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211"/>
        <w:rPr>
          <w:rFonts w:ascii="Times New Roman"/>
          <w:sz w:val="20"/>
        </w:rPr>
      </w:pPr>
      <w:r>
        <w:rPr>
          <w:rFonts w:ascii="Times New Roman"/>
          <w:sz w:val="20"/>
        </w:rPr>
        <w:drawing>
          <wp:inline distT="0" distB="0" distL="0" distR="0">
            <wp:extent cx="1554480" cy="37274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9" cstate="print"/>
                    <a:stretch>
                      <a:fillRect/>
                    </a:stretch>
                  </pic:blipFill>
                  <pic:spPr>
                    <a:xfrm>
                      <a:off x="0" y="0"/>
                      <a:ext cx="1554509" cy="372999"/>
                    </a:xfrm>
                    <a:prstGeom prst="rect">
                      <a:avLst/>
                    </a:prstGeom>
                  </pic:spPr>
                </pic:pic>
              </a:graphicData>
            </a:graphic>
          </wp:inline>
        </w:drawing>
      </w: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spacing w:before="156"/>
        <w:ind w:left="0" w:right="219" w:firstLine="0"/>
        <w:jc w:val="center"/>
        <w:rPr>
          <w:rFonts w:hint="eastAsia" w:ascii="黑体" w:eastAsia="黑体"/>
          <w:sz w:val="52"/>
          <w:lang w:val="en-US" w:eastAsia="zh-CN"/>
        </w:rPr>
      </w:pPr>
      <w:r>
        <w:rPr>
          <w:rFonts w:hint="eastAsia" w:ascii="黑体" w:eastAsia="黑体"/>
          <w:sz w:val="52"/>
          <w:lang w:val="en-US" w:eastAsia="zh-CN"/>
        </w:rPr>
        <w:t>2020辅警体能测试</w:t>
      </w:r>
    </w:p>
    <w:p>
      <w:pPr>
        <w:spacing w:before="156"/>
        <w:ind w:left="0" w:right="219" w:firstLine="0"/>
        <w:jc w:val="center"/>
        <w:rPr>
          <w:rFonts w:hint="eastAsia" w:ascii="黑体" w:eastAsia="黑体"/>
          <w:sz w:val="52"/>
        </w:rPr>
      </w:pPr>
      <w:r>
        <w:rPr>
          <w:rFonts w:hint="eastAsia" w:ascii="黑体" w:eastAsia="黑体"/>
          <w:sz w:val="52"/>
        </w:rPr>
        <w:t>学员专用讲义</w:t>
      </w:r>
      <w:bookmarkStart w:id="6" w:name="_GoBack"/>
      <w:bookmarkEnd w:id="6"/>
    </w:p>
    <w:p>
      <w:pPr>
        <w:pStyle w:val="7"/>
        <w:spacing w:before="3"/>
        <w:rPr>
          <w:rFonts w:ascii="黑体"/>
          <w:sz w:val="20"/>
        </w:rPr>
      </w:pPr>
      <w:r>
        <w:drawing>
          <wp:anchor distT="0" distB="0" distL="0" distR="0" simplePos="0" relativeHeight="0" behindDoc="0" locked="0" layoutInCell="1" allowOverlap="1">
            <wp:simplePos x="0" y="0"/>
            <wp:positionH relativeFrom="page">
              <wp:posOffset>1155700</wp:posOffset>
            </wp:positionH>
            <wp:positionV relativeFrom="paragraph">
              <wp:posOffset>189230</wp:posOffset>
            </wp:positionV>
            <wp:extent cx="5291455" cy="22225"/>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0" cstate="print"/>
                    <a:stretch>
                      <a:fillRect/>
                    </a:stretch>
                  </pic:blipFill>
                  <pic:spPr>
                    <a:xfrm>
                      <a:off x="0" y="0"/>
                      <a:ext cx="5291291" cy="22288"/>
                    </a:xfrm>
                    <a:prstGeom prst="rect">
                      <a:avLst/>
                    </a:prstGeom>
                  </pic:spPr>
                </pic:pic>
              </a:graphicData>
            </a:graphic>
          </wp:anchor>
        </w:drawing>
      </w:r>
    </w:p>
    <w:p>
      <w:pPr>
        <w:spacing w:before="231"/>
        <w:ind w:left="0" w:right="213" w:firstLine="0"/>
        <w:jc w:val="center"/>
        <w:rPr>
          <w:rFonts w:hint="eastAsia" w:ascii="黑体" w:eastAsia="黑体"/>
          <w:sz w:val="84"/>
        </w:rPr>
      </w:pPr>
      <w:r>
        <w:rPr>
          <w:rFonts w:hint="eastAsia" w:ascii="黑体" w:eastAsia="黑体"/>
          <w:sz w:val="84"/>
        </w:rPr>
        <w:t>体能测试</w:t>
      </w:r>
    </w:p>
    <w:p>
      <w:pPr>
        <w:pStyle w:val="7"/>
        <w:rPr>
          <w:rFonts w:ascii="黑体"/>
          <w:sz w:val="84"/>
        </w:rPr>
      </w:pPr>
    </w:p>
    <w:p>
      <w:pPr>
        <w:pStyle w:val="7"/>
        <w:rPr>
          <w:rFonts w:ascii="黑体"/>
          <w:sz w:val="84"/>
        </w:rPr>
      </w:pPr>
    </w:p>
    <w:p>
      <w:pPr>
        <w:pStyle w:val="7"/>
        <w:rPr>
          <w:rFonts w:ascii="黑体"/>
          <w:sz w:val="84"/>
        </w:rPr>
      </w:pPr>
    </w:p>
    <w:p>
      <w:pPr>
        <w:pStyle w:val="7"/>
        <w:rPr>
          <w:rFonts w:ascii="黑体"/>
          <w:sz w:val="84"/>
        </w:rPr>
      </w:pPr>
    </w:p>
    <w:p>
      <w:pPr>
        <w:pStyle w:val="7"/>
        <w:rPr>
          <w:rFonts w:ascii="黑体"/>
          <w:sz w:val="84"/>
        </w:rPr>
      </w:pPr>
    </w:p>
    <w:p>
      <w:pPr>
        <w:spacing w:before="726"/>
        <w:ind w:left="0" w:right="204" w:firstLine="0"/>
        <w:jc w:val="center"/>
        <w:rPr>
          <w:rFonts w:hint="eastAsia" w:ascii="黑体" w:eastAsia="黑体"/>
          <w:sz w:val="32"/>
        </w:rPr>
      </w:pPr>
      <w:r>
        <w:rPr>
          <w:rFonts w:hint="eastAsia" w:ascii="黑体" w:eastAsia="黑体"/>
          <w:spacing w:val="-3"/>
          <w:sz w:val="32"/>
        </w:rPr>
        <w:t>中公教育学员内部资料</w:t>
      </w:r>
    </w:p>
    <w:p>
      <w:pPr>
        <w:spacing w:after="0"/>
        <w:jc w:val="center"/>
        <w:rPr>
          <w:rFonts w:hint="eastAsia" w:ascii="黑体" w:eastAsia="黑体"/>
          <w:sz w:val="32"/>
        </w:rPr>
        <w:sectPr>
          <w:type w:val="continuous"/>
          <w:pgSz w:w="11910" w:h="16840"/>
          <w:pgMar w:top="1500" w:right="920" w:bottom="280" w:left="1140" w:header="720" w:footer="720" w:gutter="0"/>
        </w:sectPr>
      </w:pPr>
    </w:p>
    <w:p>
      <w:pPr>
        <w:tabs>
          <w:tab w:val="left" w:pos="960"/>
        </w:tabs>
        <w:spacing w:before="0" w:line="844" w:lineRule="exact"/>
        <w:ind w:left="0" w:right="213" w:firstLine="0"/>
        <w:jc w:val="center"/>
        <w:rPr>
          <w:rFonts w:hint="eastAsia" w:ascii="微软雅黑" w:eastAsia="微软雅黑"/>
          <w:sz w:val="48"/>
        </w:rPr>
      </w:pPr>
      <w:r>
        <w:rPr>
          <w:rFonts w:hint="eastAsia" w:ascii="微软雅黑" w:eastAsia="微软雅黑"/>
          <w:sz w:val="48"/>
        </w:rPr>
        <w:t>目</w:t>
      </w:r>
      <w:r>
        <w:rPr>
          <w:rFonts w:hint="eastAsia" w:ascii="微软雅黑" w:eastAsia="微软雅黑"/>
          <w:sz w:val="48"/>
        </w:rPr>
        <w:tab/>
      </w:r>
      <w:r>
        <w:rPr>
          <w:rFonts w:hint="eastAsia" w:ascii="微软雅黑" w:eastAsia="微软雅黑"/>
          <w:sz w:val="48"/>
        </w:rPr>
        <w:t>录</w:t>
      </w:r>
    </w:p>
    <w:sdt>
      <w:sdtPr>
        <w:id w:val="0"/>
        <w:docPartObj>
          <w:docPartGallery w:val="Table of Contents"/>
          <w:docPartUnique/>
        </w:docPartObj>
      </w:sdtPr>
      <w:sdtContent>
        <w:p>
          <w:pPr>
            <w:pStyle w:val="10"/>
            <w:tabs>
              <w:tab w:val="left" w:leader="dot" w:pos="9363"/>
            </w:tabs>
            <w:rPr>
              <w:rFonts w:ascii="Times New Roman" w:eastAsia="Times New Roman"/>
            </w:rPr>
          </w:pPr>
          <w:r>
            <w:fldChar w:fldCharType="begin"/>
          </w:r>
          <w:r>
            <w:instrText xml:space="preserve"> HYPERLINK \l "_TOC_250005" </w:instrText>
          </w:r>
          <w:r>
            <w:fldChar w:fldCharType="separate"/>
          </w:r>
          <w:r>
            <w:rPr>
              <w:spacing w:val="4"/>
            </w:rPr>
            <w:t>公安</w:t>
          </w:r>
          <w:r>
            <w:t>机</w:t>
          </w:r>
          <w:r>
            <w:rPr>
              <w:spacing w:val="4"/>
            </w:rPr>
            <w:t>关</w:t>
          </w:r>
          <w:r>
            <w:t>录</w:t>
          </w:r>
          <w:r>
            <w:rPr>
              <w:spacing w:val="4"/>
            </w:rPr>
            <w:t>用</w:t>
          </w:r>
          <w:r>
            <w:t>人</w:t>
          </w:r>
          <w:r>
            <w:rPr>
              <w:spacing w:val="4"/>
            </w:rPr>
            <w:t>民警</w:t>
          </w:r>
          <w:r>
            <w:rPr>
              <w:spacing w:val="3"/>
            </w:rPr>
            <w:t>察</w:t>
          </w:r>
          <w:r>
            <w:rPr>
              <w:spacing w:val="4"/>
            </w:rPr>
            <w:t>体</w:t>
          </w:r>
          <w:r>
            <w:t>能</w:t>
          </w:r>
          <w:r>
            <w:rPr>
              <w:spacing w:val="4"/>
            </w:rPr>
            <w:t>训</w:t>
          </w:r>
          <w:r>
            <w:t>练</w:t>
          </w:r>
          <w:r>
            <w:rPr>
              <w:spacing w:val="4"/>
            </w:rPr>
            <w:t>课</w:t>
          </w:r>
          <w:r>
            <w:t>程</w:t>
          </w:r>
          <w:r>
            <w:tab/>
          </w:r>
          <w:r>
            <w:rPr>
              <w:rFonts w:ascii="Times New Roman" w:eastAsia="Times New Roman"/>
            </w:rPr>
            <w:t>1</w:t>
          </w:r>
          <w:r>
            <w:rPr>
              <w:rFonts w:ascii="Times New Roman" w:eastAsia="Times New Roman"/>
            </w:rPr>
            <w:fldChar w:fldCharType="end"/>
          </w:r>
        </w:p>
        <w:p>
          <w:pPr>
            <w:pStyle w:val="11"/>
            <w:tabs>
              <w:tab w:val="left" w:leader="dot" w:pos="9376"/>
            </w:tabs>
            <w:rPr>
              <w:rFonts w:ascii="Times New Roman" w:eastAsia="Times New Roman"/>
            </w:rPr>
          </w:pPr>
          <w:r>
            <w:fldChar w:fldCharType="begin"/>
          </w:r>
          <w:r>
            <w:instrText xml:space="preserve"> HYPERLINK \l "_TOC_250004" </w:instrText>
          </w:r>
          <w:r>
            <w:fldChar w:fldCharType="separate"/>
          </w:r>
          <w:r>
            <w:t>一、体</w:t>
          </w:r>
          <w:r>
            <w:rPr>
              <w:spacing w:val="4"/>
            </w:rPr>
            <w:t>能</w:t>
          </w:r>
          <w:r>
            <w:t>测试</w:t>
          </w:r>
          <w:r>
            <w:rPr>
              <w:spacing w:val="4"/>
            </w:rPr>
            <w:t>指</w:t>
          </w:r>
          <w:r>
            <w:t>标介绍</w:t>
          </w:r>
          <w:r>
            <w:tab/>
          </w:r>
          <w:r>
            <w:rPr>
              <w:rFonts w:ascii="Times New Roman" w:eastAsia="Times New Roman"/>
            </w:rPr>
            <w:t>1</w:t>
          </w:r>
          <w:r>
            <w:rPr>
              <w:rFonts w:ascii="Times New Roman" w:eastAsia="Times New Roman"/>
            </w:rPr>
            <w:fldChar w:fldCharType="end"/>
          </w:r>
        </w:p>
        <w:p>
          <w:pPr>
            <w:pStyle w:val="11"/>
            <w:tabs>
              <w:tab w:val="left" w:leader="dot" w:pos="9376"/>
            </w:tabs>
            <w:spacing w:before="289"/>
            <w:rPr>
              <w:rFonts w:ascii="Times New Roman" w:eastAsia="Times New Roman"/>
            </w:rPr>
          </w:pPr>
          <w:r>
            <w:fldChar w:fldCharType="begin"/>
          </w:r>
          <w:r>
            <w:instrText xml:space="preserve"> HYPERLINK \l "_TOC_250003" </w:instrText>
          </w:r>
          <w:r>
            <w:fldChar w:fldCharType="separate"/>
          </w:r>
          <w:r>
            <w:t>二、体</w:t>
          </w:r>
          <w:r>
            <w:rPr>
              <w:spacing w:val="4"/>
            </w:rPr>
            <w:t>能</w:t>
          </w:r>
          <w:r>
            <w:t>测试</w:t>
          </w:r>
          <w:r>
            <w:rPr>
              <w:spacing w:val="4"/>
            </w:rPr>
            <w:t>应</w:t>
          </w:r>
          <w:r>
            <w:t>试技</w:t>
          </w:r>
          <w:r>
            <w:rPr>
              <w:spacing w:val="4"/>
            </w:rPr>
            <w:t>巧</w:t>
          </w:r>
          <w:r>
            <w:t>及实</w:t>
          </w:r>
          <w:r>
            <w:rPr>
              <w:spacing w:val="4"/>
            </w:rPr>
            <w:t>施</w:t>
          </w:r>
          <w:r>
            <w:t>规则</w:t>
          </w:r>
          <w:r>
            <w:tab/>
          </w:r>
          <w:r>
            <w:rPr>
              <w:rFonts w:ascii="Times New Roman" w:eastAsia="Times New Roman"/>
            </w:rPr>
            <w:t>2</w:t>
          </w:r>
          <w:r>
            <w:rPr>
              <w:rFonts w:ascii="Times New Roman" w:eastAsia="Times New Roman"/>
            </w:rPr>
            <w:fldChar w:fldCharType="end"/>
          </w:r>
        </w:p>
        <w:p>
          <w:pPr>
            <w:pStyle w:val="11"/>
            <w:tabs>
              <w:tab w:val="left" w:leader="dot" w:pos="9376"/>
            </w:tabs>
            <w:rPr>
              <w:rFonts w:ascii="Times New Roman" w:eastAsia="Times New Roman"/>
            </w:rPr>
          </w:pPr>
          <w:r>
            <w:fldChar w:fldCharType="begin"/>
          </w:r>
          <w:r>
            <w:instrText xml:space="preserve"> HYPERLINK \l "_TOC_250002" </w:instrText>
          </w:r>
          <w:r>
            <w:fldChar w:fldCharType="separate"/>
          </w:r>
          <w:r>
            <w:t>三、体</w:t>
          </w:r>
          <w:r>
            <w:rPr>
              <w:spacing w:val="4"/>
            </w:rPr>
            <w:t>能</w:t>
          </w:r>
          <w:r>
            <w:t>测试</w:t>
          </w:r>
          <w:r>
            <w:rPr>
              <w:spacing w:val="4"/>
            </w:rPr>
            <w:t>训</w:t>
          </w:r>
          <w:r>
            <w:t>练方法</w:t>
          </w:r>
          <w:r>
            <w:tab/>
          </w:r>
          <w:r>
            <w:rPr>
              <w:rFonts w:ascii="Times New Roman" w:eastAsia="Times New Roman"/>
            </w:rPr>
            <w:t>2</w:t>
          </w:r>
          <w:r>
            <w:rPr>
              <w:rFonts w:ascii="Times New Roman" w:eastAsia="Times New Roman"/>
            </w:rPr>
            <w:fldChar w:fldCharType="end"/>
          </w:r>
        </w:p>
        <w:p>
          <w:pPr>
            <w:pStyle w:val="11"/>
            <w:tabs>
              <w:tab w:val="left" w:leader="dot" w:pos="9376"/>
            </w:tabs>
            <w:rPr>
              <w:rFonts w:ascii="Times New Roman" w:eastAsia="Times New Roman"/>
            </w:rPr>
          </w:pPr>
          <w:r>
            <w:fldChar w:fldCharType="begin"/>
          </w:r>
          <w:r>
            <w:instrText xml:space="preserve"> HYPERLINK \l "_TOC_250001" </w:instrText>
          </w:r>
          <w:r>
            <w:fldChar w:fldCharType="separate"/>
          </w:r>
          <w:r>
            <w:t>四、体</w:t>
          </w:r>
          <w:r>
            <w:rPr>
              <w:spacing w:val="4"/>
            </w:rPr>
            <w:t>能</w:t>
          </w:r>
          <w:r>
            <w:t>训练</w:t>
          </w:r>
          <w:r>
            <w:rPr>
              <w:spacing w:val="4"/>
            </w:rPr>
            <w:t>注</w:t>
          </w:r>
          <w:r>
            <w:t>意事项</w:t>
          </w:r>
          <w:r>
            <w:tab/>
          </w:r>
          <w:r>
            <w:rPr>
              <w:rFonts w:ascii="Times New Roman" w:eastAsia="Times New Roman"/>
            </w:rPr>
            <w:t>8</w:t>
          </w:r>
          <w:r>
            <w:rPr>
              <w:rFonts w:ascii="Times New Roman" w:eastAsia="Times New Roman"/>
            </w:rPr>
            <w:fldChar w:fldCharType="end"/>
          </w:r>
        </w:p>
        <w:p>
          <w:pPr>
            <w:pStyle w:val="11"/>
            <w:tabs>
              <w:tab w:val="left" w:leader="dot" w:pos="9236"/>
            </w:tabs>
            <w:spacing w:before="295"/>
            <w:rPr>
              <w:rFonts w:ascii="Times New Roman" w:eastAsia="Times New Roman"/>
            </w:rPr>
          </w:pPr>
          <w:r>
            <w:fldChar w:fldCharType="begin"/>
          </w:r>
          <w:r>
            <w:instrText xml:space="preserve"> HYPERLINK \l "_TOC_250000" </w:instrText>
          </w:r>
          <w:r>
            <w:fldChar w:fldCharType="separate"/>
          </w:r>
          <w:r>
            <w:t>五、运</w:t>
          </w:r>
          <w:r>
            <w:rPr>
              <w:spacing w:val="4"/>
            </w:rPr>
            <w:t>动</w:t>
          </w:r>
          <w:r>
            <w:t>训练</w:t>
          </w:r>
          <w:r>
            <w:rPr>
              <w:spacing w:val="4"/>
            </w:rPr>
            <w:t>操</w:t>
          </w:r>
          <w:r>
            <w:t>作说明</w:t>
          </w:r>
          <w:r>
            <w:tab/>
          </w:r>
          <w:r>
            <w:rPr>
              <w:rFonts w:ascii="Times New Roman" w:eastAsia="Times New Roman"/>
            </w:rPr>
            <w:t>21</w:t>
          </w:r>
          <w:r>
            <w:rPr>
              <w:rFonts w:ascii="Times New Roman" w:eastAsia="Times New Roman"/>
            </w:rPr>
            <w:fldChar w:fldCharType="end"/>
          </w:r>
        </w:p>
      </w:sdtContent>
    </w:sdt>
    <w:p>
      <w:pPr>
        <w:spacing w:after="0"/>
        <w:rPr>
          <w:rFonts w:ascii="Times New Roman" w:eastAsia="Times New Roman"/>
        </w:rPr>
        <w:sectPr>
          <w:pgSz w:w="11910" w:h="16840"/>
          <w:pgMar w:top="1540" w:right="920" w:bottom="280" w:left="1140" w:header="720" w:footer="720" w:gutter="0"/>
        </w:sectPr>
      </w:pPr>
    </w:p>
    <w:p>
      <w:pPr>
        <w:pStyle w:val="2"/>
      </w:pPr>
      <w:bookmarkStart w:id="0" w:name="_TOC_250005"/>
      <w:bookmarkEnd w:id="0"/>
      <w:r>
        <w:t>公安机关录用人民警察体能训练课程</w:t>
      </w:r>
    </w:p>
    <w:p>
      <w:pPr>
        <w:pStyle w:val="7"/>
        <w:spacing w:before="1"/>
        <w:rPr>
          <w:rFonts w:ascii="黑体"/>
          <w:sz w:val="34"/>
        </w:rPr>
      </w:pPr>
    </w:p>
    <w:p>
      <w:pPr>
        <w:pStyle w:val="3"/>
      </w:pPr>
      <w:bookmarkStart w:id="1" w:name="_TOC_250004"/>
      <w:bookmarkEnd w:id="1"/>
      <w:r>
        <w:t>一、体能测试指标介绍</w:t>
      </w:r>
    </w:p>
    <w:p>
      <w:pPr>
        <w:pStyle w:val="7"/>
        <w:spacing w:before="215"/>
        <w:ind w:left="530"/>
      </w:pPr>
      <w:r>
        <w:t>公安机关录用人民警察体能测评项目和标准</w:t>
      </w:r>
    </w:p>
    <w:p>
      <w:pPr>
        <w:pStyle w:val="6"/>
        <w:spacing w:before="100"/>
        <w:rPr>
          <w:rFonts w:hint="eastAsia" w:ascii="黑体" w:eastAsia="黑体"/>
        </w:rPr>
      </w:pPr>
      <w:r>
        <w:rPr>
          <w:rFonts w:hint="eastAsia" w:ascii="黑体" w:eastAsia="黑体"/>
        </w:rPr>
        <w:t>（一）测试项目</w:t>
      </w:r>
    </w:p>
    <w:p>
      <w:pPr>
        <w:pStyle w:val="7"/>
        <w:spacing w:before="92"/>
        <w:ind w:left="530"/>
      </w:pPr>
      <w:r>
        <w:rPr>
          <w:rFonts w:ascii="Times New Roman" w:hAnsi="Times New Roman" w:eastAsia="Times New Roman"/>
        </w:rPr>
        <w:t xml:space="preserve">1000 </w:t>
      </w:r>
      <w:r>
        <w:t>米跑（男）、</w:t>
      </w:r>
      <w:r>
        <w:rPr>
          <w:rFonts w:ascii="Times New Roman" w:hAnsi="Times New Roman" w:eastAsia="Times New Roman"/>
        </w:rPr>
        <w:t xml:space="preserve">800 </w:t>
      </w:r>
      <w:r>
        <w:t>米跑（女）、</w:t>
      </w:r>
      <w:r>
        <w:rPr>
          <w:rFonts w:ascii="Times New Roman" w:hAnsi="Times New Roman" w:eastAsia="Times New Roman"/>
        </w:rPr>
        <w:t xml:space="preserve">10 </w:t>
      </w:r>
      <w:r>
        <w:t>米</w:t>
      </w:r>
      <w:r>
        <w:rPr>
          <w:rFonts w:ascii="Times New Roman" w:hAnsi="Times New Roman" w:eastAsia="Times New Roman"/>
        </w:rPr>
        <w:t xml:space="preserve">×4 </w:t>
      </w:r>
      <w:r>
        <w:t>往返跑、纵跳摸高。</w:t>
      </w:r>
    </w:p>
    <w:p>
      <w:pPr>
        <w:pStyle w:val="6"/>
        <w:numPr>
          <w:ilvl w:val="0"/>
          <w:numId w:val="1"/>
        </w:numPr>
        <w:tabs>
          <w:tab w:val="left" w:pos="691"/>
        </w:tabs>
        <w:spacing w:before="139" w:after="0" w:line="240" w:lineRule="auto"/>
        <w:ind w:left="690" w:right="0" w:hanging="161"/>
        <w:jc w:val="left"/>
      </w:pPr>
      <w:r>
        <w:t>男子组</w:t>
      </w:r>
    </w:p>
    <w:p>
      <w:pPr>
        <w:pStyle w:val="7"/>
        <w:spacing w:before="6"/>
        <w:rPr>
          <w:b/>
          <w:sz w:val="5"/>
        </w:rPr>
      </w:pPr>
    </w:p>
    <w:tbl>
      <w:tblPr>
        <w:tblStyle w:val="12"/>
        <w:tblW w:w="0" w:type="auto"/>
        <w:tblInd w:w="6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9"/>
        <w:gridCol w:w="2881"/>
        <w:gridCol w:w="2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2709" w:type="dxa"/>
            <w:vMerge w:val="restart"/>
          </w:tcPr>
          <w:p>
            <w:pPr>
              <w:pStyle w:val="16"/>
              <w:spacing w:before="2"/>
              <w:rPr>
                <w:b/>
                <w:sz w:val="28"/>
              </w:rPr>
            </w:pPr>
          </w:p>
          <w:p>
            <w:pPr>
              <w:pStyle w:val="16"/>
              <w:spacing w:before="0"/>
              <w:ind w:left="424" w:right="424"/>
              <w:jc w:val="center"/>
              <w:rPr>
                <w:b/>
                <w:sz w:val="21"/>
              </w:rPr>
            </w:pPr>
            <w:r>
              <w:rPr>
                <w:b/>
                <w:sz w:val="21"/>
              </w:rPr>
              <w:t>项目</w:t>
            </w:r>
          </w:p>
        </w:tc>
        <w:tc>
          <w:tcPr>
            <w:tcW w:w="5661" w:type="dxa"/>
            <w:gridSpan w:val="2"/>
          </w:tcPr>
          <w:p>
            <w:pPr>
              <w:pStyle w:val="16"/>
              <w:spacing w:before="29"/>
              <w:ind w:left="2069" w:right="2065"/>
              <w:jc w:val="center"/>
              <w:rPr>
                <w:b/>
                <w:sz w:val="21"/>
              </w:rPr>
            </w:pPr>
            <w:r>
              <w:rPr>
                <w:b/>
                <w:sz w:val="21"/>
              </w:rPr>
              <w:t>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709" w:type="dxa"/>
            <w:vMerge w:val="continue"/>
            <w:tcBorders>
              <w:top w:val="nil"/>
            </w:tcBorders>
          </w:tcPr>
          <w:p>
            <w:pPr>
              <w:rPr>
                <w:sz w:val="2"/>
                <w:szCs w:val="2"/>
              </w:rPr>
            </w:pPr>
          </w:p>
        </w:tc>
        <w:tc>
          <w:tcPr>
            <w:tcW w:w="2881" w:type="dxa"/>
          </w:tcPr>
          <w:p>
            <w:pPr>
              <w:pStyle w:val="16"/>
              <w:spacing w:before="197"/>
              <w:ind w:left="845" w:right="410"/>
              <w:jc w:val="center"/>
              <w:rPr>
                <w:sz w:val="21"/>
              </w:rPr>
            </w:pPr>
            <w:r>
              <w:rPr>
                <w:sz w:val="21"/>
              </w:rPr>
              <w:t>30 岁（含）以下</w:t>
            </w:r>
          </w:p>
        </w:tc>
        <w:tc>
          <w:tcPr>
            <w:tcW w:w="2780" w:type="dxa"/>
          </w:tcPr>
          <w:p>
            <w:pPr>
              <w:pStyle w:val="16"/>
              <w:spacing w:before="197"/>
              <w:ind w:left="806" w:right="380"/>
              <w:jc w:val="center"/>
              <w:rPr>
                <w:sz w:val="21"/>
              </w:rPr>
            </w:pPr>
            <w:r>
              <w:rPr>
                <w:w w:val="105"/>
                <w:sz w:val="21"/>
              </w:rPr>
              <w:t>31（含）岁以上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709" w:type="dxa"/>
          </w:tcPr>
          <w:p>
            <w:pPr>
              <w:pStyle w:val="16"/>
              <w:spacing w:before="193"/>
              <w:ind w:left="855" w:right="424"/>
              <w:jc w:val="center"/>
              <w:rPr>
                <w:sz w:val="21"/>
              </w:rPr>
            </w:pPr>
            <w:r>
              <w:rPr>
                <w:rFonts w:ascii="Times New Roman" w:hAnsi="Times New Roman" w:eastAsia="Times New Roman"/>
                <w:sz w:val="21"/>
              </w:rPr>
              <w:t xml:space="preserve">10 </w:t>
            </w:r>
            <w:r>
              <w:rPr>
                <w:sz w:val="21"/>
              </w:rPr>
              <w:t>米</w:t>
            </w:r>
            <w:r>
              <w:rPr>
                <w:rFonts w:ascii="Times New Roman" w:hAnsi="Times New Roman" w:eastAsia="Times New Roman"/>
                <w:sz w:val="21"/>
              </w:rPr>
              <w:t xml:space="preserve">×4 </w:t>
            </w:r>
            <w:r>
              <w:rPr>
                <w:sz w:val="21"/>
              </w:rPr>
              <w:t>往返跑</w:t>
            </w:r>
          </w:p>
        </w:tc>
        <w:tc>
          <w:tcPr>
            <w:tcW w:w="2881" w:type="dxa"/>
          </w:tcPr>
          <w:p>
            <w:pPr>
              <w:pStyle w:val="16"/>
              <w:ind w:left="843" w:right="410"/>
              <w:jc w:val="center"/>
              <w:rPr>
                <w:sz w:val="21"/>
              </w:rPr>
            </w:pPr>
            <w:r>
              <w:rPr>
                <w:spacing w:val="1"/>
                <w:w w:val="76"/>
                <w:sz w:val="21"/>
              </w:rPr>
              <w:t>≤</w:t>
            </w:r>
            <w:r>
              <w:rPr>
                <w:spacing w:val="-3"/>
                <w:w w:val="76"/>
                <w:sz w:val="21"/>
              </w:rPr>
              <w:t>1</w:t>
            </w:r>
            <w:r>
              <w:rPr>
                <w:spacing w:val="-3"/>
                <w:w w:val="111"/>
                <w:sz w:val="21"/>
              </w:rPr>
              <w:t>3</w:t>
            </w:r>
            <w:r>
              <w:rPr>
                <w:spacing w:val="-2"/>
                <w:w w:val="37"/>
                <w:sz w:val="21"/>
              </w:rPr>
              <w:t>″</w:t>
            </w:r>
            <w:r>
              <w:rPr>
                <w:w w:val="111"/>
                <w:sz w:val="21"/>
              </w:rPr>
              <w:t>1</w:t>
            </w:r>
          </w:p>
        </w:tc>
        <w:tc>
          <w:tcPr>
            <w:tcW w:w="2780" w:type="dxa"/>
          </w:tcPr>
          <w:p>
            <w:pPr>
              <w:pStyle w:val="16"/>
              <w:ind w:left="799" w:right="380"/>
              <w:jc w:val="center"/>
              <w:rPr>
                <w:sz w:val="21"/>
              </w:rPr>
            </w:pPr>
            <w:r>
              <w:rPr>
                <w:spacing w:val="1"/>
                <w:w w:val="58"/>
                <w:sz w:val="21"/>
              </w:rPr>
              <w:t>≤</w:t>
            </w:r>
            <w:r>
              <w:rPr>
                <w:spacing w:val="-3"/>
                <w:w w:val="111"/>
                <w:sz w:val="21"/>
              </w:rPr>
              <w:t>13</w:t>
            </w:r>
            <w:r>
              <w:rPr>
                <w:spacing w:val="-2"/>
                <w:w w:val="37"/>
                <w:sz w:val="21"/>
              </w:rPr>
              <w:t>″</w:t>
            </w:r>
            <w:r>
              <w:rPr>
                <w:w w:val="111"/>
                <w:sz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709" w:type="dxa"/>
          </w:tcPr>
          <w:p>
            <w:pPr>
              <w:pStyle w:val="16"/>
              <w:spacing w:before="193"/>
              <w:ind w:left="850" w:right="424"/>
              <w:jc w:val="center"/>
              <w:rPr>
                <w:sz w:val="21"/>
              </w:rPr>
            </w:pPr>
            <w:r>
              <w:rPr>
                <w:rFonts w:ascii="Times New Roman" w:eastAsia="Times New Roman"/>
                <w:sz w:val="21"/>
              </w:rPr>
              <w:t xml:space="preserve">1000 </w:t>
            </w:r>
            <w:r>
              <w:rPr>
                <w:sz w:val="21"/>
              </w:rPr>
              <w:t>米跑</w:t>
            </w:r>
          </w:p>
        </w:tc>
        <w:tc>
          <w:tcPr>
            <w:tcW w:w="2881" w:type="dxa"/>
          </w:tcPr>
          <w:p>
            <w:pPr>
              <w:pStyle w:val="16"/>
              <w:spacing w:before="197"/>
              <w:ind w:left="840" w:right="410"/>
              <w:jc w:val="center"/>
              <w:rPr>
                <w:sz w:val="21"/>
              </w:rPr>
            </w:pPr>
            <w:r>
              <w:rPr>
                <w:spacing w:val="1"/>
                <w:w w:val="58"/>
                <w:sz w:val="21"/>
              </w:rPr>
              <w:t>≤</w:t>
            </w:r>
            <w:r>
              <w:rPr>
                <w:spacing w:val="-3"/>
                <w:w w:val="111"/>
                <w:sz w:val="21"/>
              </w:rPr>
              <w:t>4</w:t>
            </w:r>
            <w:r>
              <w:rPr>
                <w:spacing w:val="1"/>
                <w:w w:val="22"/>
                <w:sz w:val="21"/>
              </w:rPr>
              <w:t>′</w:t>
            </w:r>
            <w:r>
              <w:rPr>
                <w:spacing w:val="-3"/>
                <w:w w:val="111"/>
                <w:sz w:val="21"/>
              </w:rPr>
              <w:t>2</w:t>
            </w:r>
            <w:r>
              <w:rPr>
                <w:spacing w:val="-3"/>
                <w:w w:val="62"/>
                <w:sz w:val="21"/>
              </w:rPr>
              <w:t>5″</w:t>
            </w:r>
          </w:p>
        </w:tc>
        <w:tc>
          <w:tcPr>
            <w:tcW w:w="2780" w:type="dxa"/>
          </w:tcPr>
          <w:p>
            <w:pPr>
              <w:pStyle w:val="16"/>
              <w:spacing w:before="197"/>
              <w:ind w:left="796" w:right="380"/>
              <w:jc w:val="center"/>
              <w:rPr>
                <w:sz w:val="21"/>
              </w:rPr>
            </w:pPr>
            <w:r>
              <w:rPr>
                <w:spacing w:val="1"/>
                <w:w w:val="58"/>
                <w:sz w:val="21"/>
              </w:rPr>
              <w:t>≤</w:t>
            </w:r>
            <w:r>
              <w:rPr>
                <w:spacing w:val="-3"/>
                <w:w w:val="111"/>
                <w:sz w:val="21"/>
              </w:rPr>
              <w:t>4</w:t>
            </w:r>
            <w:r>
              <w:rPr>
                <w:spacing w:val="1"/>
                <w:w w:val="22"/>
                <w:sz w:val="21"/>
              </w:rPr>
              <w:t>′</w:t>
            </w:r>
            <w:r>
              <w:rPr>
                <w:spacing w:val="-3"/>
                <w:w w:val="111"/>
                <w:sz w:val="21"/>
              </w:rPr>
              <w:t>3</w:t>
            </w:r>
            <w:r>
              <w:rPr>
                <w:spacing w:val="-3"/>
                <w:w w:val="62"/>
                <w:sz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709" w:type="dxa"/>
          </w:tcPr>
          <w:p>
            <w:pPr>
              <w:pStyle w:val="16"/>
              <w:spacing w:before="1"/>
              <w:rPr>
                <w:b/>
                <w:sz w:val="15"/>
              </w:rPr>
            </w:pPr>
          </w:p>
          <w:p>
            <w:pPr>
              <w:pStyle w:val="16"/>
              <w:spacing w:before="0"/>
              <w:ind w:left="855" w:right="424"/>
              <w:jc w:val="center"/>
              <w:rPr>
                <w:sz w:val="21"/>
              </w:rPr>
            </w:pPr>
            <w:r>
              <w:rPr>
                <w:sz w:val="21"/>
              </w:rPr>
              <w:t>纵跳摸高</w:t>
            </w:r>
          </w:p>
        </w:tc>
        <w:tc>
          <w:tcPr>
            <w:tcW w:w="5661" w:type="dxa"/>
            <w:gridSpan w:val="2"/>
          </w:tcPr>
          <w:p>
            <w:pPr>
              <w:pStyle w:val="16"/>
              <w:ind w:left="2496" w:right="2065"/>
              <w:jc w:val="center"/>
              <w:rPr>
                <w:sz w:val="21"/>
              </w:rPr>
            </w:pPr>
            <w:r>
              <w:rPr>
                <w:sz w:val="21"/>
              </w:rPr>
              <w:t>≥265 厘米</w:t>
            </w:r>
          </w:p>
        </w:tc>
      </w:tr>
    </w:tbl>
    <w:p>
      <w:pPr>
        <w:pStyle w:val="6"/>
        <w:numPr>
          <w:ilvl w:val="0"/>
          <w:numId w:val="1"/>
        </w:numPr>
        <w:tabs>
          <w:tab w:val="left" w:pos="691"/>
        </w:tabs>
        <w:spacing w:before="68" w:after="0" w:line="240" w:lineRule="auto"/>
        <w:ind w:left="690" w:right="0" w:hanging="161"/>
        <w:jc w:val="left"/>
      </w:pPr>
      <w:r>
        <w:t>女子组</w:t>
      </w:r>
    </w:p>
    <w:p>
      <w:pPr>
        <w:pStyle w:val="7"/>
        <w:spacing w:before="7"/>
        <w:rPr>
          <w:b/>
          <w:sz w:val="5"/>
        </w:rPr>
      </w:pPr>
    </w:p>
    <w:tbl>
      <w:tblPr>
        <w:tblStyle w:val="12"/>
        <w:tblW w:w="0" w:type="auto"/>
        <w:tblInd w:w="6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9"/>
        <w:gridCol w:w="2852"/>
        <w:gridCol w:w="2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2709" w:type="dxa"/>
            <w:vMerge w:val="restart"/>
          </w:tcPr>
          <w:p>
            <w:pPr>
              <w:pStyle w:val="16"/>
              <w:spacing w:before="2"/>
              <w:rPr>
                <w:b/>
                <w:sz w:val="28"/>
              </w:rPr>
            </w:pPr>
          </w:p>
          <w:p>
            <w:pPr>
              <w:pStyle w:val="16"/>
              <w:spacing w:before="0"/>
              <w:ind w:left="432" w:right="424"/>
              <w:jc w:val="center"/>
              <w:rPr>
                <w:b/>
                <w:sz w:val="21"/>
              </w:rPr>
            </w:pPr>
            <w:r>
              <w:rPr>
                <w:b/>
                <w:sz w:val="21"/>
              </w:rPr>
              <w:t>项目</w:t>
            </w:r>
          </w:p>
        </w:tc>
        <w:tc>
          <w:tcPr>
            <w:tcW w:w="5632" w:type="dxa"/>
            <w:gridSpan w:val="2"/>
          </w:tcPr>
          <w:p>
            <w:pPr>
              <w:pStyle w:val="16"/>
              <w:spacing w:before="30"/>
              <w:ind w:left="2063" w:right="2050"/>
              <w:jc w:val="center"/>
              <w:rPr>
                <w:b/>
                <w:sz w:val="21"/>
              </w:rPr>
            </w:pPr>
            <w:r>
              <w:rPr>
                <w:b/>
                <w:sz w:val="21"/>
              </w:rPr>
              <w:t>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709" w:type="dxa"/>
            <w:vMerge w:val="continue"/>
            <w:tcBorders>
              <w:top w:val="nil"/>
            </w:tcBorders>
          </w:tcPr>
          <w:p>
            <w:pPr>
              <w:rPr>
                <w:sz w:val="2"/>
                <w:szCs w:val="2"/>
              </w:rPr>
            </w:pPr>
          </w:p>
        </w:tc>
        <w:tc>
          <w:tcPr>
            <w:tcW w:w="2852" w:type="dxa"/>
          </w:tcPr>
          <w:p>
            <w:pPr>
              <w:pStyle w:val="16"/>
              <w:ind w:left="849" w:right="409"/>
              <w:jc w:val="center"/>
              <w:rPr>
                <w:sz w:val="21"/>
              </w:rPr>
            </w:pPr>
            <w:r>
              <w:rPr>
                <w:w w:val="105"/>
                <w:sz w:val="21"/>
              </w:rPr>
              <w:t>30（含）岁以下</w:t>
            </w:r>
          </w:p>
        </w:tc>
        <w:tc>
          <w:tcPr>
            <w:tcW w:w="2780" w:type="dxa"/>
          </w:tcPr>
          <w:p>
            <w:pPr>
              <w:pStyle w:val="16"/>
              <w:ind w:left="802" w:right="380"/>
              <w:jc w:val="center"/>
              <w:rPr>
                <w:sz w:val="21"/>
              </w:rPr>
            </w:pPr>
            <w:r>
              <w:rPr>
                <w:w w:val="105"/>
                <w:sz w:val="21"/>
              </w:rPr>
              <w:t>31 含岁以上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709" w:type="dxa"/>
          </w:tcPr>
          <w:p>
            <w:pPr>
              <w:pStyle w:val="16"/>
              <w:spacing w:before="193"/>
              <w:ind w:left="855" w:right="424"/>
              <w:jc w:val="center"/>
              <w:rPr>
                <w:sz w:val="21"/>
              </w:rPr>
            </w:pPr>
            <w:r>
              <w:rPr>
                <w:rFonts w:ascii="Times New Roman" w:hAnsi="Times New Roman" w:eastAsia="Times New Roman"/>
                <w:sz w:val="21"/>
              </w:rPr>
              <w:t xml:space="preserve">10 </w:t>
            </w:r>
            <w:r>
              <w:rPr>
                <w:sz w:val="21"/>
              </w:rPr>
              <w:t>米</w:t>
            </w:r>
            <w:r>
              <w:rPr>
                <w:rFonts w:ascii="Times New Roman" w:hAnsi="Times New Roman" w:eastAsia="Times New Roman"/>
                <w:sz w:val="21"/>
              </w:rPr>
              <w:t xml:space="preserve">×4 </w:t>
            </w:r>
            <w:r>
              <w:rPr>
                <w:sz w:val="21"/>
              </w:rPr>
              <w:t>往返跑</w:t>
            </w:r>
          </w:p>
        </w:tc>
        <w:tc>
          <w:tcPr>
            <w:tcW w:w="2852" w:type="dxa"/>
          </w:tcPr>
          <w:p>
            <w:pPr>
              <w:pStyle w:val="16"/>
              <w:spacing w:before="197"/>
              <w:ind w:left="842" w:right="409"/>
              <w:jc w:val="center"/>
              <w:rPr>
                <w:sz w:val="21"/>
              </w:rPr>
            </w:pPr>
            <w:r>
              <w:rPr>
                <w:spacing w:val="1"/>
                <w:w w:val="76"/>
                <w:sz w:val="21"/>
              </w:rPr>
              <w:t>≤</w:t>
            </w:r>
            <w:r>
              <w:rPr>
                <w:spacing w:val="-3"/>
                <w:w w:val="76"/>
                <w:sz w:val="21"/>
              </w:rPr>
              <w:t>1</w:t>
            </w:r>
            <w:r>
              <w:rPr>
                <w:spacing w:val="-3"/>
                <w:w w:val="111"/>
                <w:sz w:val="21"/>
              </w:rPr>
              <w:t>4</w:t>
            </w:r>
            <w:r>
              <w:rPr>
                <w:spacing w:val="-2"/>
                <w:w w:val="37"/>
                <w:sz w:val="21"/>
              </w:rPr>
              <w:t>″</w:t>
            </w:r>
            <w:r>
              <w:rPr>
                <w:w w:val="111"/>
                <w:sz w:val="21"/>
              </w:rPr>
              <w:t>1</w:t>
            </w:r>
          </w:p>
        </w:tc>
        <w:tc>
          <w:tcPr>
            <w:tcW w:w="2780" w:type="dxa"/>
          </w:tcPr>
          <w:p>
            <w:pPr>
              <w:pStyle w:val="16"/>
              <w:spacing w:before="197"/>
              <w:ind w:left="799" w:right="380"/>
              <w:jc w:val="center"/>
              <w:rPr>
                <w:sz w:val="21"/>
              </w:rPr>
            </w:pPr>
            <w:r>
              <w:rPr>
                <w:spacing w:val="1"/>
                <w:w w:val="58"/>
                <w:sz w:val="21"/>
              </w:rPr>
              <w:t>≤</w:t>
            </w:r>
            <w:r>
              <w:rPr>
                <w:spacing w:val="-3"/>
                <w:w w:val="111"/>
                <w:sz w:val="21"/>
              </w:rPr>
              <w:t>14</w:t>
            </w:r>
            <w:r>
              <w:rPr>
                <w:spacing w:val="-2"/>
                <w:w w:val="37"/>
                <w:sz w:val="21"/>
              </w:rPr>
              <w:t>″</w:t>
            </w:r>
            <w:r>
              <w:rPr>
                <w:w w:val="111"/>
                <w:sz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2709" w:type="dxa"/>
          </w:tcPr>
          <w:p>
            <w:pPr>
              <w:pStyle w:val="16"/>
              <w:spacing w:before="193"/>
              <w:ind w:left="855" w:right="419"/>
              <w:jc w:val="center"/>
              <w:rPr>
                <w:sz w:val="21"/>
              </w:rPr>
            </w:pPr>
            <w:r>
              <w:rPr>
                <w:rFonts w:ascii="Times New Roman" w:eastAsia="Times New Roman"/>
                <w:sz w:val="21"/>
              </w:rPr>
              <w:t xml:space="preserve">800 </w:t>
            </w:r>
            <w:r>
              <w:rPr>
                <w:sz w:val="21"/>
              </w:rPr>
              <w:t>米跑</w:t>
            </w:r>
          </w:p>
        </w:tc>
        <w:tc>
          <w:tcPr>
            <w:tcW w:w="2852" w:type="dxa"/>
          </w:tcPr>
          <w:p>
            <w:pPr>
              <w:pStyle w:val="16"/>
              <w:spacing w:before="197"/>
              <w:ind w:left="839" w:right="409"/>
              <w:jc w:val="center"/>
              <w:rPr>
                <w:sz w:val="21"/>
              </w:rPr>
            </w:pPr>
            <w:r>
              <w:rPr>
                <w:spacing w:val="1"/>
                <w:w w:val="58"/>
                <w:sz w:val="21"/>
              </w:rPr>
              <w:t>≤</w:t>
            </w:r>
            <w:r>
              <w:rPr>
                <w:spacing w:val="-3"/>
                <w:w w:val="111"/>
                <w:sz w:val="21"/>
              </w:rPr>
              <w:t>4</w:t>
            </w:r>
            <w:r>
              <w:rPr>
                <w:spacing w:val="1"/>
                <w:w w:val="22"/>
                <w:sz w:val="21"/>
              </w:rPr>
              <w:t>′</w:t>
            </w:r>
            <w:r>
              <w:rPr>
                <w:spacing w:val="-3"/>
                <w:w w:val="111"/>
                <w:sz w:val="21"/>
              </w:rPr>
              <w:t>2</w:t>
            </w:r>
            <w:r>
              <w:rPr>
                <w:spacing w:val="-3"/>
                <w:w w:val="62"/>
                <w:sz w:val="21"/>
              </w:rPr>
              <w:t>0″</w:t>
            </w:r>
          </w:p>
        </w:tc>
        <w:tc>
          <w:tcPr>
            <w:tcW w:w="2780" w:type="dxa"/>
          </w:tcPr>
          <w:p>
            <w:pPr>
              <w:pStyle w:val="16"/>
              <w:spacing w:before="197"/>
              <w:ind w:left="796" w:right="380"/>
              <w:jc w:val="center"/>
              <w:rPr>
                <w:sz w:val="21"/>
              </w:rPr>
            </w:pPr>
            <w:r>
              <w:rPr>
                <w:spacing w:val="1"/>
                <w:w w:val="58"/>
                <w:sz w:val="21"/>
              </w:rPr>
              <w:t>≤</w:t>
            </w:r>
            <w:r>
              <w:rPr>
                <w:spacing w:val="-3"/>
                <w:w w:val="111"/>
                <w:sz w:val="21"/>
              </w:rPr>
              <w:t>4</w:t>
            </w:r>
            <w:r>
              <w:rPr>
                <w:spacing w:val="1"/>
                <w:w w:val="22"/>
                <w:sz w:val="21"/>
              </w:rPr>
              <w:t>′</w:t>
            </w:r>
            <w:r>
              <w:rPr>
                <w:spacing w:val="-3"/>
                <w:w w:val="111"/>
                <w:sz w:val="21"/>
              </w:rPr>
              <w:t>3</w:t>
            </w:r>
            <w:r>
              <w:rPr>
                <w:spacing w:val="-3"/>
                <w:w w:val="62"/>
                <w:sz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709" w:type="dxa"/>
          </w:tcPr>
          <w:p>
            <w:pPr>
              <w:pStyle w:val="16"/>
              <w:spacing w:before="0"/>
              <w:rPr>
                <w:b/>
                <w:sz w:val="15"/>
              </w:rPr>
            </w:pPr>
          </w:p>
          <w:p>
            <w:pPr>
              <w:pStyle w:val="16"/>
              <w:spacing w:before="1"/>
              <w:ind w:left="855" w:right="424"/>
              <w:jc w:val="center"/>
              <w:rPr>
                <w:sz w:val="21"/>
              </w:rPr>
            </w:pPr>
            <w:r>
              <w:rPr>
                <w:sz w:val="21"/>
              </w:rPr>
              <w:t>纵跳摸高</w:t>
            </w:r>
          </w:p>
        </w:tc>
        <w:tc>
          <w:tcPr>
            <w:tcW w:w="5632" w:type="dxa"/>
            <w:gridSpan w:val="2"/>
          </w:tcPr>
          <w:p>
            <w:pPr>
              <w:pStyle w:val="16"/>
              <w:ind w:left="2481" w:right="2050"/>
              <w:jc w:val="center"/>
              <w:rPr>
                <w:sz w:val="21"/>
              </w:rPr>
            </w:pPr>
            <w:r>
              <w:rPr>
                <w:sz w:val="21"/>
              </w:rPr>
              <w:t>≥230 厘米</w:t>
            </w:r>
          </w:p>
        </w:tc>
      </w:tr>
    </w:tbl>
    <w:p>
      <w:pPr>
        <w:pStyle w:val="5"/>
        <w:spacing w:before="10"/>
      </w:pPr>
      <w:r>
        <w:t>（二）考生测评标准</w:t>
      </w:r>
    </w:p>
    <w:p>
      <w:pPr>
        <w:pStyle w:val="7"/>
        <w:spacing w:before="77" w:line="362" w:lineRule="auto"/>
        <w:ind w:left="108" w:right="312" w:firstLine="422"/>
        <w:jc w:val="both"/>
      </w:pPr>
      <w:r>
        <w:rPr>
          <w:spacing w:val="-2"/>
        </w:rPr>
        <w:t>按照国家公务员局《关于明确公安机关人民警察体能测评次数的函》</w:t>
      </w:r>
      <w:r>
        <w:t>（国公局函</w:t>
      </w:r>
      <w:r>
        <w:rPr>
          <w:rFonts w:ascii="Times New Roman" w:hAnsi="Times New Roman" w:eastAsia="Times New Roman"/>
        </w:rPr>
        <w:t xml:space="preserve">[2012]1 </w:t>
      </w:r>
      <w:r>
        <w:t>号）</w:t>
      </w:r>
      <w:r>
        <w:rPr>
          <w:spacing w:val="-8"/>
        </w:rPr>
        <w:t>文件</w:t>
      </w:r>
      <w:r>
        <w:rPr>
          <w:spacing w:val="-4"/>
        </w:rPr>
        <w:t>规定，“在公安机关人民警察体能测评中，</w:t>
      </w:r>
      <w:r>
        <w:rPr>
          <w:rFonts w:ascii="Times New Roman" w:hAnsi="Times New Roman" w:eastAsia="Times New Roman"/>
        </w:rPr>
        <w:t xml:space="preserve">10 </w:t>
      </w:r>
      <w:r>
        <w:rPr>
          <w:spacing w:val="-21"/>
        </w:rPr>
        <w:t xml:space="preserve">米 </w:t>
      </w:r>
      <w:r>
        <w:rPr>
          <w:rFonts w:ascii="Times New Roman" w:hAnsi="Times New Roman" w:eastAsia="Times New Roman"/>
        </w:rPr>
        <w:t xml:space="preserve">X4 </w:t>
      </w:r>
      <w:r>
        <w:rPr>
          <w:spacing w:val="-6"/>
        </w:rPr>
        <w:t xml:space="preserve">往返跑和男子 </w:t>
      </w:r>
      <w:r>
        <w:rPr>
          <w:rFonts w:ascii="Times New Roman" w:hAnsi="Times New Roman" w:eastAsia="Times New Roman"/>
        </w:rPr>
        <w:t xml:space="preserve">1000 </w:t>
      </w:r>
      <w:r>
        <w:rPr>
          <w:spacing w:val="-8"/>
        </w:rPr>
        <w:t xml:space="preserve">米跑、女子 </w:t>
      </w:r>
      <w:r>
        <w:rPr>
          <w:rFonts w:ascii="Times New Roman" w:hAnsi="Times New Roman" w:eastAsia="Times New Roman"/>
        </w:rPr>
        <w:t xml:space="preserve">800 </w:t>
      </w:r>
      <w:r>
        <w:rPr>
          <w:spacing w:val="-2"/>
        </w:rPr>
        <w:t>米跑两个项目</w:t>
      </w:r>
      <w:r>
        <w:rPr>
          <w:spacing w:val="-10"/>
        </w:rPr>
        <w:t xml:space="preserve">的测评次数均为 </w:t>
      </w:r>
      <w:r>
        <w:rPr>
          <w:rFonts w:ascii="Times New Roman" w:hAnsi="Times New Roman" w:eastAsia="Times New Roman"/>
        </w:rPr>
        <w:t xml:space="preserve">1 </w:t>
      </w:r>
      <w:r>
        <w:rPr>
          <w:spacing w:val="-8"/>
        </w:rPr>
        <w:t xml:space="preserve">次，纵跳摸高的测评次数不超过 </w:t>
      </w:r>
      <w:r>
        <w:rPr>
          <w:rFonts w:ascii="Times New Roman" w:hAnsi="Times New Roman" w:eastAsia="Times New Roman"/>
        </w:rPr>
        <w:t xml:space="preserve">3 </w:t>
      </w:r>
      <w:r>
        <w:t>次。</w:t>
      </w:r>
    </w:p>
    <w:p>
      <w:pPr>
        <w:pStyle w:val="7"/>
        <w:spacing w:before="1" w:line="364" w:lineRule="auto"/>
        <w:ind w:left="108" w:right="313" w:firstLine="422"/>
        <w:jc w:val="both"/>
      </w:pPr>
      <w:r>
        <w:rPr>
          <w:spacing w:val="-6"/>
        </w:rPr>
        <w:t xml:space="preserve">注意：三项体能测试 </w:t>
      </w:r>
      <w:r>
        <w:rPr>
          <w:rFonts w:ascii="Times New Roman" w:hAnsi="Times New Roman" w:eastAsia="Times New Roman"/>
        </w:rPr>
        <w:t xml:space="preserve">1000 </w:t>
      </w:r>
      <w:r>
        <w:rPr>
          <w:spacing w:val="-3"/>
        </w:rPr>
        <w:t>米跑</w:t>
      </w:r>
      <w:r>
        <w:t>（男）</w:t>
      </w:r>
      <w:r>
        <w:rPr>
          <w:spacing w:val="-5"/>
        </w:rPr>
        <w:t>、</w:t>
      </w:r>
      <w:r>
        <w:rPr>
          <w:rFonts w:ascii="Times New Roman" w:hAnsi="Times New Roman" w:eastAsia="Times New Roman"/>
        </w:rPr>
        <w:t xml:space="preserve">800 </w:t>
      </w:r>
      <w:r>
        <w:rPr>
          <w:spacing w:val="-3"/>
        </w:rPr>
        <w:t>米跑</w:t>
      </w:r>
      <w:r>
        <w:t>（</w:t>
      </w:r>
      <w:r>
        <w:rPr>
          <w:spacing w:val="-5"/>
        </w:rPr>
        <w:t>女</w:t>
      </w:r>
      <w:r>
        <w:t>）、</w:t>
      </w:r>
      <w:r>
        <w:rPr>
          <w:rFonts w:ascii="Times New Roman" w:hAnsi="Times New Roman" w:eastAsia="Times New Roman"/>
        </w:rPr>
        <w:t xml:space="preserve">10 </w:t>
      </w:r>
      <w:r>
        <w:t>米</w:t>
      </w:r>
      <w:r>
        <w:rPr>
          <w:rFonts w:ascii="Times New Roman" w:hAnsi="Times New Roman" w:eastAsia="Times New Roman"/>
          <w:spacing w:val="4"/>
        </w:rPr>
        <w:t xml:space="preserve">×4 </w:t>
      </w:r>
      <w:r>
        <w:rPr>
          <w:spacing w:val="-5"/>
        </w:rPr>
        <w:t>往返跑、纵跳摸高必须全部达到</w:t>
      </w:r>
      <w:r>
        <w:rPr>
          <w:spacing w:val="-3"/>
        </w:rPr>
        <w:t>最低标准，否则体能成绩记为不合格。</w:t>
      </w:r>
    </w:p>
    <w:p>
      <w:pPr>
        <w:pStyle w:val="3"/>
        <w:spacing w:before="77"/>
      </w:pPr>
      <w:bookmarkStart w:id="2" w:name="_TOC_250003"/>
      <w:bookmarkEnd w:id="2"/>
      <w:r>
        <w:t>二、体能测试应试技巧及实施规则</w:t>
      </w:r>
    </w:p>
    <w:p>
      <w:pPr>
        <w:pStyle w:val="4"/>
        <w:spacing w:before="195"/>
      </w:pPr>
      <w:r>
        <w:t>（一）公安机关录用人民警察体能测评实施规则</w:t>
      </w:r>
    </w:p>
    <w:p>
      <w:pPr>
        <w:pStyle w:val="6"/>
        <w:spacing w:before="121"/>
      </w:pPr>
      <w:r>
        <w:rPr>
          <w:rFonts w:ascii="Times New Roman" w:hAnsi="Times New Roman" w:eastAsia="Times New Roman"/>
        </w:rPr>
        <w:t xml:space="preserve">1.10 </w:t>
      </w:r>
      <w:r>
        <w:t>米</w:t>
      </w:r>
      <w:r>
        <w:rPr>
          <w:rFonts w:ascii="Times New Roman" w:hAnsi="Times New Roman" w:eastAsia="Times New Roman"/>
        </w:rPr>
        <w:t xml:space="preserve">×4 </w:t>
      </w:r>
      <w:r>
        <w:t>往返跑</w:t>
      </w:r>
    </w:p>
    <w:p>
      <w:pPr>
        <w:pStyle w:val="15"/>
        <w:numPr>
          <w:ilvl w:val="0"/>
          <w:numId w:val="2"/>
        </w:numPr>
        <w:tabs>
          <w:tab w:val="left" w:pos="1061"/>
        </w:tabs>
        <w:spacing w:before="139" w:after="0" w:line="240" w:lineRule="auto"/>
        <w:ind w:left="1060" w:right="0" w:hanging="531"/>
        <w:jc w:val="left"/>
        <w:rPr>
          <w:sz w:val="21"/>
        </w:rPr>
      </w:pPr>
      <w:r>
        <w:rPr>
          <w:spacing w:val="-3"/>
          <w:sz w:val="21"/>
        </w:rPr>
        <w:t>场地器材：</w:t>
      </w:r>
      <w:r>
        <w:rPr>
          <w:rFonts w:ascii="Times New Roman" w:eastAsia="Times New Roman"/>
          <w:spacing w:val="-13"/>
          <w:sz w:val="21"/>
        </w:rPr>
        <w:t>10</w:t>
      </w:r>
      <w:r>
        <w:rPr>
          <w:rFonts w:ascii="Times New Roman" w:eastAsia="Times New Roman"/>
          <w:spacing w:val="-1"/>
          <w:sz w:val="21"/>
        </w:rPr>
        <w:t xml:space="preserve"> </w:t>
      </w:r>
      <w:r>
        <w:rPr>
          <w:spacing w:val="-9"/>
          <w:sz w:val="21"/>
        </w:rPr>
        <w:t>米长的直线跑道若干，在跑道的两端线</w:t>
      </w:r>
      <w:r>
        <w:rPr>
          <w:sz w:val="21"/>
        </w:rPr>
        <w:t>（</w:t>
      </w:r>
      <w:r>
        <w:rPr>
          <w:rFonts w:ascii="Times New Roman" w:eastAsia="Times New Roman"/>
          <w:sz w:val="21"/>
        </w:rPr>
        <w:t>S1</w:t>
      </w:r>
      <w:r>
        <w:rPr>
          <w:rFonts w:ascii="Times New Roman" w:eastAsia="Times New Roman"/>
          <w:spacing w:val="4"/>
          <w:sz w:val="21"/>
        </w:rPr>
        <w:t xml:space="preserve"> </w:t>
      </w:r>
      <w:r>
        <w:rPr>
          <w:spacing w:val="-24"/>
          <w:sz w:val="21"/>
        </w:rPr>
        <w:t xml:space="preserve">和 </w:t>
      </w:r>
      <w:r>
        <w:rPr>
          <w:rFonts w:ascii="Times New Roman" w:eastAsia="Times New Roman"/>
          <w:spacing w:val="-14"/>
          <w:sz w:val="21"/>
        </w:rPr>
        <w:t>S2</w:t>
      </w:r>
      <w:r>
        <w:rPr>
          <w:spacing w:val="-14"/>
          <w:sz w:val="21"/>
        </w:rPr>
        <w:t>）</w:t>
      </w:r>
      <w:r>
        <w:rPr>
          <w:spacing w:val="-24"/>
          <w:sz w:val="21"/>
        </w:rPr>
        <w:t xml:space="preserve">外 </w:t>
      </w:r>
      <w:r>
        <w:rPr>
          <w:rFonts w:ascii="Times New Roman" w:eastAsia="Times New Roman"/>
          <w:sz w:val="21"/>
        </w:rPr>
        <w:t>30</w:t>
      </w:r>
      <w:r>
        <w:rPr>
          <w:rFonts w:ascii="Times New Roman" w:eastAsia="Times New Roman"/>
          <w:spacing w:val="5"/>
          <w:sz w:val="21"/>
        </w:rPr>
        <w:t xml:space="preserve"> </w:t>
      </w:r>
      <w:r>
        <w:rPr>
          <w:spacing w:val="-8"/>
          <w:sz w:val="21"/>
        </w:rPr>
        <w:t>厘米处各划一条线</w:t>
      </w:r>
      <w:r>
        <w:rPr>
          <w:sz w:val="21"/>
        </w:rPr>
        <w:t>（图</w:t>
      </w:r>
    </w:p>
    <w:p>
      <w:pPr>
        <w:spacing w:after="0" w:line="240" w:lineRule="auto"/>
        <w:jc w:val="left"/>
        <w:rPr>
          <w:sz w:val="21"/>
        </w:rPr>
        <w:sectPr>
          <w:headerReference r:id="rId3" w:type="default"/>
          <w:footerReference r:id="rId4" w:type="default"/>
          <w:pgSz w:w="11910" w:h="16840"/>
          <w:pgMar w:top="1460" w:right="920" w:bottom="1220" w:left="1140" w:header="675" w:footer="1030" w:gutter="0"/>
          <w:pgNumType w:start="1"/>
        </w:sectPr>
      </w:pPr>
    </w:p>
    <w:p>
      <w:pPr>
        <w:pStyle w:val="7"/>
        <w:spacing w:before="78" w:line="364" w:lineRule="auto"/>
        <w:ind w:left="108" w:right="317"/>
        <w:jc w:val="both"/>
      </w:pPr>
      <w:r>
        <w:rPr>
          <w:rFonts w:ascii="Times New Roman" w:hAnsi="Times New Roman" w:eastAsia="Times New Roman"/>
          <w:spacing w:val="-15"/>
        </w:rPr>
        <w:t>1</w:t>
      </w:r>
      <w:r>
        <w:rPr>
          <w:spacing w:val="-15"/>
        </w:rPr>
        <w:t>）</w:t>
      </w:r>
      <w:r>
        <w:rPr>
          <w:spacing w:val="-20"/>
        </w:rPr>
        <w:t>。木块</w:t>
      </w:r>
      <w:r>
        <w:t>（</w:t>
      </w:r>
      <w:r>
        <w:rPr>
          <w:rFonts w:ascii="Times New Roman" w:hAnsi="Times New Roman" w:eastAsia="Times New Roman"/>
        </w:rPr>
        <w:t xml:space="preserve">5 </w:t>
      </w:r>
      <w:r>
        <w:rPr>
          <w:spacing w:val="-2"/>
        </w:rPr>
        <w:t>厘米×</w:t>
      </w:r>
      <w:r>
        <w:rPr>
          <w:rFonts w:ascii="Times New Roman" w:hAnsi="Times New Roman" w:eastAsia="Times New Roman"/>
        </w:rPr>
        <w:t xml:space="preserve">10 </w:t>
      </w:r>
      <w:r>
        <w:rPr>
          <w:spacing w:val="-3"/>
        </w:rPr>
        <w:t>厘米</w:t>
      </w:r>
      <w:r>
        <w:rPr>
          <w:spacing w:val="-29"/>
        </w:rPr>
        <w:t>）</w:t>
      </w:r>
      <w:r>
        <w:rPr>
          <w:spacing w:val="-16"/>
        </w:rPr>
        <w:t xml:space="preserve">每道 </w:t>
      </w:r>
      <w:r>
        <w:rPr>
          <w:rFonts w:ascii="Times New Roman" w:hAnsi="Times New Roman" w:eastAsia="Times New Roman"/>
        </w:rPr>
        <w:t xml:space="preserve">3 </w:t>
      </w:r>
      <w:r>
        <w:rPr>
          <w:spacing w:val="-16"/>
        </w:rPr>
        <w:t xml:space="preserve">块，其中 </w:t>
      </w:r>
      <w:r>
        <w:rPr>
          <w:rFonts w:ascii="Times New Roman" w:hAnsi="Times New Roman" w:eastAsia="Times New Roman"/>
        </w:rPr>
        <w:t xml:space="preserve">2 </w:t>
      </w:r>
      <w:r>
        <w:rPr>
          <w:spacing w:val="-14"/>
        </w:rPr>
        <w:t xml:space="preserve">块放在 </w:t>
      </w:r>
      <w:r>
        <w:rPr>
          <w:rFonts w:ascii="Times New Roman" w:hAnsi="Times New Roman" w:eastAsia="Times New Roman"/>
        </w:rPr>
        <w:t xml:space="preserve">S2 </w:t>
      </w:r>
      <w:r>
        <w:rPr>
          <w:spacing w:val="-9"/>
        </w:rPr>
        <w:t xml:space="preserve">线外的横线上，一块放在 </w:t>
      </w:r>
      <w:r>
        <w:rPr>
          <w:rFonts w:ascii="Times New Roman" w:hAnsi="Times New Roman" w:eastAsia="Times New Roman"/>
        </w:rPr>
        <w:t xml:space="preserve">S1 </w:t>
      </w:r>
      <w:r>
        <w:rPr>
          <w:spacing w:val="-3"/>
        </w:rPr>
        <w:t>线外的横线上。</w:t>
      </w:r>
      <w:r>
        <w:rPr>
          <w:spacing w:val="-5"/>
        </w:rPr>
        <w:t>秒表若干块，使用前应进行校正。</w:t>
      </w:r>
    </w:p>
    <w:p>
      <w:pPr>
        <w:pStyle w:val="15"/>
        <w:numPr>
          <w:ilvl w:val="0"/>
          <w:numId w:val="2"/>
        </w:numPr>
        <w:tabs>
          <w:tab w:val="left" w:pos="1061"/>
        </w:tabs>
        <w:spacing w:before="0" w:after="0" w:line="364" w:lineRule="auto"/>
        <w:ind w:left="108" w:right="312" w:firstLine="422"/>
        <w:jc w:val="both"/>
        <w:rPr>
          <w:sz w:val="21"/>
        </w:rPr>
      </w:pPr>
      <w:r>
        <w:rPr>
          <w:spacing w:val="-7"/>
          <w:sz w:val="21"/>
        </w:rPr>
        <w:t xml:space="preserve">测试方法：受测试者用站立式起跑，听到发令后从 </w:t>
      </w:r>
      <w:r>
        <w:rPr>
          <w:rFonts w:ascii="Times New Roman" w:hAnsi="Times New Roman" w:eastAsia="Times New Roman"/>
          <w:sz w:val="21"/>
        </w:rPr>
        <w:t>S1</w:t>
      </w:r>
      <w:r>
        <w:rPr>
          <w:rFonts w:ascii="Times New Roman" w:hAnsi="Times New Roman" w:eastAsia="Times New Roman"/>
          <w:spacing w:val="18"/>
          <w:sz w:val="21"/>
        </w:rPr>
        <w:t xml:space="preserve"> </w:t>
      </w:r>
      <w:r>
        <w:rPr>
          <w:spacing w:val="-5"/>
          <w:sz w:val="21"/>
        </w:rPr>
        <w:t xml:space="preserve">线外起跑，当跑到 </w:t>
      </w:r>
      <w:r>
        <w:rPr>
          <w:rFonts w:ascii="Times New Roman" w:hAnsi="Times New Roman" w:eastAsia="Times New Roman"/>
          <w:sz w:val="21"/>
        </w:rPr>
        <w:t>S2</w:t>
      </w:r>
      <w:r>
        <w:rPr>
          <w:rFonts w:ascii="Times New Roman" w:hAnsi="Times New Roman" w:eastAsia="Times New Roman"/>
          <w:spacing w:val="19"/>
          <w:sz w:val="21"/>
        </w:rPr>
        <w:t xml:space="preserve"> </w:t>
      </w:r>
      <w:r>
        <w:rPr>
          <w:spacing w:val="-4"/>
          <w:sz w:val="21"/>
        </w:rPr>
        <w:t>线前面，用一只</w:t>
      </w:r>
      <w:r>
        <w:rPr>
          <w:spacing w:val="-11"/>
          <w:sz w:val="21"/>
        </w:rPr>
        <w:t xml:space="preserve">手拿起一木块随即往回跑，跑到 </w:t>
      </w:r>
      <w:r>
        <w:rPr>
          <w:rFonts w:ascii="Times New Roman" w:hAnsi="Times New Roman" w:eastAsia="Times New Roman"/>
          <w:sz w:val="21"/>
        </w:rPr>
        <w:t>S1</w:t>
      </w:r>
      <w:r>
        <w:rPr>
          <w:rFonts w:ascii="Times New Roman" w:hAnsi="Times New Roman" w:eastAsia="Times New Roman"/>
          <w:spacing w:val="7"/>
          <w:sz w:val="21"/>
        </w:rPr>
        <w:t xml:space="preserve"> </w:t>
      </w:r>
      <w:r>
        <w:rPr>
          <w:spacing w:val="-12"/>
          <w:sz w:val="21"/>
        </w:rPr>
        <w:t xml:space="preserve">线前时交换木块，再跑回 </w:t>
      </w:r>
      <w:r>
        <w:rPr>
          <w:rFonts w:ascii="Times New Roman" w:hAnsi="Times New Roman" w:eastAsia="Times New Roman"/>
          <w:sz w:val="21"/>
        </w:rPr>
        <w:t>S2</w:t>
      </w:r>
      <w:r>
        <w:rPr>
          <w:rFonts w:ascii="Times New Roman" w:hAnsi="Times New Roman" w:eastAsia="Times New Roman"/>
          <w:spacing w:val="7"/>
          <w:sz w:val="21"/>
        </w:rPr>
        <w:t xml:space="preserve"> </w:t>
      </w:r>
      <w:r>
        <w:rPr>
          <w:spacing w:val="-12"/>
          <w:sz w:val="21"/>
        </w:rPr>
        <w:t xml:space="preserve">交换另一木块，最后持木块冲出 </w:t>
      </w:r>
      <w:r>
        <w:rPr>
          <w:rFonts w:ascii="Times New Roman" w:hAnsi="Times New Roman" w:eastAsia="Times New Roman"/>
          <w:sz w:val="21"/>
        </w:rPr>
        <w:t>S1</w:t>
      </w:r>
      <w:r>
        <w:rPr>
          <w:rFonts w:ascii="Times New Roman" w:hAnsi="Times New Roman" w:eastAsia="Times New Roman"/>
          <w:spacing w:val="7"/>
          <w:sz w:val="21"/>
        </w:rPr>
        <w:t xml:space="preserve"> </w:t>
      </w:r>
      <w:r>
        <w:rPr>
          <w:sz w:val="21"/>
        </w:rPr>
        <w:t xml:space="preserve">线， </w:t>
      </w:r>
      <w:r>
        <w:rPr>
          <w:spacing w:val="-5"/>
          <w:sz w:val="21"/>
        </w:rPr>
        <w:t>记录跑完全程的时间。记录以秒为单位，取一位小数，第二位小数非“</w:t>
      </w:r>
      <w:r>
        <w:rPr>
          <w:rFonts w:ascii="Times New Roman" w:hAnsi="Times New Roman" w:eastAsia="Times New Roman"/>
          <w:sz w:val="21"/>
        </w:rPr>
        <w:t>0</w:t>
      </w:r>
      <w:r>
        <w:rPr>
          <w:spacing w:val="-11"/>
          <w:sz w:val="21"/>
        </w:rPr>
        <w:t xml:space="preserve">”时则进 </w:t>
      </w:r>
      <w:r>
        <w:rPr>
          <w:rFonts w:ascii="Times New Roman" w:hAnsi="Times New Roman" w:eastAsia="Times New Roman"/>
          <w:spacing w:val="-5"/>
          <w:sz w:val="21"/>
        </w:rPr>
        <w:t>1</w:t>
      </w:r>
      <w:r>
        <w:rPr>
          <w:sz w:val="21"/>
        </w:rPr>
        <w:t>。</w:t>
      </w:r>
    </w:p>
    <w:p>
      <w:pPr>
        <w:pStyle w:val="15"/>
        <w:numPr>
          <w:ilvl w:val="0"/>
          <w:numId w:val="2"/>
        </w:numPr>
        <w:tabs>
          <w:tab w:val="left" w:pos="1061"/>
        </w:tabs>
        <w:spacing w:before="0" w:after="0" w:line="266" w:lineRule="exact"/>
        <w:ind w:left="1060" w:right="0" w:hanging="531"/>
        <w:jc w:val="both"/>
        <w:rPr>
          <w:sz w:val="21"/>
        </w:rPr>
      </w:pPr>
      <w:r>
        <w:pict>
          <v:line id="_x0000_s1026" o:spid="_x0000_s1026" o:spt="20" style="position:absolute;left:0pt;margin-left:189.15pt;margin-top:16.55pt;height:112.1pt;width:0pt;mso-position-horizontal-relative:page;z-index:251659264;mso-width-relative:page;mso-height-relative:page;" stroked="t" coordsize="21600,21600">
            <v:path arrowok="t"/>
            <v:fill focussize="0,0"/>
            <v:stroke weight="0.48pt" color="#000000"/>
            <v:imagedata o:title=""/>
            <o:lock v:ext="edit"/>
          </v:line>
        </w:pict>
      </w:r>
      <w:r>
        <w:pict>
          <v:line id="_x0000_s1027" o:spid="_x0000_s1027" o:spt="20" style="position:absolute;left:0pt;margin-left:406.45pt;margin-top:16.55pt;height:112.1pt;width:0pt;mso-position-horizontal-relative:page;z-index:251660288;mso-width-relative:page;mso-height-relative:page;" stroked="t" coordsize="21600,21600">
            <v:path arrowok="t"/>
            <v:fill focussize="0,0"/>
            <v:stroke weight="0.48pt" color="#000000"/>
            <v:imagedata o:title=""/>
            <o:lock v:ext="edit"/>
          </v:line>
        </w:pict>
      </w:r>
      <w:r>
        <w:rPr>
          <w:spacing w:val="-8"/>
          <w:sz w:val="21"/>
        </w:rPr>
        <w:t xml:space="preserve">注意事项：当受测者取放木块时，脚不要越过 </w:t>
      </w:r>
      <w:r>
        <w:rPr>
          <w:rFonts w:ascii="Times New Roman" w:eastAsia="Times New Roman"/>
          <w:spacing w:val="-4"/>
          <w:sz w:val="21"/>
        </w:rPr>
        <w:t>S1</w:t>
      </w:r>
      <w:r>
        <w:rPr>
          <w:rFonts w:ascii="Times New Roman" w:eastAsia="Times New Roman"/>
          <w:sz w:val="21"/>
        </w:rPr>
        <w:t xml:space="preserve"> </w:t>
      </w:r>
      <w:r>
        <w:rPr>
          <w:spacing w:val="-26"/>
          <w:sz w:val="21"/>
        </w:rPr>
        <w:t xml:space="preserve">和 </w:t>
      </w:r>
      <w:r>
        <w:rPr>
          <w:rFonts w:ascii="Times New Roman" w:eastAsia="Times New Roman"/>
          <w:sz w:val="21"/>
        </w:rPr>
        <w:t xml:space="preserve">S2 </w:t>
      </w:r>
      <w:r>
        <w:rPr>
          <w:sz w:val="21"/>
        </w:rPr>
        <w:t>线。</w:t>
      </w:r>
    </w:p>
    <w:p>
      <w:pPr>
        <w:pStyle w:val="7"/>
        <w:rPr>
          <w:sz w:val="5"/>
        </w:rPr>
      </w:pPr>
    </w:p>
    <w:tbl>
      <w:tblPr>
        <w:tblStyle w:val="12"/>
        <w:tblW w:w="0" w:type="auto"/>
        <w:tblInd w:w="305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4"/>
        <w:gridCol w:w="2142"/>
        <w:gridCol w:w="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6" w:hRule="atLeast"/>
        </w:trPr>
        <w:tc>
          <w:tcPr>
            <w:tcW w:w="674" w:type="dxa"/>
            <w:vMerge w:val="restart"/>
            <w:tcBorders>
              <w:right w:val="single" w:color="000000" w:sz="4" w:space="0"/>
            </w:tcBorders>
          </w:tcPr>
          <w:p>
            <w:pPr>
              <w:pStyle w:val="16"/>
              <w:spacing w:before="39"/>
              <w:ind w:left="25"/>
              <w:rPr>
                <w:rFonts w:ascii="Times New Roman"/>
                <w:sz w:val="21"/>
              </w:rPr>
            </w:pPr>
            <w:r>
              <w:rPr>
                <w:rFonts w:ascii="Times New Roman"/>
                <w:sz w:val="21"/>
              </w:rPr>
              <w:t>S1</w:t>
            </w:r>
          </w:p>
        </w:tc>
        <w:tc>
          <w:tcPr>
            <w:tcW w:w="2142" w:type="dxa"/>
            <w:tcBorders>
              <w:left w:val="single" w:color="000000" w:sz="4" w:space="0"/>
              <w:bottom w:val="single" w:color="000000" w:sz="4" w:space="0"/>
              <w:right w:val="single" w:color="000000" w:sz="4" w:space="0"/>
            </w:tcBorders>
          </w:tcPr>
          <w:p>
            <w:pPr>
              <w:pStyle w:val="16"/>
              <w:spacing w:before="0"/>
              <w:rPr>
                <w:rFonts w:ascii="Times New Roman"/>
                <w:sz w:val="20"/>
              </w:rPr>
            </w:pPr>
          </w:p>
        </w:tc>
        <w:tc>
          <w:tcPr>
            <w:tcW w:w="928" w:type="dxa"/>
            <w:tcBorders>
              <w:left w:val="single" w:color="000000" w:sz="4" w:space="0"/>
            </w:tcBorders>
          </w:tcPr>
          <w:p>
            <w:pPr>
              <w:pStyle w:val="16"/>
              <w:spacing w:before="39"/>
              <w:ind w:left="136" w:right="8"/>
              <w:jc w:val="center"/>
              <w:rPr>
                <w:rFonts w:ascii="Times New Roman"/>
                <w:sz w:val="21"/>
              </w:rPr>
            </w:pPr>
            <w:r>
              <w:rPr>
                <w:rFonts w:ascii="Times New Roman"/>
                <w:sz w:val="21"/>
              </w:rPr>
              <w:t>S2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6" w:hRule="atLeast"/>
        </w:trPr>
        <w:tc>
          <w:tcPr>
            <w:tcW w:w="674" w:type="dxa"/>
            <w:vMerge w:val="continue"/>
            <w:tcBorders>
              <w:top w:val="nil"/>
              <w:right w:val="single" w:color="000000" w:sz="4" w:space="0"/>
            </w:tcBorders>
          </w:tcPr>
          <w:p>
            <w:pPr>
              <w:rPr>
                <w:sz w:val="2"/>
                <w:szCs w:val="2"/>
              </w:rPr>
            </w:pPr>
          </w:p>
        </w:tc>
        <w:tc>
          <w:tcPr>
            <w:tcW w:w="2142" w:type="dxa"/>
            <w:tcBorders>
              <w:top w:val="single" w:color="000000" w:sz="4" w:space="0"/>
              <w:left w:val="single" w:color="000000" w:sz="4" w:space="0"/>
              <w:bottom w:val="single" w:color="000000" w:sz="4" w:space="0"/>
              <w:right w:val="single" w:color="000000" w:sz="4" w:space="0"/>
            </w:tcBorders>
          </w:tcPr>
          <w:p>
            <w:pPr>
              <w:pStyle w:val="16"/>
              <w:spacing w:before="0"/>
              <w:rPr>
                <w:rFonts w:ascii="Times New Roman"/>
                <w:sz w:val="20"/>
              </w:rPr>
            </w:pPr>
          </w:p>
        </w:tc>
        <w:tc>
          <w:tcPr>
            <w:tcW w:w="928" w:type="dxa"/>
            <w:tcBorders>
              <w:left w:val="single" w:color="000000" w:sz="4" w:space="0"/>
            </w:tcBorders>
          </w:tcPr>
          <w:p>
            <w:pPr>
              <w:pStyle w:val="16"/>
              <w:spacing w:before="0"/>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6" w:hRule="atLeast"/>
        </w:trPr>
        <w:tc>
          <w:tcPr>
            <w:tcW w:w="674" w:type="dxa"/>
            <w:vMerge w:val="continue"/>
            <w:tcBorders>
              <w:top w:val="nil"/>
              <w:right w:val="single" w:color="000000" w:sz="4" w:space="0"/>
            </w:tcBorders>
          </w:tcPr>
          <w:p>
            <w:pPr>
              <w:rPr>
                <w:sz w:val="2"/>
                <w:szCs w:val="2"/>
              </w:rPr>
            </w:pPr>
          </w:p>
        </w:tc>
        <w:tc>
          <w:tcPr>
            <w:tcW w:w="2142" w:type="dxa"/>
            <w:tcBorders>
              <w:top w:val="single" w:color="000000" w:sz="4" w:space="0"/>
              <w:left w:val="single" w:color="000000" w:sz="4" w:space="0"/>
              <w:bottom w:val="single" w:color="000000" w:sz="4" w:space="0"/>
              <w:right w:val="single" w:color="000000" w:sz="4" w:space="0"/>
            </w:tcBorders>
          </w:tcPr>
          <w:p>
            <w:pPr>
              <w:pStyle w:val="16"/>
              <w:spacing w:before="0"/>
              <w:rPr>
                <w:rFonts w:ascii="Times New Roman"/>
                <w:sz w:val="20"/>
              </w:rPr>
            </w:pPr>
          </w:p>
        </w:tc>
        <w:tc>
          <w:tcPr>
            <w:tcW w:w="928" w:type="dxa"/>
            <w:tcBorders>
              <w:left w:val="single" w:color="000000" w:sz="4" w:space="0"/>
            </w:tcBorders>
          </w:tcPr>
          <w:p>
            <w:pPr>
              <w:pStyle w:val="16"/>
              <w:spacing w:before="0"/>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5" w:hRule="atLeast"/>
        </w:trPr>
        <w:tc>
          <w:tcPr>
            <w:tcW w:w="674" w:type="dxa"/>
            <w:vMerge w:val="continue"/>
            <w:tcBorders>
              <w:top w:val="nil"/>
              <w:right w:val="single" w:color="000000" w:sz="4" w:space="0"/>
            </w:tcBorders>
          </w:tcPr>
          <w:p>
            <w:pPr>
              <w:rPr>
                <w:sz w:val="2"/>
                <w:szCs w:val="2"/>
              </w:rPr>
            </w:pPr>
          </w:p>
        </w:tc>
        <w:tc>
          <w:tcPr>
            <w:tcW w:w="2142" w:type="dxa"/>
            <w:tcBorders>
              <w:top w:val="single" w:color="000000" w:sz="4" w:space="0"/>
              <w:left w:val="single" w:color="000000" w:sz="4" w:space="0"/>
              <w:bottom w:val="single" w:color="000000" w:sz="4" w:space="0"/>
              <w:right w:val="single" w:color="000000" w:sz="4" w:space="0"/>
            </w:tcBorders>
          </w:tcPr>
          <w:p>
            <w:pPr>
              <w:pStyle w:val="16"/>
              <w:spacing w:before="0"/>
              <w:rPr>
                <w:rFonts w:ascii="Times New Roman"/>
                <w:sz w:val="20"/>
              </w:rPr>
            </w:pPr>
          </w:p>
        </w:tc>
        <w:tc>
          <w:tcPr>
            <w:tcW w:w="928" w:type="dxa"/>
            <w:tcBorders>
              <w:left w:val="single" w:color="000000" w:sz="4" w:space="0"/>
            </w:tcBorders>
          </w:tcPr>
          <w:p>
            <w:pPr>
              <w:pStyle w:val="16"/>
              <w:spacing w:before="0"/>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6" w:hRule="atLeast"/>
        </w:trPr>
        <w:tc>
          <w:tcPr>
            <w:tcW w:w="674" w:type="dxa"/>
            <w:vMerge w:val="continue"/>
            <w:tcBorders>
              <w:top w:val="nil"/>
              <w:right w:val="single" w:color="000000" w:sz="4" w:space="0"/>
            </w:tcBorders>
          </w:tcPr>
          <w:p>
            <w:pPr>
              <w:rPr>
                <w:sz w:val="2"/>
                <w:szCs w:val="2"/>
              </w:rPr>
            </w:pPr>
          </w:p>
        </w:tc>
        <w:tc>
          <w:tcPr>
            <w:tcW w:w="2142" w:type="dxa"/>
            <w:tcBorders>
              <w:top w:val="single" w:color="000000" w:sz="4" w:space="0"/>
              <w:left w:val="single" w:color="000000" w:sz="4" w:space="0"/>
              <w:bottom w:val="single" w:color="000000" w:sz="4" w:space="0"/>
              <w:right w:val="single" w:color="000000" w:sz="4" w:space="0"/>
            </w:tcBorders>
          </w:tcPr>
          <w:p>
            <w:pPr>
              <w:pStyle w:val="16"/>
              <w:spacing w:before="0"/>
              <w:rPr>
                <w:rFonts w:ascii="Times New Roman"/>
                <w:sz w:val="20"/>
              </w:rPr>
            </w:pPr>
          </w:p>
        </w:tc>
        <w:tc>
          <w:tcPr>
            <w:tcW w:w="928" w:type="dxa"/>
            <w:tcBorders>
              <w:left w:val="single" w:color="000000" w:sz="4" w:space="0"/>
            </w:tcBorders>
          </w:tcPr>
          <w:p>
            <w:pPr>
              <w:pStyle w:val="16"/>
              <w:spacing w:before="15"/>
              <w:ind w:left="187" w:right="8"/>
              <w:jc w:val="center"/>
              <w:rPr>
                <w:sz w:val="21"/>
              </w:rPr>
            </w:pPr>
            <w:r>
              <w:rPr>
                <w:sz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1" w:hRule="atLeast"/>
        </w:trPr>
        <w:tc>
          <w:tcPr>
            <w:tcW w:w="674" w:type="dxa"/>
            <w:vMerge w:val="continue"/>
            <w:tcBorders>
              <w:top w:val="nil"/>
              <w:right w:val="single" w:color="000000" w:sz="4" w:space="0"/>
            </w:tcBorders>
          </w:tcPr>
          <w:p>
            <w:pPr>
              <w:rPr>
                <w:sz w:val="2"/>
                <w:szCs w:val="2"/>
              </w:rPr>
            </w:pPr>
          </w:p>
        </w:tc>
        <w:tc>
          <w:tcPr>
            <w:tcW w:w="2142" w:type="dxa"/>
            <w:tcBorders>
              <w:top w:val="single" w:color="000000" w:sz="4" w:space="0"/>
              <w:left w:val="single" w:color="000000" w:sz="4" w:space="0"/>
              <w:right w:val="single" w:color="000000" w:sz="4" w:space="0"/>
            </w:tcBorders>
          </w:tcPr>
          <w:p>
            <w:pPr>
              <w:pStyle w:val="16"/>
              <w:spacing w:before="150"/>
              <w:ind w:left="210"/>
              <w:rPr>
                <w:sz w:val="21"/>
              </w:rPr>
            </w:pPr>
            <w:r>
              <w:rPr>
                <w:sz w:val="21"/>
              </w:rPr>
              <w:t xml:space="preserve">← </w:t>
            </w:r>
            <w:r>
              <w:rPr>
                <w:rFonts w:ascii="Times New Roman" w:hAnsi="Times New Roman" w:eastAsia="Times New Roman"/>
                <w:sz w:val="21"/>
              </w:rPr>
              <w:t xml:space="preserve">10 </w:t>
            </w:r>
            <w:r>
              <w:rPr>
                <w:sz w:val="21"/>
              </w:rPr>
              <w:t>米 →</w:t>
            </w:r>
          </w:p>
        </w:tc>
        <w:tc>
          <w:tcPr>
            <w:tcW w:w="928" w:type="dxa"/>
            <w:tcBorders>
              <w:left w:val="single" w:color="000000" w:sz="4" w:space="0"/>
            </w:tcBorders>
          </w:tcPr>
          <w:p>
            <w:pPr>
              <w:pStyle w:val="16"/>
              <w:spacing w:before="6"/>
              <w:rPr>
                <w:sz w:val="18"/>
              </w:rPr>
            </w:pPr>
          </w:p>
          <w:p>
            <w:pPr>
              <w:pStyle w:val="16"/>
              <w:spacing w:before="0"/>
              <w:ind w:left="191" w:right="8"/>
              <w:jc w:val="center"/>
              <w:rPr>
                <w:sz w:val="21"/>
              </w:rPr>
            </w:pPr>
            <w:r>
              <w:rPr>
                <w:rFonts w:ascii="Times New Roman" w:eastAsia="Times New Roman"/>
                <w:sz w:val="21"/>
              </w:rPr>
              <w:t xml:space="preserve">30 </w:t>
            </w:r>
            <w:r>
              <w:rPr>
                <w:sz w:val="21"/>
              </w:rPr>
              <w:t>厘米</w:t>
            </w:r>
          </w:p>
        </w:tc>
      </w:tr>
    </w:tbl>
    <w:p>
      <w:pPr>
        <w:pStyle w:val="7"/>
        <w:spacing w:before="8"/>
        <w:rPr>
          <w:sz w:val="17"/>
        </w:rPr>
      </w:pPr>
    </w:p>
    <w:p>
      <w:pPr>
        <w:pStyle w:val="7"/>
        <w:spacing w:before="78"/>
        <w:ind w:left="1700" w:right="1489"/>
        <w:jc w:val="center"/>
        <w:rPr>
          <w:rFonts w:ascii="Times New Roman" w:eastAsia="Times New Roman"/>
        </w:rPr>
      </w:pPr>
      <w:r>
        <w:t xml:space="preserve">图 </w:t>
      </w:r>
      <w:r>
        <w:rPr>
          <w:rFonts w:ascii="Times New Roman" w:eastAsia="Times New Roman"/>
        </w:rPr>
        <w:t>1</w:t>
      </w:r>
    </w:p>
    <w:p>
      <w:pPr>
        <w:pStyle w:val="6"/>
        <w:numPr>
          <w:ilvl w:val="0"/>
          <w:numId w:val="3"/>
        </w:numPr>
        <w:tabs>
          <w:tab w:val="left" w:pos="691"/>
        </w:tabs>
        <w:spacing w:before="77" w:after="0" w:line="240" w:lineRule="auto"/>
        <w:ind w:left="690" w:right="5779" w:hanging="691"/>
        <w:jc w:val="left"/>
      </w:pPr>
      <w:r>
        <w:rPr>
          <w:spacing w:val="-18"/>
        </w:rPr>
        <w:t xml:space="preserve">男子 </w:t>
      </w:r>
      <w:r>
        <w:rPr>
          <w:rFonts w:ascii="Times New Roman" w:eastAsia="Times New Roman"/>
        </w:rPr>
        <w:t>1000</w:t>
      </w:r>
      <w:r>
        <w:rPr>
          <w:rFonts w:ascii="Times New Roman" w:eastAsia="Times New Roman"/>
          <w:spacing w:val="-4"/>
        </w:rPr>
        <w:t xml:space="preserve"> </w:t>
      </w:r>
      <w:r>
        <w:rPr>
          <w:spacing w:val="-9"/>
        </w:rPr>
        <w:t xml:space="preserve">米跑、女子 </w:t>
      </w:r>
      <w:r>
        <w:rPr>
          <w:rFonts w:ascii="Times New Roman" w:eastAsia="Times New Roman"/>
        </w:rPr>
        <w:t>800</w:t>
      </w:r>
      <w:r>
        <w:rPr>
          <w:rFonts w:ascii="Times New Roman" w:eastAsia="Times New Roman"/>
          <w:spacing w:val="-4"/>
        </w:rPr>
        <w:t xml:space="preserve"> </w:t>
      </w:r>
      <w:r>
        <w:t>米跑</w:t>
      </w:r>
    </w:p>
    <w:p>
      <w:pPr>
        <w:pStyle w:val="7"/>
        <w:spacing w:before="139"/>
        <w:ind w:left="530"/>
      </w:pPr>
      <w:r>
        <w:t>（</w:t>
      </w:r>
      <w:r>
        <w:rPr>
          <w:rFonts w:ascii="Times New Roman" w:eastAsia="Times New Roman"/>
        </w:rPr>
        <w:t>1</w:t>
      </w:r>
      <w:r>
        <w:t>）</w:t>
      </w:r>
      <w:r>
        <w:rPr>
          <w:rFonts w:ascii="Times New Roman" w:eastAsia="Times New Roman"/>
        </w:rPr>
        <w:t>.</w:t>
      </w:r>
      <w:r>
        <w:t>场地器材：</w:t>
      </w:r>
      <w:r>
        <w:rPr>
          <w:rFonts w:ascii="Times New Roman" w:eastAsia="Times New Roman"/>
        </w:rPr>
        <w:t xml:space="preserve">400 </w:t>
      </w:r>
      <w:r>
        <w:t>米田径跑道。地面平坦，地质不限，秒表若干块，使用前应进行校正。</w:t>
      </w:r>
    </w:p>
    <w:p>
      <w:pPr>
        <w:pStyle w:val="7"/>
        <w:spacing w:before="139" w:line="364" w:lineRule="auto"/>
        <w:ind w:left="108" w:right="217" w:firstLine="422"/>
      </w:pPr>
      <w:r>
        <w:t>（</w:t>
      </w:r>
      <w:r>
        <w:rPr>
          <w:rFonts w:ascii="Times New Roman" w:eastAsia="Times New Roman"/>
        </w:rPr>
        <w:t>2</w:t>
      </w:r>
      <w:r>
        <w:t>）</w:t>
      </w:r>
      <w:r>
        <w:rPr>
          <w:rFonts w:ascii="Times New Roman" w:eastAsia="Times New Roman"/>
        </w:rPr>
        <w:t>.</w:t>
      </w:r>
      <w:r>
        <w:rPr>
          <w:spacing w:val="-7"/>
        </w:rPr>
        <w:t xml:space="preserve">测验方法：受测者分组测，每组不得少于 </w:t>
      </w:r>
      <w:r>
        <w:rPr>
          <w:rFonts w:ascii="Times New Roman" w:eastAsia="Times New Roman"/>
        </w:rPr>
        <w:t xml:space="preserve">2 </w:t>
      </w:r>
      <w:r>
        <w:rPr>
          <w:spacing w:val="-5"/>
        </w:rPr>
        <w:t>人，用站立式起跑。当听到口令或哨音后开始起跑。当受测者到达终点时停表，终点记录员负责登记每人成绩，登记成绩以分、秒为单位，不计小数。</w:t>
      </w:r>
    </w:p>
    <w:p>
      <w:pPr>
        <w:pStyle w:val="6"/>
        <w:numPr>
          <w:ilvl w:val="0"/>
          <w:numId w:val="3"/>
        </w:numPr>
        <w:tabs>
          <w:tab w:val="left" w:pos="691"/>
        </w:tabs>
        <w:spacing w:before="0" w:after="0" w:line="267" w:lineRule="exact"/>
        <w:ind w:left="690" w:right="0" w:hanging="161"/>
        <w:jc w:val="left"/>
      </w:pPr>
      <w:r>
        <w:t>纵跳摸高</w:t>
      </w:r>
    </w:p>
    <w:p>
      <w:pPr>
        <w:pStyle w:val="7"/>
        <w:spacing w:before="134" w:line="364" w:lineRule="auto"/>
        <w:ind w:left="108" w:right="315" w:firstLine="422"/>
        <w:jc w:val="both"/>
      </w:pPr>
      <w:r>
        <w:t>（</w:t>
      </w:r>
      <w:r>
        <w:rPr>
          <w:rFonts w:ascii="Times New Roman" w:eastAsia="Times New Roman"/>
        </w:rPr>
        <w:t>1</w:t>
      </w:r>
      <w:r>
        <w:t>）</w:t>
      </w:r>
      <w:r>
        <w:rPr>
          <w:rFonts w:ascii="Times New Roman" w:eastAsia="Times New Roman"/>
        </w:rPr>
        <w:t>.</w:t>
      </w:r>
      <w:r>
        <w:rPr>
          <w:spacing w:val="-6"/>
        </w:rPr>
        <w:t xml:space="preserve">场地要求：通常在室内场地测试。如选择室外场地测试，需在天气状况许可的情况下进行， </w:t>
      </w:r>
      <w:r>
        <w:rPr>
          <w:spacing w:val="-7"/>
        </w:rPr>
        <w:t xml:space="preserve">当天平均气温应在 </w:t>
      </w:r>
      <w:r>
        <w:rPr>
          <w:rFonts w:ascii="Times New Roman" w:eastAsia="Times New Roman"/>
        </w:rPr>
        <w:t>15</w:t>
      </w:r>
      <w:r>
        <w:rPr>
          <w:rFonts w:ascii="Times New Roman" w:eastAsia="Times New Roman"/>
          <w:vertAlign w:val="subscript"/>
        </w:rPr>
        <w:t>~</w:t>
      </w:r>
      <w:r>
        <w:rPr>
          <w:rFonts w:ascii="Times New Roman" w:eastAsia="Times New Roman"/>
          <w:vertAlign w:val="baseline"/>
        </w:rPr>
        <w:t xml:space="preserve">35 </w:t>
      </w:r>
      <w:r>
        <w:rPr>
          <w:spacing w:val="-8"/>
          <w:vertAlign w:val="baseline"/>
        </w:rPr>
        <w:t xml:space="preserve">摄氏度之间，无太阳直射、风力不超过 </w:t>
      </w:r>
      <w:r>
        <w:rPr>
          <w:rFonts w:ascii="Times New Roman" w:eastAsia="Times New Roman"/>
          <w:vertAlign w:val="baseline"/>
        </w:rPr>
        <w:t xml:space="preserve">3 </w:t>
      </w:r>
      <w:r>
        <w:rPr>
          <w:vertAlign w:val="baseline"/>
        </w:rPr>
        <w:t>级。</w:t>
      </w:r>
    </w:p>
    <w:p>
      <w:pPr>
        <w:pStyle w:val="7"/>
        <w:spacing w:line="364" w:lineRule="auto"/>
        <w:ind w:left="108" w:right="315" w:firstLine="422"/>
        <w:jc w:val="both"/>
      </w:pPr>
      <w:r>
        <w:t>（</w:t>
      </w:r>
      <w:r>
        <w:rPr>
          <w:rFonts w:ascii="Times New Roman" w:eastAsia="Times New Roman"/>
        </w:rPr>
        <w:t>2</w:t>
      </w:r>
      <w:r>
        <w:t>）</w:t>
      </w:r>
      <w:r>
        <w:rPr>
          <w:rFonts w:ascii="Times New Roman" w:eastAsia="Times New Roman"/>
        </w:rPr>
        <w:t>.</w:t>
      </w:r>
      <w:r>
        <w:rPr>
          <w:spacing w:val="-6"/>
        </w:rPr>
        <w:t>测试方法：准备测试阶段，受测者双脚自然分开，呈站立姿势。接到指令后，受测者屈腿半</w:t>
      </w:r>
      <w:r>
        <w:rPr>
          <w:spacing w:val="-8"/>
        </w:rPr>
        <w:t>蹲，双臂尽力后摆，然后向前上方快速摆臂，双腿同时发力，尽力垂直向上起跳，同时单手举起触摸固</w:t>
      </w:r>
      <w:r>
        <w:rPr>
          <w:spacing w:val="-6"/>
        </w:rPr>
        <w:t>定的高度线或者自动摸高器的测试条，触摸到高度线或者测试条的视为合格。测试不超过三次。</w:t>
      </w:r>
    </w:p>
    <w:p>
      <w:pPr>
        <w:pStyle w:val="7"/>
        <w:spacing w:line="364" w:lineRule="auto"/>
        <w:ind w:left="108" w:right="312" w:firstLine="422"/>
        <w:jc w:val="both"/>
      </w:pPr>
      <w:r>
        <w:t>（</w:t>
      </w:r>
      <w:r>
        <w:rPr>
          <w:rFonts w:ascii="Times New Roman" w:eastAsia="Times New Roman"/>
        </w:rPr>
        <w:t>3</w:t>
      </w:r>
      <w:r>
        <w:t>）</w:t>
      </w:r>
      <w:r>
        <w:rPr>
          <w:rFonts w:ascii="Times New Roman" w:eastAsia="Times New Roman"/>
        </w:rPr>
        <w:t>.</w:t>
      </w:r>
      <w:r>
        <w:t>注意事项：（</w:t>
      </w:r>
      <w:r>
        <w:rPr>
          <w:rFonts w:ascii="Times New Roman" w:eastAsia="Times New Roman"/>
        </w:rPr>
        <w:t>1</w:t>
      </w:r>
      <w:r>
        <w:t>）起跳时，受测者双腿不能移动或有垫步动作；（</w:t>
      </w:r>
      <w:r>
        <w:rPr>
          <w:rFonts w:ascii="Times New Roman" w:eastAsia="Times New Roman"/>
        </w:rPr>
        <w:t>2</w:t>
      </w:r>
      <w:r>
        <w:t xml:space="preserve">）受测者指甲不得超过指尖 </w:t>
      </w:r>
      <w:r>
        <w:rPr>
          <w:rFonts w:ascii="Times New Roman" w:eastAsia="Times New Roman"/>
        </w:rPr>
        <w:t xml:space="preserve">0.3 </w:t>
      </w:r>
      <w:r>
        <w:t>厘米；（</w:t>
      </w:r>
      <w:r>
        <w:rPr>
          <w:rFonts w:ascii="Times New Roman" w:eastAsia="Times New Roman"/>
        </w:rPr>
        <w:t>3</w:t>
      </w:r>
      <w:r>
        <w:t>）受测者徒手触摸，不得带手套等其他物品；（</w:t>
      </w:r>
      <w:r>
        <w:rPr>
          <w:rFonts w:ascii="Times New Roman" w:eastAsia="Times New Roman"/>
        </w:rPr>
        <w:t>4</w:t>
      </w:r>
      <w:r>
        <w:t>）受测者统一采用赤脚</w:t>
      </w:r>
      <w:r>
        <w:rPr>
          <w:rFonts w:ascii="Times New Roman" w:eastAsia="Times New Roman"/>
        </w:rPr>
        <w:t>(</w:t>
      </w:r>
      <w:r>
        <w:t>可穿袜子</w:t>
      </w:r>
      <w:r>
        <w:rPr>
          <w:rFonts w:ascii="Times New Roman" w:eastAsia="Times New Roman"/>
        </w:rPr>
        <w:t>)</w:t>
      </w:r>
      <w:r>
        <w:t xml:space="preserve">起跳，起跳处铺垫不超过 </w:t>
      </w:r>
      <w:r>
        <w:rPr>
          <w:rFonts w:ascii="Times New Roman" w:eastAsia="Times New Roman"/>
        </w:rPr>
        <w:t xml:space="preserve">2 </w:t>
      </w:r>
      <w:r>
        <w:t>厘米的硬质无弹性垫子。</w:t>
      </w:r>
    </w:p>
    <w:p>
      <w:pPr>
        <w:pStyle w:val="4"/>
        <w:spacing w:line="285" w:lineRule="exact"/>
      </w:pPr>
      <w:r>
        <w:t>（二）公安机关录用人民警察体能测评项目分类介绍</w:t>
      </w:r>
    </w:p>
    <w:p>
      <w:pPr>
        <w:pStyle w:val="6"/>
        <w:spacing w:before="112"/>
      </w:pPr>
      <w:r>
        <w:rPr>
          <w:rFonts w:ascii="Times New Roman" w:eastAsia="Times New Roman"/>
        </w:rPr>
        <w:t xml:space="preserve">1.4*10 </w:t>
      </w:r>
      <w:r>
        <w:t>米往返跑</w:t>
      </w:r>
    </w:p>
    <w:p>
      <w:pPr>
        <w:pStyle w:val="7"/>
        <w:spacing w:before="139" w:line="364" w:lineRule="auto"/>
        <w:ind w:left="108" w:right="316" w:firstLine="422"/>
        <w:jc w:val="both"/>
      </w:pPr>
      <w:r>
        <w:rPr>
          <w:rFonts w:ascii="Times New Roman" w:eastAsia="Times New Roman"/>
        </w:rPr>
        <w:t xml:space="preserve">4*10 </w:t>
      </w:r>
      <w:r>
        <w:rPr>
          <w:spacing w:val="-10"/>
        </w:rPr>
        <w:t>米往返跑项目属于短时间的无氧运动项目，既发展学生的速度和灵敏素质，又能提高变换方向</w:t>
      </w:r>
      <w:r>
        <w:rPr>
          <w:spacing w:val="-8"/>
        </w:rPr>
        <w:t>的能力，是一项将速度、力量、灵敏融为一体的运动项目。往返跑作为考试项目，在测试中是一把双刃剑，即容易取得好成绩，但是也非常容易失误，只要正确掌握技术特点提升自身身体素质的训练，着重</w:t>
      </w:r>
      <w:r>
        <w:rPr>
          <w:spacing w:val="-6"/>
        </w:rPr>
        <w:t>的掌握该项目的动作技术，取得好成绩还是有保证的。</w:t>
      </w:r>
    </w:p>
    <w:p>
      <w:pPr>
        <w:pStyle w:val="6"/>
        <w:spacing w:line="266" w:lineRule="exact"/>
      </w:pPr>
      <w:r>
        <w:t>测试技巧</w:t>
      </w:r>
    </w:p>
    <w:p>
      <w:pPr>
        <w:pStyle w:val="15"/>
        <w:numPr>
          <w:ilvl w:val="0"/>
          <w:numId w:val="4"/>
        </w:numPr>
        <w:tabs>
          <w:tab w:val="left" w:pos="1061"/>
        </w:tabs>
        <w:spacing w:before="139" w:after="0" w:line="240" w:lineRule="auto"/>
        <w:ind w:left="1060" w:right="0" w:hanging="531"/>
        <w:jc w:val="left"/>
        <w:rPr>
          <w:sz w:val="21"/>
        </w:rPr>
      </w:pPr>
      <w:r>
        <w:rPr>
          <w:sz w:val="21"/>
        </w:rPr>
        <w:t>起跑</w:t>
      </w:r>
    </w:p>
    <w:p>
      <w:pPr>
        <w:spacing w:after="0" w:line="240" w:lineRule="auto"/>
        <w:jc w:val="left"/>
        <w:rPr>
          <w:sz w:val="21"/>
        </w:rPr>
        <w:sectPr>
          <w:pgSz w:w="11910" w:h="16840"/>
          <w:pgMar w:top="1460" w:right="920" w:bottom="1220" w:left="1140" w:header="675" w:footer="1030" w:gutter="0"/>
        </w:sectPr>
      </w:pPr>
    </w:p>
    <w:p>
      <w:pPr>
        <w:pStyle w:val="7"/>
        <w:spacing w:before="78" w:line="364" w:lineRule="auto"/>
        <w:ind w:left="108" w:right="316" w:firstLine="422"/>
      </w:pPr>
      <w:r>
        <w:rPr>
          <w:spacing w:val="-17"/>
        </w:rPr>
        <w:t xml:space="preserve">起跑时采用站立式，身体重心前移，前脚在线后，后脚脚掌着地，后脚尽量与前脚保持适当的距离， </w:t>
      </w:r>
      <w:r>
        <w:rPr>
          <w:spacing w:val="-5"/>
        </w:rPr>
        <w:t>一定要注意前脚与起跑线的距离，不要越线犯规。</w:t>
      </w:r>
    </w:p>
    <w:p>
      <w:pPr>
        <w:pStyle w:val="15"/>
        <w:numPr>
          <w:ilvl w:val="0"/>
          <w:numId w:val="4"/>
        </w:numPr>
        <w:tabs>
          <w:tab w:val="left" w:pos="1061"/>
        </w:tabs>
        <w:spacing w:before="0" w:after="0" w:line="268" w:lineRule="exact"/>
        <w:ind w:left="1060" w:right="0" w:hanging="531"/>
        <w:jc w:val="left"/>
        <w:rPr>
          <w:sz w:val="21"/>
        </w:rPr>
      </w:pPr>
      <w:r>
        <w:rPr>
          <w:spacing w:val="-2"/>
          <w:sz w:val="21"/>
        </w:rPr>
        <w:t>摆臂加速</w:t>
      </w:r>
    </w:p>
    <w:p>
      <w:pPr>
        <w:pStyle w:val="7"/>
        <w:spacing w:before="139" w:line="364" w:lineRule="auto"/>
        <w:ind w:left="108" w:right="314" w:firstLine="422"/>
      </w:pPr>
      <w:r>
        <w:rPr>
          <w:spacing w:val="-7"/>
        </w:rPr>
        <w:t xml:space="preserve">因为距离只有十米，所以加速的距离最好控制在 </w:t>
      </w:r>
      <w:r>
        <w:rPr>
          <w:rFonts w:ascii="Times New Roman" w:eastAsia="Times New Roman"/>
        </w:rPr>
        <w:t xml:space="preserve">7-8 </w:t>
      </w:r>
      <w:r>
        <w:rPr>
          <w:spacing w:val="-6"/>
        </w:rPr>
        <w:t>米左右，重心不要太高，身体前倾，尽量不要</w:t>
      </w:r>
      <w:r>
        <w:rPr>
          <w:spacing w:val="-4"/>
        </w:rPr>
        <w:t>抬高重心，重心低有益于后面的减速转身。</w:t>
      </w:r>
    </w:p>
    <w:p>
      <w:pPr>
        <w:pStyle w:val="15"/>
        <w:numPr>
          <w:ilvl w:val="0"/>
          <w:numId w:val="4"/>
        </w:numPr>
        <w:tabs>
          <w:tab w:val="left" w:pos="1061"/>
        </w:tabs>
        <w:spacing w:before="0" w:after="0" w:line="267" w:lineRule="exact"/>
        <w:ind w:left="1060" w:right="0" w:hanging="531"/>
        <w:jc w:val="left"/>
        <w:rPr>
          <w:sz w:val="21"/>
        </w:rPr>
      </w:pPr>
      <w:r>
        <w:rPr>
          <w:spacing w:val="-2"/>
          <w:sz w:val="21"/>
        </w:rPr>
        <w:t>减速转身</w:t>
      </w:r>
    </w:p>
    <w:p>
      <w:pPr>
        <w:pStyle w:val="7"/>
        <w:spacing w:before="135" w:line="364" w:lineRule="auto"/>
        <w:ind w:left="108" w:right="313" w:firstLine="422"/>
      </w:pPr>
      <w:r>
        <w:rPr>
          <w:spacing w:val="-10"/>
        </w:rPr>
        <w:t xml:space="preserve">这是往返跑快慢的最关键因素。每个人的减速距离不同，基本控制在 </w:t>
      </w:r>
      <w:r>
        <w:rPr>
          <w:rFonts w:ascii="Times New Roman" w:hAnsi="Times New Roman" w:eastAsia="Times New Roman"/>
        </w:rPr>
        <w:t xml:space="preserve">2-3 </w:t>
      </w:r>
      <w:r>
        <w:rPr>
          <w:spacing w:val="-13"/>
        </w:rPr>
        <w:t xml:space="preserve">米之间，通过练习“停车” </w:t>
      </w:r>
      <w:r>
        <w:rPr>
          <w:spacing w:val="-5"/>
        </w:rPr>
        <w:t>体会减速制动，通过“快速改变方向跑”体会转身。保持上下肢体协调一致。</w:t>
      </w:r>
    </w:p>
    <w:p>
      <w:pPr>
        <w:pStyle w:val="15"/>
        <w:numPr>
          <w:ilvl w:val="0"/>
          <w:numId w:val="4"/>
        </w:numPr>
        <w:tabs>
          <w:tab w:val="left" w:pos="1061"/>
        </w:tabs>
        <w:spacing w:before="0" w:after="0" w:line="267" w:lineRule="exact"/>
        <w:ind w:left="1060" w:right="0" w:hanging="531"/>
        <w:jc w:val="left"/>
        <w:rPr>
          <w:sz w:val="21"/>
        </w:rPr>
      </w:pPr>
      <w:r>
        <w:rPr>
          <w:spacing w:val="-2"/>
          <w:sz w:val="21"/>
        </w:rPr>
        <w:t>加速冲刺</w:t>
      </w:r>
    </w:p>
    <w:p>
      <w:pPr>
        <w:pStyle w:val="7"/>
        <w:spacing w:before="139"/>
        <w:ind w:left="530"/>
      </w:pPr>
      <w:r>
        <w:t>转身之后，摆臂加速，手前伸触摸接触器，触摸前手不往前伸</w:t>
      </w:r>
    </w:p>
    <w:p>
      <w:pPr>
        <w:pStyle w:val="6"/>
        <w:spacing w:before="139"/>
      </w:pPr>
      <w:r>
        <w:rPr>
          <w:rFonts w:ascii="Times New Roman" w:eastAsia="Times New Roman"/>
        </w:rPr>
        <w:t xml:space="preserve">2.1000 </w:t>
      </w:r>
      <w:r>
        <w:t>米、</w:t>
      </w:r>
      <w:r>
        <w:rPr>
          <w:rFonts w:ascii="Times New Roman" w:eastAsia="Times New Roman"/>
        </w:rPr>
        <w:t xml:space="preserve">800 </w:t>
      </w:r>
      <w:r>
        <w:t>米跑</w:t>
      </w:r>
    </w:p>
    <w:p>
      <w:pPr>
        <w:pStyle w:val="7"/>
        <w:spacing w:before="139" w:line="364" w:lineRule="auto"/>
        <w:ind w:left="108" w:right="315" w:firstLine="422"/>
        <w:jc w:val="both"/>
      </w:pPr>
      <w:r>
        <w:rPr>
          <w:rFonts w:ascii="Times New Roman" w:eastAsia="Times New Roman"/>
        </w:rPr>
        <w:t xml:space="preserve">800 </w:t>
      </w:r>
      <w:r>
        <w:rPr>
          <w:spacing w:val="-5"/>
        </w:rPr>
        <w:t>米、</w:t>
      </w:r>
      <w:r>
        <w:rPr>
          <w:rFonts w:ascii="Times New Roman" w:eastAsia="Times New Roman"/>
        </w:rPr>
        <w:t xml:space="preserve">1000 </w:t>
      </w:r>
      <w:r>
        <w:rPr>
          <w:spacing w:val="-9"/>
        </w:rPr>
        <w:t>米在跑的项目中属于中距离跑，混合了速度，力量，耐力。是非常具有挑战性的项目</w:t>
      </w:r>
      <w:r>
        <w:rPr>
          <w:spacing w:val="-6"/>
        </w:rPr>
        <w:t>之一。不仅需要强大的生理机能而且也要求运动员有顽强的意志和拼搏精神。所以在训练中除了对身体</w:t>
      </w:r>
      <w:r>
        <w:rPr>
          <w:spacing w:val="-5"/>
        </w:rPr>
        <w:t>素质的训练还应磨砺自身意志。</w:t>
      </w:r>
    </w:p>
    <w:p>
      <w:pPr>
        <w:pStyle w:val="7"/>
        <w:spacing w:line="364" w:lineRule="auto"/>
        <w:ind w:left="530" w:right="3220"/>
      </w:pPr>
      <w:r>
        <w:t>其动作技术结构分为：起跑，起跑后的加速跑，途中跑，终点跑。途中跑是主要的阶段，是决定运动成绩的主要影响因素。</w:t>
      </w:r>
    </w:p>
    <w:p>
      <w:pPr>
        <w:pStyle w:val="7"/>
        <w:spacing w:line="364" w:lineRule="auto"/>
        <w:ind w:left="108" w:right="316" w:firstLine="422"/>
      </w:pPr>
      <w:r>
        <w:rPr>
          <w:spacing w:val="-9"/>
        </w:rPr>
        <w:t>技术总的要求以及注意事项是：动作自然，身体重心平稳移动，动作和呼吸节奏性强，肌肉用力和</w:t>
      </w:r>
      <w:r>
        <w:rPr>
          <w:spacing w:val="-5"/>
        </w:rPr>
        <w:t>放松交替能力好，既有实用性，又能节省能量的消耗。</w:t>
      </w:r>
    </w:p>
    <w:p>
      <w:pPr>
        <w:pStyle w:val="7"/>
        <w:spacing w:line="268" w:lineRule="exact"/>
        <w:ind w:left="530"/>
      </w:pPr>
      <w:r>
        <w:t>测试技巧</w:t>
      </w:r>
    </w:p>
    <w:p>
      <w:pPr>
        <w:pStyle w:val="15"/>
        <w:numPr>
          <w:ilvl w:val="0"/>
          <w:numId w:val="5"/>
        </w:numPr>
        <w:tabs>
          <w:tab w:val="left" w:pos="1061"/>
        </w:tabs>
        <w:spacing w:before="130" w:after="0" w:line="240" w:lineRule="auto"/>
        <w:ind w:left="1060" w:right="0" w:hanging="531"/>
        <w:jc w:val="left"/>
        <w:rPr>
          <w:sz w:val="21"/>
        </w:rPr>
      </w:pPr>
      <w:r>
        <w:rPr>
          <w:sz w:val="21"/>
        </w:rPr>
        <w:t>起跑</w:t>
      </w:r>
    </w:p>
    <w:p>
      <w:pPr>
        <w:pStyle w:val="7"/>
        <w:spacing w:before="139" w:line="364" w:lineRule="auto"/>
        <w:ind w:left="108" w:right="315" w:firstLine="422"/>
      </w:pPr>
      <w:r>
        <w:rPr>
          <w:spacing w:val="-9"/>
        </w:rPr>
        <w:t>身体稳定，听到鸣枪声立即起跑，但速度不要用全力，不掉队即可，身体向前冲，过渡到加速跑阶</w:t>
      </w:r>
      <w:r>
        <w:t>段。</w:t>
      </w:r>
    </w:p>
    <w:p>
      <w:pPr>
        <w:pStyle w:val="15"/>
        <w:numPr>
          <w:ilvl w:val="0"/>
          <w:numId w:val="5"/>
        </w:numPr>
        <w:tabs>
          <w:tab w:val="left" w:pos="1061"/>
        </w:tabs>
        <w:spacing w:before="0" w:after="0" w:line="268" w:lineRule="exact"/>
        <w:ind w:left="1060" w:right="0" w:hanging="531"/>
        <w:jc w:val="left"/>
        <w:rPr>
          <w:sz w:val="21"/>
        </w:rPr>
      </w:pPr>
      <w:r>
        <w:rPr>
          <w:sz w:val="21"/>
        </w:rPr>
        <w:t>加速跑</w:t>
      </w:r>
    </w:p>
    <w:p>
      <w:pPr>
        <w:pStyle w:val="7"/>
        <w:spacing w:before="139"/>
        <w:ind w:left="530"/>
      </w:pPr>
      <w:r>
        <w:t>沿切线方向，抢占有利位置。</w:t>
      </w:r>
    </w:p>
    <w:p>
      <w:pPr>
        <w:pStyle w:val="15"/>
        <w:numPr>
          <w:ilvl w:val="0"/>
          <w:numId w:val="5"/>
        </w:numPr>
        <w:tabs>
          <w:tab w:val="left" w:pos="1061"/>
        </w:tabs>
        <w:spacing w:before="138" w:after="0" w:line="240" w:lineRule="auto"/>
        <w:ind w:left="1060" w:right="0" w:hanging="531"/>
        <w:jc w:val="left"/>
        <w:rPr>
          <w:sz w:val="21"/>
        </w:rPr>
      </w:pPr>
      <w:r>
        <w:rPr>
          <w:sz w:val="21"/>
        </w:rPr>
        <w:t>途中跑</w:t>
      </w:r>
    </w:p>
    <w:p>
      <w:pPr>
        <w:pStyle w:val="7"/>
        <w:spacing w:before="135"/>
        <w:ind w:left="530"/>
      </w:pPr>
      <w:r>
        <w:t>积极有效的伸髋，快速有力的摆臂。</w:t>
      </w:r>
    </w:p>
    <w:p>
      <w:pPr>
        <w:pStyle w:val="7"/>
        <w:spacing w:before="139" w:line="364" w:lineRule="auto"/>
        <w:ind w:left="530" w:right="4625"/>
      </w:pPr>
      <w:r>
        <w:t>有节奏的呼吸</w:t>
      </w:r>
      <w:r>
        <w:rPr>
          <w:rFonts w:ascii="Times New Roman" w:eastAsia="Times New Roman"/>
        </w:rPr>
        <w:t>:</w:t>
      </w:r>
      <w:r>
        <w:t>两步或三步一呼，两步或三步一吸。克服极点及第二次呼吸。</w:t>
      </w:r>
    </w:p>
    <w:p>
      <w:pPr>
        <w:pStyle w:val="15"/>
        <w:numPr>
          <w:ilvl w:val="0"/>
          <w:numId w:val="5"/>
        </w:numPr>
        <w:tabs>
          <w:tab w:val="left" w:pos="1061"/>
        </w:tabs>
        <w:spacing w:before="0" w:after="0" w:line="267" w:lineRule="exact"/>
        <w:ind w:left="1060" w:right="0" w:hanging="531"/>
        <w:jc w:val="left"/>
        <w:rPr>
          <w:sz w:val="21"/>
        </w:rPr>
      </w:pPr>
      <w:r>
        <w:rPr>
          <w:sz w:val="21"/>
        </w:rPr>
        <w:t>冲刺跑</w:t>
      </w:r>
    </w:p>
    <w:p>
      <w:pPr>
        <w:pStyle w:val="7"/>
        <w:spacing w:before="139"/>
        <w:ind w:left="530"/>
      </w:pPr>
      <w:r>
        <w:t>这是决定中长跑胜负的最关键因素。提高自身速度，快速有力的摆臂，加快步频加大步幅。</w:t>
      </w:r>
    </w:p>
    <w:p>
      <w:pPr>
        <w:pStyle w:val="6"/>
        <w:spacing w:before="139"/>
      </w:pPr>
      <w:r>
        <w:rPr>
          <w:rFonts w:ascii="Times New Roman" w:eastAsia="Times New Roman"/>
        </w:rPr>
        <w:t>3.</w:t>
      </w:r>
      <w:r>
        <w:t>纵跳摸高</w:t>
      </w:r>
    </w:p>
    <w:p>
      <w:pPr>
        <w:pStyle w:val="7"/>
        <w:spacing w:before="139" w:line="364" w:lineRule="auto"/>
        <w:ind w:left="108" w:right="316" w:firstLine="422"/>
      </w:pPr>
      <w:r>
        <w:rPr>
          <w:spacing w:val="-8"/>
        </w:rPr>
        <w:t>纵跳摸高是一项通过原地双脚起跳测试考生触摸高度的一项考试项目。它主要是为了测试考生的力</w:t>
      </w:r>
      <w:r>
        <w:rPr>
          <w:spacing w:val="-5"/>
        </w:rPr>
        <w:t>量素质，主要考察的是考生下肢力量以及核心力量。</w:t>
      </w:r>
    </w:p>
    <w:p>
      <w:pPr>
        <w:pStyle w:val="6"/>
        <w:spacing w:line="267" w:lineRule="exact"/>
      </w:pPr>
      <w:r>
        <w:t>测试技巧</w:t>
      </w:r>
    </w:p>
    <w:p>
      <w:pPr>
        <w:spacing w:after="0" w:line="267" w:lineRule="exact"/>
        <w:sectPr>
          <w:pgSz w:w="11910" w:h="16840"/>
          <w:pgMar w:top="1460" w:right="920" w:bottom="1220" w:left="1140" w:header="675" w:footer="1030" w:gutter="0"/>
        </w:sectPr>
      </w:pPr>
    </w:p>
    <w:p>
      <w:pPr>
        <w:pStyle w:val="15"/>
        <w:numPr>
          <w:ilvl w:val="0"/>
          <w:numId w:val="6"/>
        </w:numPr>
        <w:tabs>
          <w:tab w:val="left" w:pos="1061"/>
        </w:tabs>
        <w:spacing w:before="78" w:after="0" w:line="364" w:lineRule="auto"/>
        <w:ind w:left="108" w:right="320" w:firstLine="422"/>
        <w:jc w:val="both"/>
        <w:rPr>
          <w:sz w:val="21"/>
        </w:rPr>
      </w:pPr>
      <w:r>
        <w:rPr>
          <w:sz w:val="21"/>
        </w:rPr>
        <w:t>双脚自然开立，与肩同宽，脚前脚掌内扣（注意脚前脚掌要踩稳地面）。在做动作之前，先</w:t>
      </w:r>
      <w:r>
        <w:rPr>
          <w:spacing w:val="-6"/>
          <w:sz w:val="21"/>
        </w:rPr>
        <w:t>深呼吸几次，双臂打开自然举高，然后身体向后仰</w:t>
      </w:r>
      <w:r>
        <w:rPr>
          <w:spacing w:val="-5"/>
          <w:sz w:val="21"/>
        </w:rPr>
        <w:t>（</w:t>
      </w:r>
      <w:r>
        <w:rPr>
          <w:spacing w:val="-1"/>
          <w:sz w:val="21"/>
        </w:rPr>
        <w:t>身体做的外展动作</w:t>
      </w:r>
      <w:r>
        <w:rPr>
          <w:spacing w:val="-10"/>
          <w:sz w:val="21"/>
        </w:rPr>
        <w:t>）</w:t>
      </w:r>
      <w:r>
        <w:rPr>
          <w:spacing w:val="-6"/>
          <w:sz w:val="21"/>
        </w:rPr>
        <w:t>并充分的将身体打开，开始做</w:t>
      </w:r>
      <w:r>
        <w:rPr>
          <w:sz w:val="21"/>
        </w:rPr>
        <w:t>预摆动作。</w:t>
      </w:r>
    </w:p>
    <w:p>
      <w:pPr>
        <w:spacing w:before="77"/>
        <w:ind w:left="0" w:right="6940" w:firstLine="0"/>
        <w:jc w:val="right"/>
        <w:rPr>
          <w:rFonts w:hint="eastAsia" w:ascii="黑体" w:eastAsia="黑体"/>
          <w:sz w:val="28"/>
        </w:rPr>
      </w:pPr>
      <w:bookmarkStart w:id="3" w:name="_TOC_250002"/>
      <w:bookmarkEnd w:id="3"/>
      <w:r>
        <w:rPr>
          <w:rFonts w:hint="eastAsia" w:ascii="黑体" w:eastAsia="黑体"/>
          <w:w w:val="95"/>
          <w:sz w:val="28"/>
        </w:rPr>
        <w:t>三、体能测试训练方法</w:t>
      </w:r>
    </w:p>
    <w:p>
      <w:pPr>
        <w:pStyle w:val="5"/>
        <w:spacing w:before="194"/>
        <w:ind w:left="0" w:right="6853"/>
        <w:jc w:val="right"/>
      </w:pPr>
      <w:r>
        <w:t>（一）体能训练目标：</w:t>
      </w:r>
    </w:p>
    <w:p>
      <w:pPr>
        <w:pStyle w:val="7"/>
        <w:spacing w:before="117"/>
        <w:ind w:left="530"/>
      </w:pPr>
      <w:r>
        <w:t>心肺耐力、下肢爆发力、力量、速度、灵敏性以及协调性。</w:t>
      </w:r>
    </w:p>
    <w:p>
      <w:pPr>
        <w:pStyle w:val="5"/>
        <w:spacing w:before="118"/>
      </w:pPr>
      <w:r>
        <w:t>（二）训练说明：</w:t>
      </w:r>
    </w:p>
    <w:p>
      <w:pPr>
        <w:pStyle w:val="7"/>
        <w:spacing w:before="121"/>
        <w:ind w:left="530"/>
        <w:jc w:val="both"/>
      </w:pPr>
      <w:r>
        <w:t xml:space="preserve">依照人体生理机能变化规律和运动技能形成规律，本次训练的课程总规划时间为期 </w:t>
      </w:r>
      <w:r>
        <w:rPr>
          <w:rFonts w:ascii="Times New Roman" w:eastAsia="Times New Roman"/>
        </w:rPr>
        <w:t xml:space="preserve">90 </w:t>
      </w:r>
      <w:r>
        <w:t>天，共划分</w:t>
      </w:r>
    </w:p>
    <w:p>
      <w:pPr>
        <w:spacing w:before="139" w:line="364" w:lineRule="auto"/>
        <w:ind w:left="530" w:right="489" w:hanging="423"/>
        <w:jc w:val="both"/>
        <w:rPr>
          <w:b/>
          <w:sz w:val="21"/>
        </w:rPr>
      </w:pPr>
      <w:r>
        <w:rPr>
          <w:spacing w:val="-17"/>
          <w:sz w:val="21"/>
        </w:rPr>
        <w:t xml:space="preserve">为 </w:t>
      </w:r>
      <w:r>
        <w:rPr>
          <w:rFonts w:ascii="Times New Roman" w:eastAsia="Times New Roman"/>
          <w:sz w:val="21"/>
        </w:rPr>
        <w:t xml:space="preserve">3 </w:t>
      </w:r>
      <w:r>
        <w:rPr>
          <w:spacing w:val="-6"/>
          <w:sz w:val="21"/>
        </w:rPr>
        <w:t>个阶段，第一阶段为基础体能素质训练，第二阶段为专项素质训练，第三阶段为考前调整训练。</w:t>
      </w:r>
      <w:r>
        <w:rPr>
          <w:b/>
          <w:sz w:val="21"/>
        </w:rPr>
        <w:t>第一阶段：基础体能素质训练（</w:t>
      </w:r>
      <w:r>
        <w:rPr>
          <w:rFonts w:ascii="Times New Roman" w:eastAsia="Times New Roman"/>
          <w:b/>
          <w:sz w:val="21"/>
        </w:rPr>
        <w:t xml:space="preserve">3 </w:t>
      </w:r>
      <w:r>
        <w:rPr>
          <w:b/>
          <w:sz w:val="21"/>
        </w:rPr>
        <w:t>周），</w:t>
      </w:r>
      <w:r>
        <w:rPr>
          <w:b/>
          <w:spacing w:val="-11"/>
          <w:sz w:val="21"/>
        </w:rPr>
        <w:t xml:space="preserve">每周训练 </w:t>
      </w:r>
      <w:r>
        <w:rPr>
          <w:rFonts w:ascii="Times New Roman" w:eastAsia="Times New Roman"/>
          <w:b/>
          <w:sz w:val="21"/>
        </w:rPr>
        <w:t xml:space="preserve">4 </w:t>
      </w:r>
      <w:r>
        <w:rPr>
          <w:b/>
          <w:sz w:val="21"/>
        </w:rPr>
        <w:t>次。</w:t>
      </w:r>
    </w:p>
    <w:p>
      <w:pPr>
        <w:pStyle w:val="7"/>
        <w:spacing w:line="364" w:lineRule="auto"/>
        <w:ind w:left="108" w:right="316" w:firstLine="422"/>
        <w:jc w:val="both"/>
      </w:pPr>
      <w:r>
        <w:rPr>
          <w:spacing w:val="-8"/>
        </w:rPr>
        <w:t>基础体能训练，通过负荷的改变引起新的生物适应现象，提高运动能力。此阶段主要是提高训练者</w:t>
      </w:r>
      <w:r>
        <w:rPr>
          <w:spacing w:val="-7"/>
        </w:rPr>
        <w:t>基本运动能力，重点是提高速度、力量、耐力、灵敏、柔韧、协调。训练为基本动作和趣味性练习，养</w:t>
      </w:r>
      <w:r>
        <w:rPr>
          <w:spacing w:val="-6"/>
        </w:rPr>
        <w:t>成运动习惯。</w:t>
      </w:r>
    </w:p>
    <w:p>
      <w:pPr>
        <w:pStyle w:val="7"/>
        <w:spacing w:line="267" w:lineRule="exact"/>
        <w:ind w:left="530"/>
        <w:jc w:val="both"/>
        <w:rPr>
          <w:rFonts w:ascii="Times New Roman" w:eastAsia="Times New Roman"/>
        </w:rPr>
      </w:pPr>
      <w:r>
        <w:t>周次：</w:t>
      </w:r>
      <w:r>
        <w:rPr>
          <w:rFonts w:ascii="Times New Roman" w:eastAsia="Times New Roman"/>
        </w:rPr>
        <w:t xml:space="preserve">4 </w:t>
      </w:r>
      <w:r>
        <w:t>次，时间：</w:t>
      </w:r>
      <w:r>
        <w:rPr>
          <w:rFonts w:ascii="Times New Roman" w:eastAsia="Times New Roman"/>
        </w:rPr>
        <w:t>1h-1.5h</w:t>
      </w:r>
    </w:p>
    <w:p>
      <w:pPr>
        <w:pStyle w:val="7"/>
        <w:rPr>
          <w:rFonts w:ascii="Times New Roman"/>
          <w:sz w:val="20"/>
        </w:rPr>
      </w:pPr>
    </w:p>
    <w:p>
      <w:pPr>
        <w:pStyle w:val="7"/>
        <w:spacing w:before="5"/>
        <w:rPr>
          <w:rFonts w:ascii="Times New Roman"/>
          <w:sz w:val="14"/>
        </w:rPr>
      </w:pPr>
    </w:p>
    <w:tbl>
      <w:tblPr>
        <w:tblStyle w:val="12"/>
        <w:tblW w:w="0" w:type="auto"/>
        <w:tblInd w:w="5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1"/>
        <w:gridCol w:w="3130"/>
        <w:gridCol w:w="1377"/>
        <w:gridCol w:w="23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5" w:type="dxa"/>
            <w:gridSpan w:val="4"/>
          </w:tcPr>
          <w:p>
            <w:pPr>
              <w:pStyle w:val="16"/>
              <w:spacing w:before="197"/>
              <w:ind w:left="3975" w:right="3960"/>
              <w:jc w:val="center"/>
              <w:rPr>
                <w:sz w:val="21"/>
              </w:rPr>
            </w:pPr>
            <w:r>
              <w:rPr>
                <w:w w:val="115"/>
                <w:sz w:val="21"/>
              </w:rPr>
              <w:t>Day</w:t>
            </w:r>
            <w:r>
              <w:rPr>
                <w:spacing w:val="-64"/>
                <w:w w:val="115"/>
                <w:sz w:val="21"/>
              </w:rPr>
              <w:t xml:space="preserve"> </w:t>
            </w:r>
            <w:r>
              <w:rPr>
                <w:w w:val="115"/>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71" w:type="dxa"/>
          </w:tcPr>
          <w:p>
            <w:pPr>
              <w:pStyle w:val="16"/>
              <w:spacing w:before="197"/>
              <w:ind w:left="295" w:right="276"/>
              <w:jc w:val="center"/>
              <w:rPr>
                <w:sz w:val="21"/>
              </w:rPr>
            </w:pPr>
            <w:r>
              <w:rPr>
                <w:sz w:val="21"/>
              </w:rPr>
              <w:t>项目</w:t>
            </w:r>
          </w:p>
        </w:tc>
        <w:tc>
          <w:tcPr>
            <w:tcW w:w="3130" w:type="dxa"/>
          </w:tcPr>
          <w:p>
            <w:pPr>
              <w:pStyle w:val="16"/>
              <w:spacing w:before="197"/>
              <w:ind w:left="440" w:right="429"/>
              <w:jc w:val="center"/>
              <w:rPr>
                <w:sz w:val="21"/>
              </w:rPr>
            </w:pPr>
            <w:r>
              <w:rPr>
                <w:sz w:val="21"/>
              </w:rPr>
              <w:t>内容</w:t>
            </w:r>
          </w:p>
        </w:tc>
        <w:tc>
          <w:tcPr>
            <w:tcW w:w="1377" w:type="dxa"/>
          </w:tcPr>
          <w:p>
            <w:pPr>
              <w:pStyle w:val="16"/>
              <w:spacing w:before="197"/>
              <w:ind w:left="352" w:right="344"/>
              <w:jc w:val="center"/>
              <w:rPr>
                <w:sz w:val="21"/>
              </w:rPr>
            </w:pPr>
            <w:r>
              <w:rPr>
                <w:sz w:val="21"/>
              </w:rPr>
              <w:t>地点</w:t>
            </w:r>
          </w:p>
        </w:tc>
        <w:tc>
          <w:tcPr>
            <w:tcW w:w="2347" w:type="dxa"/>
          </w:tcPr>
          <w:p>
            <w:pPr>
              <w:pStyle w:val="16"/>
              <w:spacing w:before="197"/>
              <w:ind w:left="108" w:right="89"/>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1671" w:type="dxa"/>
          </w:tcPr>
          <w:p>
            <w:pPr>
              <w:pStyle w:val="16"/>
              <w:spacing w:before="0"/>
              <w:rPr>
                <w:rFonts w:ascii="Times New Roman"/>
                <w:sz w:val="28"/>
              </w:rPr>
            </w:pPr>
          </w:p>
          <w:p>
            <w:pPr>
              <w:pStyle w:val="16"/>
              <w:spacing w:before="202"/>
              <w:ind w:left="295" w:right="276"/>
              <w:jc w:val="center"/>
              <w:rPr>
                <w:sz w:val="21"/>
              </w:rPr>
            </w:pPr>
            <w:r>
              <w:rPr>
                <w:sz w:val="21"/>
              </w:rPr>
              <w:t>热身</w:t>
            </w:r>
          </w:p>
        </w:tc>
        <w:tc>
          <w:tcPr>
            <w:tcW w:w="3130" w:type="dxa"/>
          </w:tcPr>
          <w:p>
            <w:pPr>
              <w:pStyle w:val="16"/>
              <w:spacing w:before="0"/>
              <w:rPr>
                <w:rFonts w:ascii="Times New Roman"/>
                <w:sz w:val="28"/>
              </w:rPr>
            </w:pPr>
          </w:p>
          <w:p>
            <w:pPr>
              <w:pStyle w:val="16"/>
              <w:spacing w:before="202"/>
              <w:ind w:left="435" w:right="435"/>
              <w:jc w:val="center"/>
              <w:rPr>
                <w:sz w:val="21"/>
              </w:rPr>
            </w:pPr>
            <w:r>
              <w:rPr>
                <w:sz w:val="21"/>
              </w:rPr>
              <w:t>慢跑 5 分钟慢跑</w:t>
            </w:r>
            <w:r>
              <w:rPr>
                <w:w w:val="85"/>
                <w:sz w:val="21"/>
              </w:rPr>
              <w:t>/</w:t>
            </w:r>
            <w:r>
              <w:rPr>
                <w:sz w:val="21"/>
              </w:rPr>
              <w:t>热身</w:t>
            </w:r>
          </w:p>
        </w:tc>
        <w:tc>
          <w:tcPr>
            <w:tcW w:w="1377" w:type="dxa"/>
          </w:tcPr>
          <w:p>
            <w:pPr>
              <w:pStyle w:val="16"/>
              <w:spacing w:before="0"/>
              <w:rPr>
                <w:rFonts w:ascii="Times New Roman"/>
                <w:sz w:val="28"/>
              </w:rPr>
            </w:pPr>
          </w:p>
          <w:p>
            <w:pPr>
              <w:pStyle w:val="16"/>
              <w:spacing w:before="202"/>
              <w:ind w:left="352" w:right="344"/>
              <w:jc w:val="center"/>
              <w:rPr>
                <w:sz w:val="21"/>
              </w:rPr>
            </w:pPr>
            <w:r>
              <w:rPr>
                <w:sz w:val="21"/>
              </w:rPr>
              <w:t>田径场</w:t>
            </w:r>
          </w:p>
        </w:tc>
        <w:tc>
          <w:tcPr>
            <w:tcW w:w="2347" w:type="dxa"/>
          </w:tcPr>
          <w:p>
            <w:pPr>
              <w:pStyle w:val="16"/>
              <w:spacing w:before="197"/>
              <w:ind w:left="108" w:right="89"/>
              <w:jc w:val="center"/>
              <w:rPr>
                <w:sz w:val="21"/>
              </w:rPr>
            </w:pPr>
            <w:r>
              <w:rPr>
                <w:sz w:val="21"/>
              </w:rPr>
              <w:t>升高体温，减少肌肉黏</w:t>
            </w:r>
          </w:p>
          <w:p>
            <w:pPr>
              <w:pStyle w:val="16"/>
              <w:spacing w:before="5"/>
              <w:rPr>
                <w:rFonts w:ascii="Times New Roman"/>
                <w:sz w:val="33"/>
              </w:rPr>
            </w:pPr>
          </w:p>
          <w:p>
            <w:pPr>
              <w:pStyle w:val="16"/>
              <w:spacing w:before="0"/>
              <w:ind w:left="108" w:right="84"/>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71" w:type="dxa"/>
          </w:tcPr>
          <w:p>
            <w:pPr>
              <w:pStyle w:val="16"/>
              <w:ind w:left="295" w:right="276"/>
              <w:jc w:val="center"/>
              <w:rPr>
                <w:sz w:val="21"/>
              </w:rPr>
            </w:pPr>
            <w:r>
              <w:rPr>
                <w:sz w:val="21"/>
              </w:rPr>
              <w:t>原地高抬腿</w:t>
            </w:r>
          </w:p>
        </w:tc>
        <w:tc>
          <w:tcPr>
            <w:tcW w:w="3130" w:type="dxa"/>
          </w:tcPr>
          <w:p>
            <w:pPr>
              <w:pStyle w:val="16"/>
              <w:ind w:left="440" w:right="435"/>
              <w:jc w:val="center"/>
              <w:rPr>
                <w:sz w:val="21"/>
              </w:rPr>
            </w:pPr>
            <w:r>
              <w:rPr>
                <w:sz w:val="21"/>
              </w:rPr>
              <w:t>60 秒一组，共五组</w:t>
            </w:r>
          </w:p>
        </w:tc>
        <w:tc>
          <w:tcPr>
            <w:tcW w:w="1377" w:type="dxa"/>
          </w:tcPr>
          <w:p>
            <w:pPr>
              <w:pStyle w:val="16"/>
              <w:ind w:left="352" w:right="344"/>
              <w:jc w:val="center"/>
              <w:rPr>
                <w:sz w:val="21"/>
              </w:rPr>
            </w:pPr>
            <w:r>
              <w:rPr>
                <w:sz w:val="21"/>
              </w:rPr>
              <w:t>田径场</w:t>
            </w:r>
          </w:p>
        </w:tc>
        <w:tc>
          <w:tcPr>
            <w:tcW w:w="2347" w:type="dxa"/>
          </w:tcPr>
          <w:p>
            <w:pPr>
              <w:pStyle w:val="16"/>
              <w:ind w:left="108" w:right="89"/>
              <w:jc w:val="center"/>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71" w:type="dxa"/>
          </w:tcPr>
          <w:p>
            <w:pPr>
              <w:pStyle w:val="16"/>
              <w:spacing w:before="197"/>
              <w:ind w:left="295" w:right="276"/>
              <w:jc w:val="center"/>
              <w:rPr>
                <w:sz w:val="21"/>
              </w:rPr>
            </w:pPr>
            <w:r>
              <w:rPr>
                <w:sz w:val="21"/>
              </w:rPr>
              <w:t>原地开合跳</w:t>
            </w:r>
          </w:p>
        </w:tc>
        <w:tc>
          <w:tcPr>
            <w:tcW w:w="3130" w:type="dxa"/>
          </w:tcPr>
          <w:p>
            <w:pPr>
              <w:pStyle w:val="16"/>
              <w:spacing w:before="197"/>
              <w:ind w:left="440" w:right="435"/>
              <w:jc w:val="center"/>
              <w:rPr>
                <w:sz w:val="21"/>
              </w:rPr>
            </w:pPr>
            <w:r>
              <w:rPr>
                <w:sz w:val="21"/>
              </w:rPr>
              <w:t>60 秒一组，共四组</w:t>
            </w:r>
          </w:p>
        </w:tc>
        <w:tc>
          <w:tcPr>
            <w:tcW w:w="1377" w:type="dxa"/>
          </w:tcPr>
          <w:p>
            <w:pPr>
              <w:pStyle w:val="16"/>
              <w:spacing w:before="197"/>
              <w:ind w:left="352" w:right="344"/>
              <w:jc w:val="center"/>
              <w:rPr>
                <w:sz w:val="21"/>
              </w:rPr>
            </w:pPr>
            <w:r>
              <w:rPr>
                <w:sz w:val="21"/>
              </w:rPr>
              <w:t>田径场</w:t>
            </w:r>
          </w:p>
        </w:tc>
        <w:tc>
          <w:tcPr>
            <w:tcW w:w="2347" w:type="dxa"/>
          </w:tcPr>
          <w:p>
            <w:pPr>
              <w:pStyle w:val="16"/>
              <w:spacing w:before="197"/>
              <w:ind w:left="108" w:right="89"/>
              <w:jc w:val="center"/>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71" w:type="dxa"/>
          </w:tcPr>
          <w:p>
            <w:pPr>
              <w:pStyle w:val="16"/>
              <w:ind w:left="295" w:right="276"/>
              <w:jc w:val="center"/>
              <w:rPr>
                <w:sz w:val="21"/>
              </w:rPr>
            </w:pPr>
            <w:r>
              <w:rPr>
                <w:sz w:val="21"/>
              </w:rPr>
              <w:t>徒手下蹲</w:t>
            </w:r>
          </w:p>
        </w:tc>
        <w:tc>
          <w:tcPr>
            <w:tcW w:w="3130" w:type="dxa"/>
          </w:tcPr>
          <w:p>
            <w:pPr>
              <w:pStyle w:val="16"/>
              <w:ind w:left="440" w:right="435"/>
              <w:jc w:val="center"/>
              <w:rPr>
                <w:sz w:val="21"/>
              </w:rPr>
            </w:pPr>
            <w:r>
              <w:rPr>
                <w:sz w:val="21"/>
              </w:rPr>
              <w:t>20 个一组，共四组</w:t>
            </w:r>
          </w:p>
        </w:tc>
        <w:tc>
          <w:tcPr>
            <w:tcW w:w="1377" w:type="dxa"/>
          </w:tcPr>
          <w:p>
            <w:pPr>
              <w:pStyle w:val="16"/>
              <w:ind w:left="352" w:right="344"/>
              <w:jc w:val="center"/>
              <w:rPr>
                <w:sz w:val="21"/>
              </w:rPr>
            </w:pPr>
            <w:r>
              <w:rPr>
                <w:sz w:val="21"/>
              </w:rPr>
              <w:t>田径场</w:t>
            </w:r>
          </w:p>
        </w:tc>
        <w:tc>
          <w:tcPr>
            <w:tcW w:w="2347" w:type="dxa"/>
          </w:tcPr>
          <w:p>
            <w:pPr>
              <w:pStyle w:val="16"/>
              <w:ind w:left="108" w:right="84"/>
              <w:jc w:val="center"/>
              <w:rPr>
                <w:sz w:val="21"/>
              </w:rPr>
            </w:pPr>
            <w:r>
              <w:rPr>
                <w:sz w:val="21"/>
              </w:rPr>
              <w:t>下肢力量锻炼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71" w:type="dxa"/>
          </w:tcPr>
          <w:p>
            <w:pPr>
              <w:pStyle w:val="16"/>
              <w:ind w:left="295" w:right="276"/>
              <w:jc w:val="center"/>
              <w:rPr>
                <w:sz w:val="21"/>
              </w:rPr>
            </w:pPr>
            <w:r>
              <w:rPr>
                <w:sz w:val="21"/>
              </w:rPr>
              <w:t>俯卧撑</w:t>
            </w:r>
          </w:p>
        </w:tc>
        <w:tc>
          <w:tcPr>
            <w:tcW w:w="3130" w:type="dxa"/>
          </w:tcPr>
          <w:p>
            <w:pPr>
              <w:pStyle w:val="16"/>
              <w:ind w:left="440" w:right="435"/>
              <w:jc w:val="center"/>
              <w:rPr>
                <w:sz w:val="21"/>
              </w:rPr>
            </w:pPr>
            <w:r>
              <w:rPr>
                <w:sz w:val="21"/>
              </w:rPr>
              <w:t>15—20 个一组，共四组</w:t>
            </w:r>
          </w:p>
        </w:tc>
        <w:tc>
          <w:tcPr>
            <w:tcW w:w="1377" w:type="dxa"/>
          </w:tcPr>
          <w:p>
            <w:pPr>
              <w:pStyle w:val="16"/>
              <w:ind w:left="352" w:right="344"/>
              <w:jc w:val="center"/>
              <w:rPr>
                <w:sz w:val="21"/>
              </w:rPr>
            </w:pPr>
            <w:r>
              <w:rPr>
                <w:sz w:val="21"/>
              </w:rPr>
              <w:t>田径场</w:t>
            </w:r>
          </w:p>
        </w:tc>
        <w:tc>
          <w:tcPr>
            <w:tcW w:w="2347" w:type="dxa"/>
          </w:tcPr>
          <w:p>
            <w:pPr>
              <w:pStyle w:val="16"/>
              <w:ind w:left="108" w:right="84"/>
              <w:jc w:val="center"/>
              <w:rPr>
                <w:sz w:val="21"/>
              </w:rPr>
            </w:pPr>
            <w:r>
              <w:rPr>
                <w:sz w:val="21"/>
              </w:rPr>
              <w:t>上肢力量锻炼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71" w:type="dxa"/>
          </w:tcPr>
          <w:p>
            <w:pPr>
              <w:pStyle w:val="16"/>
              <w:ind w:left="295" w:right="276"/>
              <w:jc w:val="center"/>
              <w:rPr>
                <w:sz w:val="21"/>
              </w:rPr>
            </w:pPr>
            <w:r>
              <w:rPr>
                <w:sz w:val="21"/>
              </w:rPr>
              <w:t>平板支撑</w:t>
            </w:r>
          </w:p>
        </w:tc>
        <w:tc>
          <w:tcPr>
            <w:tcW w:w="3130" w:type="dxa"/>
          </w:tcPr>
          <w:p>
            <w:pPr>
              <w:pStyle w:val="16"/>
              <w:ind w:left="440" w:right="435"/>
              <w:jc w:val="center"/>
              <w:rPr>
                <w:sz w:val="21"/>
              </w:rPr>
            </w:pPr>
            <w:r>
              <w:rPr>
                <w:sz w:val="21"/>
              </w:rPr>
              <w:t>60 秒一组，共四组</w:t>
            </w:r>
          </w:p>
        </w:tc>
        <w:tc>
          <w:tcPr>
            <w:tcW w:w="1377" w:type="dxa"/>
          </w:tcPr>
          <w:p>
            <w:pPr>
              <w:pStyle w:val="16"/>
              <w:ind w:left="352" w:right="344"/>
              <w:jc w:val="center"/>
              <w:rPr>
                <w:sz w:val="21"/>
              </w:rPr>
            </w:pPr>
            <w:r>
              <w:rPr>
                <w:sz w:val="21"/>
              </w:rPr>
              <w:t>田径场</w:t>
            </w:r>
          </w:p>
        </w:tc>
        <w:tc>
          <w:tcPr>
            <w:tcW w:w="2347" w:type="dxa"/>
          </w:tcPr>
          <w:p>
            <w:pPr>
              <w:pStyle w:val="16"/>
              <w:ind w:left="108" w:right="89"/>
              <w:jc w:val="center"/>
              <w:rPr>
                <w:sz w:val="21"/>
              </w:rPr>
            </w:pPr>
            <w:r>
              <w:rPr>
                <w:sz w:val="21"/>
              </w:rPr>
              <w:t>核心锻炼</w:t>
            </w:r>
          </w:p>
        </w:tc>
      </w:tr>
    </w:tbl>
    <w:p>
      <w:pPr>
        <w:pStyle w:val="7"/>
        <w:rPr>
          <w:rFonts w:ascii="Times New Roman"/>
          <w:sz w:val="20"/>
        </w:rPr>
      </w:pPr>
    </w:p>
    <w:p>
      <w:pPr>
        <w:pStyle w:val="7"/>
        <w:rPr>
          <w:rFonts w:ascii="Times New Roman"/>
          <w:sz w:val="20"/>
        </w:rPr>
      </w:pPr>
    </w:p>
    <w:p>
      <w:pPr>
        <w:pStyle w:val="7"/>
        <w:spacing w:before="4"/>
        <w:rPr>
          <w:rFonts w:ascii="Times New Roman"/>
          <w:sz w:val="13"/>
        </w:rPr>
      </w:pPr>
      <w:r>
        <w:pict>
          <v:shape id="_x0000_s1028" o:spid="_x0000_s1028" o:spt="202" type="#_x0000_t202" style="position:absolute;left:0pt;margin-left:84.7pt;margin-top:9.9pt;height:33.15pt;width:426.2pt;mso-position-horizontal-relative:page;mso-wrap-distance-bottom:0pt;mso-wrap-distance-top:0pt;z-index:-251655168;mso-width-relative:page;mso-height-relative:page;" filled="f" stroked="t" coordsize="21600,21600">
            <v:path/>
            <v:fill on="f" focussize="0,0"/>
            <v:stroke weight="0.48pt" color="#000000"/>
            <v:imagedata o:title=""/>
            <o:lock v:ext="edit"/>
            <v:textbox inset="0mm,0mm,0mm,0mm">
              <w:txbxContent>
                <w:p>
                  <w:pPr>
                    <w:pStyle w:val="7"/>
                    <w:spacing w:before="198"/>
                    <w:ind w:left="3967" w:right="3967"/>
                    <w:jc w:val="center"/>
                  </w:pPr>
                  <w:r>
                    <w:rPr>
                      <w:w w:val="115"/>
                    </w:rPr>
                    <w:t>Day</w:t>
                  </w:r>
                  <w:r>
                    <w:rPr>
                      <w:spacing w:val="-64"/>
                      <w:w w:val="115"/>
                    </w:rPr>
                    <w:t xml:space="preserve"> </w:t>
                  </w:r>
                  <w:r>
                    <w:rPr>
                      <w:w w:val="115"/>
                    </w:rPr>
                    <w:t>2</w:t>
                  </w:r>
                </w:p>
              </w:txbxContent>
            </v:textbox>
            <w10:wrap type="topAndBottom"/>
          </v:shape>
        </w:pict>
      </w:r>
    </w:p>
    <w:p>
      <w:pPr>
        <w:spacing w:after="0"/>
        <w:rPr>
          <w:rFonts w:ascii="Times New Roman"/>
          <w:sz w:val="13"/>
        </w:rPr>
        <w:sectPr>
          <w:pgSz w:w="11910" w:h="16840"/>
          <w:pgMar w:top="1460" w:right="920" w:bottom="1220" w:left="1140" w:header="675" w:footer="1030" w:gutter="0"/>
        </w:sect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1"/>
        <w:gridCol w:w="3102"/>
        <w:gridCol w:w="1397"/>
        <w:gridCol w:w="23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项目</w:t>
            </w:r>
          </w:p>
        </w:tc>
        <w:tc>
          <w:tcPr>
            <w:tcW w:w="3102" w:type="dxa"/>
          </w:tcPr>
          <w:p>
            <w:pPr>
              <w:pStyle w:val="16"/>
              <w:spacing w:before="197"/>
              <w:ind w:left="425" w:right="416"/>
              <w:jc w:val="center"/>
              <w:rPr>
                <w:sz w:val="21"/>
              </w:rPr>
            </w:pPr>
            <w:r>
              <w:rPr>
                <w:sz w:val="21"/>
              </w:rPr>
              <w:t>内容</w:t>
            </w:r>
          </w:p>
        </w:tc>
        <w:tc>
          <w:tcPr>
            <w:tcW w:w="1397" w:type="dxa"/>
          </w:tcPr>
          <w:p>
            <w:pPr>
              <w:pStyle w:val="16"/>
              <w:spacing w:before="197"/>
              <w:ind w:left="360" w:right="356"/>
              <w:jc w:val="center"/>
              <w:rPr>
                <w:sz w:val="21"/>
              </w:rPr>
            </w:pPr>
            <w:r>
              <w:rPr>
                <w:sz w:val="21"/>
              </w:rPr>
              <w:t>地点</w:t>
            </w:r>
          </w:p>
        </w:tc>
        <w:tc>
          <w:tcPr>
            <w:tcW w:w="2343" w:type="dxa"/>
          </w:tcPr>
          <w:p>
            <w:pPr>
              <w:pStyle w:val="16"/>
              <w:spacing w:before="197"/>
              <w:ind w:left="101" w:right="91"/>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3"/>
              <w:ind w:left="124" w:right="115"/>
              <w:jc w:val="center"/>
              <w:rPr>
                <w:sz w:val="21"/>
              </w:rPr>
            </w:pPr>
            <w:r>
              <w:rPr>
                <w:sz w:val="21"/>
              </w:rPr>
              <w:t>热身</w:t>
            </w:r>
          </w:p>
        </w:tc>
        <w:tc>
          <w:tcPr>
            <w:tcW w:w="3102" w:type="dxa"/>
          </w:tcPr>
          <w:p>
            <w:pPr>
              <w:pStyle w:val="16"/>
              <w:spacing w:before="0"/>
              <w:rPr>
                <w:rFonts w:ascii="Times New Roman"/>
                <w:sz w:val="28"/>
              </w:rPr>
            </w:pPr>
          </w:p>
          <w:p>
            <w:pPr>
              <w:pStyle w:val="16"/>
              <w:spacing w:before="203"/>
              <w:ind w:left="421" w:right="421"/>
              <w:jc w:val="center"/>
              <w:rPr>
                <w:sz w:val="21"/>
              </w:rPr>
            </w:pPr>
            <w:r>
              <w:rPr>
                <w:w w:val="105"/>
                <w:sz w:val="21"/>
              </w:rPr>
              <w:t>慢跑 5—10 分钟</w:t>
            </w:r>
          </w:p>
        </w:tc>
        <w:tc>
          <w:tcPr>
            <w:tcW w:w="1397" w:type="dxa"/>
          </w:tcPr>
          <w:p>
            <w:pPr>
              <w:pStyle w:val="16"/>
              <w:spacing w:before="0"/>
              <w:rPr>
                <w:rFonts w:ascii="Times New Roman"/>
                <w:sz w:val="28"/>
              </w:rPr>
            </w:pPr>
          </w:p>
          <w:p>
            <w:pPr>
              <w:pStyle w:val="16"/>
              <w:spacing w:before="203"/>
              <w:ind w:left="360" w:right="356"/>
              <w:jc w:val="center"/>
              <w:rPr>
                <w:sz w:val="21"/>
              </w:rPr>
            </w:pPr>
            <w:r>
              <w:rPr>
                <w:sz w:val="21"/>
              </w:rPr>
              <w:t>田径场</w:t>
            </w:r>
          </w:p>
        </w:tc>
        <w:tc>
          <w:tcPr>
            <w:tcW w:w="2343" w:type="dxa"/>
          </w:tcPr>
          <w:p>
            <w:pPr>
              <w:pStyle w:val="16"/>
              <w:ind w:left="100" w:right="91"/>
              <w:jc w:val="center"/>
              <w:rPr>
                <w:sz w:val="21"/>
              </w:rPr>
            </w:pPr>
            <w:r>
              <w:rPr>
                <w:sz w:val="21"/>
              </w:rPr>
              <w:t>升高体温，减少肌肉黏</w:t>
            </w:r>
          </w:p>
          <w:p>
            <w:pPr>
              <w:pStyle w:val="16"/>
              <w:spacing w:before="4"/>
              <w:rPr>
                <w:rFonts w:ascii="Times New Roman"/>
                <w:sz w:val="33"/>
              </w:rPr>
            </w:pPr>
          </w:p>
          <w:p>
            <w:pPr>
              <w:pStyle w:val="16"/>
              <w:spacing w:before="0"/>
              <w:ind w:left="101" w:right="87"/>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15"/>
              <w:jc w:val="center"/>
              <w:rPr>
                <w:sz w:val="21"/>
              </w:rPr>
            </w:pPr>
            <w:r>
              <w:rPr>
                <w:sz w:val="21"/>
              </w:rPr>
              <w:t>原地小步跑</w:t>
            </w:r>
          </w:p>
        </w:tc>
        <w:tc>
          <w:tcPr>
            <w:tcW w:w="3102" w:type="dxa"/>
          </w:tcPr>
          <w:p>
            <w:pPr>
              <w:pStyle w:val="16"/>
              <w:ind w:left="425" w:right="421"/>
              <w:jc w:val="center"/>
              <w:rPr>
                <w:sz w:val="21"/>
              </w:rPr>
            </w:pPr>
            <w:r>
              <w:rPr>
                <w:spacing w:val="-3"/>
                <w:w w:val="111"/>
                <w:sz w:val="21"/>
              </w:rPr>
              <w:t>2</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397" w:type="dxa"/>
          </w:tcPr>
          <w:p>
            <w:pPr>
              <w:pStyle w:val="16"/>
              <w:ind w:left="360" w:right="356"/>
              <w:jc w:val="center"/>
              <w:rPr>
                <w:sz w:val="21"/>
              </w:rPr>
            </w:pPr>
            <w:r>
              <w:rPr>
                <w:sz w:val="21"/>
              </w:rPr>
              <w:t>田径场</w:t>
            </w:r>
          </w:p>
        </w:tc>
        <w:tc>
          <w:tcPr>
            <w:tcW w:w="2343" w:type="dxa"/>
          </w:tcPr>
          <w:p>
            <w:pPr>
              <w:pStyle w:val="16"/>
              <w:ind w:left="101" w:right="91"/>
              <w:jc w:val="center"/>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15"/>
              <w:jc w:val="center"/>
              <w:rPr>
                <w:sz w:val="21"/>
              </w:rPr>
            </w:pPr>
            <w:r>
              <w:rPr>
                <w:sz w:val="21"/>
              </w:rPr>
              <w:t>左右并步跑</w:t>
            </w:r>
          </w:p>
        </w:tc>
        <w:tc>
          <w:tcPr>
            <w:tcW w:w="3102" w:type="dxa"/>
          </w:tcPr>
          <w:p>
            <w:pPr>
              <w:pStyle w:val="16"/>
              <w:ind w:left="425" w:right="421"/>
              <w:jc w:val="center"/>
              <w:rPr>
                <w:sz w:val="21"/>
              </w:rPr>
            </w:pPr>
            <w:r>
              <w:rPr>
                <w:spacing w:val="-3"/>
                <w:w w:val="111"/>
                <w:sz w:val="21"/>
              </w:rPr>
              <w:t>1</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397" w:type="dxa"/>
          </w:tcPr>
          <w:p>
            <w:pPr>
              <w:pStyle w:val="16"/>
              <w:ind w:left="360" w:right="356"/>
              <w:jc w:val="center"/>
              <w:rPr>
                <w:sz w:val="21"/>
              </w:rPr>
            </w:pPr>
            <w:r>
              <w:rPr>
                <w:sz w:val="21"/>
              </w:rPr>
              <w:t>田径场</w:t>
            </w:r>
          </w:p>
        </w:tc>
        <w:tc>
          <w:tcPr>
            <w:tcW w:w="2343" w:type="dxa"/>
          </w:tcPr>
          <w:p>
            <w:pPr>
              <w:pStyle w:val="16"/>
              <w:ind w:left="101" w:right="91"/>
              <w:jc w:val="center"/>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1681" w:type="dxa"/>
          </w:tcPr>
          <w:p>
            <w:pPr>
              <w:pStyle w:val="16"/>
              <w:ind w:left="124" w:right="115"/>
              <w:jc w:val="center"/>
              <w:rPr>
                <w:sz w:val="21"/>
              </w:rPr>
            </w:pPr>
            <w:r>
              <w:rPr>
                <w:sz w:val="21"/>
              </w:rPr>
              <w:t>健步蹲</w:t>
            </w:r>
          </w:p>
        </w:tc>
        <w:tc>
          <w:tcPr>
            <w:tcW w:w="3102" w:type="dxa"/>
          </w:tcPr>
          <w:p>
            <w:pPr>
              <w:pStyle w:val="16"/>
              <w:ind w:left="425" w:right="417"/>
              <w:jc w:val="center"/>
              <w:rPr>
                <w:sz w:val="21"/>
              </w:rPr>
            </w:pPr>
            <w:r>
              <w:rPr>
                <w:sz w:val="21"/>
              </w:rPr>
              <w:t>单边 15 个，共四组</w:t>
            </w:r>
          </w:p>
        </w:tc>
        <w:tc>
          <w:tcPr>
            <w:tcW w:w="1397" w:type="dxa"/>
          </w:tcPr>
          <w:p>
            <w:pPr>
              <w:pStyle w:val="16"/>
              <w:ind w:left="360" w:right="356"/>
              <w:jc w:val="center"/>
              <w:rPr>
                <w:sz w:val="21"/>
              </w:rPr>
            </w:pPr>
            <w:r>
              <w:rPr>
                <w:sz w:val="21"/>
              </w:rPr>
              <w:t>田径场</w:t>
            </w:r>
          </w:p>
        </w:tc>
        <w:tc>
          <w:tcPr>
            <w:tcW w:w="2343" w:type="dxa"/>
          </w:tcPr>
          <w:p>
            <w:pPr>
              <w:pStyle w:val="16"/>
              <w:ind w:left="101" w:right="87"/>
              <w:jc w:val="center"/>
              <w:rPr>
                <w:sz w:val="21"/>
              </w:rPr>
            </w:pPr>
            <w:r>
              <w:rPr>
                <w:sz w:val="21"/>
              </w:rPr>
              <w:t>下肢力量锻炼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203"/>
              <w:ind w:left="124" w:right="115"/>
              <w:jc w:val="center"/>
              <w:rPr>
                <w:sz w:val="21"/>
              </w:rPr>
            </w:pPr>
            <w:r>
              <w:rPr>
                <w:sz w:val="21"/>
              </w:rPr>
              <w:t>俯卧收腿</w:t>
            </w:r>
          </w:p>
        </w:tc>
        <w:tc>
          <w:tcPr>
            <w:tcW w:w="3102" w:type="dxa"/>
          </w:tcPr>
          <w:p>
            <w:pPr>
              <w:pStyle w:val="16"/>
              <w:spacing w:before="203"/>
              <w:ind w:left="425" w:right="421"/>
              <w:jc w:val="center"/>
              <w:rPr>
                <w:sz w:val="21"/>
              </w:rPr>
            </w:pPr>
            <w:r>
              <w:rPr>
                <w:sz w:val="21"/>
              </w:rPr>
              <w:t>30 个一组，共四组</w:t>
            </w:r>
          </w:p>
        </w:tc>
        <w:tc>
          <w:tcPr>
            <w:tcW w:w="1397" w:type="dxa"/>
          </w:tcPr>
          <w:p>
            <w:pPr>
              <w:pStyle w:val="16"/>
              <w:spacing w:before="203"/>
              <w:ind w:left="360" w:right="356"/>
              <w:jc w:val="center"/>
              <w:rPr>
                <w:sz w:val="21"/>
              </w:rPr>
            </w:pPr>
            <w:r>
              <w:rPr>
                <w:sz w:val="21"/>
              </w:rPr>
              <w:t>田径场</w:t>
            </w:r>
          </w:p>
        </w:tc>
        <w:tc>
          <w:tcPr>
            <w:tcW w:w="2343" w:type="dxa"/>
          </w:tcPr>
          <w:p>
            <w:pPr>
              <w:pStyle w:val="16"/>
              <w:spacing w:before="203"/>
              <w:ind w:left="101" w:right="91"/>
              <w:jc w:val="center"/>
              <w:rPr>
                <w:sz w:val="21"/>
              </w:rPr>
            </w:pPr>
            <w:r>
              <w:rPr>
                <w:w w:val="105"/>
                <w:sz w:val="21"/>
              </w:rPr>
              <w:t>下肢+核心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卷腹</w:t>
            </w:r>
          </w:p>
        </w:tc>
        <w:tc>
          <w:tcPr>
            <w:tcW w:w="3102" w:type="dxa"/>
          </w:tcPr>
          <w:p>
            <w:pPr>
              <w:pStyle w:val="16"/>
              <w:spacing w:before="197"/>
              <w:ind w:left="425" w:right="421"/>
              <w:jc w:val="center"/>
              <w:rPr>
                <w:sz w:val="21"/>
              </w:rPr>
            </w:pPr>
            <w:r>
              <w:rPr>
                <w:sz w:val="21"/>
              </w:rPr>
              <w:t>15—30 个一组，共四组</w:t>
            </w:r>
          </w:p>
        </w:tc>
        <w:tc>
          <w:tcPr>
            <w:tcW w:w="1397" w:type="dxa"/>
          </w:tcPr>
          <w:p>
            <w:pPr>
              <w:pStyle w:val="16"/>
              <w:spacing w:before="197"/>
              <w:ind w:left="360" w:right="356"/>
              <w:jc w:val="center"/>
              <w:rPr>
                <w:sz w:val="21"/>
              </w:rPr>
            </w:pPr>
            <w:r>
              <w:rPr>
                <w:sz w:val="21"/>
              </w:rPr>
              <w:t>田径场</w:t>
            </w:r>
          </w:p>
        </w:tc>
        <w:tc>
          <w:tcPr>
            <w:tcW w:w="2343" w:type="dxa"/>
          </w:tcPr>
          <w:p>
            <w:pPr>
              <w:pStyle w:val="16"/>
              <w:spacing w:before="197"/>
              <w:ind w:left="101" w:right="91"/>
              <w:jc w:val="center"/>
              <w:rPr>
                <w:sz w:val="21"/>
              </w:rPr>
            </w:pPr>
            <w:r>
              <w:rPr>
                <w:sz w:val="21"/>
              </w:rPr>
              <w:t>核心锻炼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3" w:type="dxa"/>
            <w:gridSpan w:val="4"/>
          </w:tcPr>
          <w:p>
            <w:pPr>
              <w:pStyle w:val="16"/>
              <w:ind w:left="3970" w:right="3963"/>
              <w:jc w:val="center"/>
              <w:rPr>
                <w:sz w:val="21"/>
              </w:rPr>
            </w:pPr>
            <w:r>
              <w:rPr>
                <w:w w:val="115"/>
                <w:sz w:val="21"/>
              </w:rPr>
              <w:t>Day</w:t>
            </w:r>
            <w:r>
              <w:rPr>
                <w:spacing w:val="-64"/>
                <w:w w:val="115"/>
                <w:sz w:val="21"/>
              </w:rPr>
              <w:t xml:space="preserve"> </w:t>
            </w:r>
            <w:r>
              <w:rPr>
                <w:w w:val="115"/>
                <w:sz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15"/>
              <w:jc w:val="center"/>
              <w:rPr>
                <w:sz w:val="21"/>
              </w:rPr>
            </w:pPr>
            <w:r>
              <w:rPr>
                <w:sz w:val="21"/>
              </w:rPr>
              <w:t>项目</w:t>
            </w:r>
          </w:p>
        </w:tc>
        <w:tc>
          <w:tcPr>
            <w:tcW w:w="3102" w:type="dxa"/>
          </w:tcPr>
          <w:p>
            <w:pPr>
              <w:pStyle w:val="16"/>
              <w:ind w:left="425" w:right="416"/>
              <w:jc w:val="center"/>
              <w:rPr>
                <w:sz w:val="21"/>
              </w:rPr>
            </w:pPr>
            <w:r>
              <w:rPr>
                <w:sz w:val="21"/>
              </w:rPr>
              <w:t>内容</w:t>
            </w:r>
          </w:p>
        </w:tc>
        <w:tc>
          <w:tcPr>
            <w:tcW w:w="1397" w:type="dxa"/>
          </w:tcPr>
          <w:p>
            <w:pPr>
              <w:pStyle w:val="16"/>
              <w:ind w:left="360" w:right="356"/>
              <w:jc w:val="center"/>
              <w:rPr>
                <w:sz w:val="21"/>
              </w:rPr>
            </w:pPr>
            <w:r>
              <w:rPr>
                <w:sz w:val="21"/>
              </w:rPr>
              <w:t>地点</w:t>
            </w:r>
          </w:p>
        </w:tc>
        <w:tc>
          <w:tcPr>
            <w:tcW w:w="2343" w:type="dxa"/>
          </w:tcPr>
          <w:p>
            <w:pPr>
              <w:pStyle w:val="16"/>
              <w:ind w:left="101" w:right="91"/>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2"/>
              <w:ind w:left="124" w:right="115"/>
              <w:jc w:val="center"/>
              <w:rPr>
                <w:sz w:val="21"/>
              </w:rPr>
            </w:pPr>
            <w:r>
              <w:rPr>
                <w:sz w:val="21"/>
              </w:rPr>
              <w:t>热身</w:t>
            </w:r>
          </w:p>
        </w:tc>
        <w:tc>
          <w:tcPr>
            <w:tcW w:w="3102" w:type="dxa"/>
          </w:tcPr>
          <w:p>
            <w:pPr>
              <w:pStyle w:val="16"/>
              <w:spacing w:before="0"/>
              <w:rPr>
                <w:rFonts w:ascii="Times New Roman"/>
                <w:sz w:val="28"/>
              </w:rPr>
            </w:pPr>
          </w:p>
          <w:p>
            <w:pPr>
              <w:pStyle w:val="16"/>
              <w:spacing w:before="202"/>
              <w:ind w:left="421" w:right="421"/>
              <w:jc w:val="center"/>
              <w:rPr>
                <w:sz w:val="21"/>
              </w:rPr>
            </w:pPr>
            <w:r>
              <w:rPr>
                <w:w w:val="105"/>
                <w:sz w:val="21"/>
              </w:rPr>
              <w:t>慢跑 10—15 分钟</w:t>
            </w:r>
          </w:p>
        </w:tc>
        <w:tc>
          <w:tcPr>
            <w:tcW w:w="1397" w:type="dxa"/>
          </w:tcPr>
          <w:p>
            <w:pPr>
              <w:pStyle w:val="16"/>
              <w:spacing w:before="0"/>
              <w:rPr>
                <w:rFonts w:ascii="Times New Roman"/>
                <w:sz w:val="28"/>
              </w:rPr>
            </w:pPr>
          </w:p>
          <w:p>
            <w:pPr>
              <w:pStyle w:val="16"/>
              <w:spacing w:before="202"/>
              <w:ind w:left="360" w:right="356"/>
              <w:jc w:val="center"/>
              <w:rPr>
                <w:sz w:val="21"/>
              </w:rPr>
            </w:pPr>
            <w:r>
              <w:rPr>
                <w:sz w:val="21"/>
              </w:rPr>
              <w:t>田径场</w:t>
            </w:r>
          </w:p>
        </w:tc>
        <w:tc>
          <w:tcPr>
            <w:tcW w:w="2343" w:type="dxa"/>
          </w:tcPr>
          <w:p>
            <w:pPr>
              <w:pStyle w:val="16"/>
              <w:spacing w:before="197"/>
              <w:ind w:left="100" w:right="91"/>
              <w:jc w:val="center"/>
              <w:rPr>
                <w:sz w:val="21"/>
              </w:rPr>
            </w:pPr>
            <w:r>
              <w:rPr>
                <w:sz w:val="21"/>
              </w:rPr>
              <w:t>升高体温，减少肌肉黏</w:t>
            </w:r>
          </w:p>
          <w:p>
            <w:pPr>
              <w:pStyle w:val="16"/>
              <w:spacing w:before="5"/>
              <w:rPr>
                <w:rFonts w:ascii="Times New Roman"/>
                <w:sz w:val="33"/>
              </w:rPr>
            </w:pPr>
          </w:p>
          <w:p>
            <w:pPr>
              <w:pStyle w:val="16"/>
              <w:spacing w:before="0"/>
              <w:ind w:left="101" w:right="87"/>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台阶训练</w:t>
            </w:r>
          </w:p>
        </w:tc>
        <w:tc>
          <w:tcPr>
            <w:tcW w:w="3102" w:type="dxa"/>
          </w:tcPr>
          <w:p>
            <w:pPr>
              <w:pStyle w:val="16"/>
              <w:spacing w:before="197"/>
              <w:ind w:left="425" w:right="421"/>
              <w:jc w:val="center"/>
              <w:rPr>
                <w:sz w:val="21"/>
              </w:rPr>
            </w:pPr>
            <w:r>
              <w:rPr>
                <w:spacing w:val="-3"/>
                <w:w w:val="111"/>
                <w:sz w:val="21"/>
              </w:rPr>
              <w:t>1</w:t>
            </w:r>
            <w:r>
              <w:rPr>
                <w:w w:val="100"/>
                <w:sz w:val="21"/>
              </w:rPr>
              <w:t>—</w:t>
            </w:r>
            <w:r>
              <w:rPr>
                <w:spacing w:val="-3"/>
                <w:w w:val="111"/>
                <w:sz w:val="21"/>
              </w:rPr>
              <w:t>3</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397" w:type="dxa"/>
          </w:tcPr>
          <w:p>
            <w:pPr>
              <w:pStyle w:val="16"/>
              <w:spacing w:before="197"/>
              <w:ind w:left="360" w:right="356"/>
              <w:jc w:val="center"/>
              <w:rPr>
                <w:sz w:val="21"/>
              </w:rPr>
            </w:pPr>
            <w:r>
              <w:rPr>
                <w:sz w:val="21"/>
              </w:rPr>
              <w:t>田径场</w:t>
            </w:r>
          </w:p>
        </w:tc>
        <w:tc>
          <w:tcPr>
            <w:tcW w:w="2343" w:type="dxa"/>
          </w:tcPr>
          <w:p>
            <w:pPr>
              <w:pStyle w:val="16"/>
              <w:spacing w:before="197"/>
              <w:ind w:left="101" w:right="91"/>
              <w:jc w:val="center"/>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1681" w:type="dxa"/>
          </w:tcPr>
          <w:p>
            <w:pPr>
              <w:pStyle w:val="16"/>
              <w:ind w:left="124" w:right="115"/>
              <w:jc w:val="center"/>
              <w:rPr>
                <w:sz w:val="21"/>
              </w:rPr>
            </w:pPr>
            <w:r>
              <w:rPr>
                <w:sz w:val="21"/>
              </w:rPr>
              <w:t>原地后踢跑</w:t>
            </w:r>
          </w:p>
        </w:tc>
        <w:tc>
          <w:tcPr>
            <w:tcW w:w="3102" w:type="dxa"/>
          </w:tcPr>
          <w:p>
            <w:pPr>
              <w:pStyle w:val="16"/>
              <w:ind w:left="425" w:right="421"/>
              <w:jc w:val="center"/>
              <w:rPr>
                <w:sz w:val="21"/>
              </w:rPr>
            </w:pPr>
            <w:r>
              <w:rPr>
                <w:spacing w:val="-3"/>
                <w:w w:val="111"/>
                <w:sz w:val="21"/>
              </w:rPr>
              <w:t>1</w:t>
            </w:r>
            <w:r>
              <w:rPr>
                <w:w w:val="100"/>
                <w:sz w:val="21"/>
              </w:rPr>
              <w:t>—</w:t>
            </w:r>
            <w:r>
              <w:rPr>
                <w:spacing w:val="-3"/>
                <w:w w:val="111"/>
                <w:sz w:val="21"/>
              </w:rPr>
              <w:t>3</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397" w:type="dxa"/>
          </w:tcPr>
          <w:p>
            <w:pPr>
              <w:pStyle w:val="16"/>
              <w:ind w:left="360" w:right="356"/>
              <w:jc w:val="center"/>
              <w:rPr>
                <w:sz w:val="21"/>
              </w:rPr>
            </w:pPr>
            <w:r>
              <w:rPr>
                <w:sz w:val="21"/>
              </w:rPr>
              <w:t>田径场</w:t>
            </w:r>
          </w:p>
        </w:tc>
        <w:tc>
          <w:tcPr>
            <w:tcW w:w="2343" w:type="dxa"/>
          </w:tcPr>
          <w:p>
            <w:pPr>
              <w:pStyle w:val="16"/>
              <w:ind w:left="101" w:right="91"/>
              <w:jc w:val="center"/>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窄距俯卧撑</w:t>
            </w:r>
          </w:p>
        </w:tc>
        <w:tc>
          <w:tcPr>
            <w:tcW w:w="3102" w:type="dxa"/>
          </w:tcPr>
          <w:p>
            <w:pPr>
              <w:pStyle w:val="16"/>
              <w:spacing w:before="197"/>
              <w:ind w:left="425" w:right="421"/>
              <w:jc w:val="center"/>
              <w:rPr>
                <w:sz w:val="21"/>
              </w:rPr>
            </w:pPr>
            <w:r>
              <w:rPr>
                <w:sz w:val="21"/>
              </w:rPr>
              <w:t>15—20 个一组，共四组</w:t>
            </w:r>
          </w:p>
        </w:tc>
        <w:tc>
          <w:tcPr>
            <w:tcW w:w="1397" w:type="dxa"/>
          </w:tcPr>
          <w:p>
            <w:pPr>
              <w:pStyle w:val="16"/>
              <w:spacing w:before="197"/>
              <w:ind w:left="360" w:right="356"/>
              <w:jc w:val="center"/>
              <w:rPr>
                <w:sz w:val="21"/>
              </w:rPr>
            </w:pPr>
            <w:r>
              <w:rPr>
                <w:sz w:val="21"/>
              </w:rPr>
              <w:t>田径场</w:t>
            </w:r>
          </w:p>
        </w:tc>
        <w:tc>
          <w:tcPr>
            <w:tcW w:w="2343" w:type="dxa"/>
          </w:tcPr>
          <w:p>
            <w:pPr>
              <w:pStyle w:val="16"/>
              <w:spacing w:before="197"/>
              <w:ind w:left="101" w:right="87"/>
              <w:jc w:val="center"/>
              <w:rPr>
                <w:sz w:val="21"/>
              </w:rPr>
            </w:pPr>
            <w:r>
              <w:rPr>
                <w:sz w:val="21"/>
              </w:rPr>
              <w:t>上肢力量锻炼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深蹲跳</w:t>
            </w:r>
          </w:p>
        </w:tc>
        <w:tc>
          <w:tcPr>
            <w:tcW w:w="3102" w:type="dxa"/>
          </w:tcPr>
          <w:p>
            <w:pPr>
              <w:pStyle w:val="16"/>
              <w:spacing w:before="197"/>
              <w:ind w:left="425" w:right="421"/>
              <w:jc w:val="center"/>
              <w:rPr>
                <w:sz w:val="21"/>
              </w:rPr>
            </w:pPr>
            <w:r>
              <w:rPr>
                <w:sz w:val="21"/>
              </w:rPr>
              <w:t>15—30 个一组，共四组</w:t>
            </w:r>
          </w:p>
        </w:tc>
        <w:tc>
          <w:tcPr>
            <w:tcW w:w="1397" w:type="dxa"/>
          </w:tcPr>
          <w:p>
            <w:pPr>
              <w:pStyle w:val="16"/>
              <w:spacing w:before="197"/>
              <w:ind w:left="360" w:right="356"/>
              <w:jc w:val="center"/>
              <w:rPr>
                <w:sz w:val="21"/>
              </w:rPr>
            </w:pPr>
            <w:r>
              <w:rPr>
                <w:sz w:val="21"/>
              </w:rPr>
              <w:t>田径场</w:t>
            </w:r>
          </w:p>
        </w:tc>
        <w:tc>
          <w:tcPr>
            <w:tcW w:w="2343" w:type="dxa"/>
          </w:tcPr>
          <w:p>
            <w:pPr>
              <w:pStyle w:val="16"/>
              <w:spacing w:before="197"/>
              <w:ind w:left="101" w:right="87"/>
              <w:jc w:val="center"/>
              <w:rPr>
                <w:sz w:val="21"/>
              </w:rPr>
            </w:pPr>
            <w:r>
              <w:rPr>
                <w:sz w:val="21"/>
              </w:rPr>
              <w:t>下肢力量锻炼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1681" w:type="dxa"/>
          </w:tcPr>
          <w:p>
            <w:pPr>
              <w:pStyle w:val="16"/>
              <w:ind w:left="124" w:right="115"/>
              <w:jc w:val="center"/>
              <w:rPr>
                <w:sz w:val="21"/>
              </w:rPr>
            </w:pPr>
            <w:r>
              <w:rPr>
                <w:sz w:val="21"/>
              </w:rPr>
              <w:t>仰卧举腿</w:t>
            </w:r>
          </w:p>
        </w:tc>
        <w:tc>
          <w:tcPr>
            <w:tcW w:w="3102" w:type="dxa"/>
          </w:tcPr>
          <w:p>
            <w:pPr>
              <w:pStyle w:val="16"/>
              <w:ind w:left="425" w:right="421"/>
              <w:jc w:val="center"/>
              <w:rPr>
                <w:sz w:val="21"/>
              </w:rPr>
            </w:pPr>
            <w:r>
              <w:rPr>
                <w:sz w:val="21"/>
              </w:rPr>
              <w:t>20—30 个一组，共四组</w:t>
            </w:r>
          </w:p>
        </w:tc>
        <w:tc>
          <w:tcPr>
            <w:tcW w:w="1397" w:type="dxa"/>
          </w:tcPr>
          <w:p>
            <w:pPr>
              <w:pStyle w:val="16"/>
              <w:ind w:left="360" w:right="356"/>
              <w:jc w:val="center"/>
              <w:rPr>
                <w:sz w:val="21"/>
              </w:rPr>
            </w:pPr>
            <w:r>
              <w:rPr>
                <w:sz w:val="21"/>
              </w:rPr>
              <w:t>田径场</w:t>
            </w:r>
          </w:p>
        </w:tc>
        <w:tc>
          <w:tcPr>
            <w:tcW w:w="2343" w:type="dxa"/>
          </w:tcPr>
          <w:p>
            <w:pPr>
              <w:pStyle w:val="16"/>
              <w:ind w:left="101" w:right="91"/>
              <w:jc w:val="center"/>
              <w:rPr>
                <w:sz w:val="21"/>
              </w:rPr>
            </w:pPr>
            <w:r>
              <w:rPr>
                <w:sz w:val="21"/>
              </w:rPr>
              <w:t>核心锻炼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3" w:type="dxa"/>
            <w:gridSpan w:val="4"/>
          </w:tcPr>
          <w:p>
            <w:pPr>
              <w:pStyle w:val="16"/>
              <w:spacing w:before="202"/>
              <w:ind w:left="3970" w:right="3963"/>
              <w:jc w:val="center"/>
              <w:rPr>
                <w:sz w:val="21"/>
              </w:rPr>
            </w:pPr>
            <w:r>
              <w:rPr>
                <w:w w:val="115"/>
                <w:sz w:val="21"/>
              </w:rPr>
              <w:t>Day</w:t>
            </w:r>
            <w:r>
              <w:rPr>
                <w:spacing w:val="-64"/>
                <w:w w:val="115"/>
                <w:sz w:val="21"/>
              </w:rPr>
              <w:t xml:space="preserve"> </w:t>
            </w:r>
            <w:r>
              <w:rPr>
                <w:w w:val="115"/>
                <w:sz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8523" w:type="dxa"/>
            <w:gridSpan w:val="4"/>
            <w:tcBorders>
              <w:bottom w:val="single" w:color="000000" w:sz="6" w:space="0"/>
            </w:tcBorders>
          </w:tcPr>
          <w:p>
            <w:pPr>
              <w:pStyle w:val="16"/>
              <w:spacing w:before="30"/>
              <w:ind w:left="105"/>
              <w:rPr>
                <w:sz w:val="21"/>
              </w:rPr>
            </w:pPr>
            <w:r>
              <w:rPr>
                <w:sz w:val="21"/>
              </w:rPr>
              <w:t>5 公里跑</w:t>
            </w:r>
          </w:p>
        </w:tc>
      </w:tr>
    </w:tbl>
    <w:p>
      <w:pPr>
        <w:pStyle w:val="7"/>
        <w:spacing w:before="78" w:line="364" w:lineRule="auto"/>
        <w:ind w:left="530" w:right="3943"/>
      </w:pPr>
      <w:r>
        <w:t xml:space="preserve">注：动作规范性，注意节奏，休息时间组间不超过 </w:t>
      </w:r>
      <w:r>
        <w:rPr>
          <w:rFonts w:ascii="Times New Roman" w:eastAsia="Times New Roman"/>
        </w:rPr>
        <w:t>1min</w:t>
      </w:r>
      <w:r>
        <w:t>。第二阶段：专项素质训练（</w:t>
      </w:r>
      <w:r>
        <w:rPr>
          <w:rFonts w:ascii="Times New Roman" w:eastAsia="Times New Roman"/>
        </w:rPr>
        <w:t xml:space="preserve">7 </w:t>
      </w:r>
      <w:r>
        <w:t xml:space="preserve">周），每周训练 </w:t>
      </w:r>
      <w:r>
        <w:rPr>
          <w:rFonts w:ascii="Times New Roman" w:eastAsia="Times New Roman"/>
        </w:rPr>
        <w:t xml:space="preserve">5 </w:t>
      </w:r>
      <w:r>
        <w:t>次。</w:t>
      </w:r>
    </w:p>
    <w:p>
      <w:pPr>
        <w:pStyle w:val="7"/>
        <w:spacing w:line="364" w:lineRule="auto"/>
        <w:ind w:left="108" w:right="316" w:firstLine="422"/>
      </w:pPr>
      <w:r>
        <w:rPr>
          <w:spacing w:val="-8"/>
        </w:rPr>
        <w:t>专项训练，使训练者机体适应比赛的要求和条件，把各种能力集中到专项上去。此阶段训练者在前</w:t>
      </w:r>
      <w:r>
        <w:rPr>
          <w:spacing w:val="-7"/>
        </w:rPr>
        <w:t>期训练中基本运动能，到明显提高，重点是提高四肢力量、心肺耐力和运动速度。训练者可以采用相对</w:t>
      </w:r>
    </w:p>
    <w:p>
      <w:pPr>
        <w:spacing w:after="0" w:line="364" w:lineRule="auto"/>
        <w:sectPr>
          <w:pgSz w:w="11910" w:h="16840"/>
          <w:pgMar w:top="1460" w:right="920" w:bottom="1220" w:left="1140" w:header="675" w:footer="1030" w:gutter="0"/>
        </w:sectPr>
      </w:pPr>
    </w:p>
    <w:p>
      <w:pPr>
        <w:pStyle w:val="7"/>
        <w:spacing w:before="78"/>
        <w:ind w:left="108"/>
      </w:pPr>
      <w:r>
        <w:t>高强度训练，与考试项目相结合形式进行。</w:t>
      </w:r>
    </w:p>
    <w:p>
      <w:pPr>
        <w:pStyle w:val="15"/>
        <w:numPr>
          <w:ilvl w:val="0"/>
          <w:numId w:val="6"/>
        </w:numPr>
        <w:tabs>
          <w:tab w:val="left" w:pos="1061"/>
        </w:tabs>
        <w:spacing w:before="139" w:after="0" w:line="240" w:lineRule="auto"/>
        <w:ind w:left="1060" w:right="0" w:hanging="531"/>
        <w:jc w:val="left"/>
        <w:rPr>
          <w:rFonts w:ascii="Times New Roman" w:eastAsia="Times New Roman"/>
          <w:sz w:val="21"/>
        </w:rPr>
      </w:pPr>
      <w:r>
        <w:rPr>
          <w:spacing w:val="-1"/>
          <w:sz w:val="21"/>
        </w:rPr>
        <w:t>周次：</w:t>
      </w:r>
      <w:r>
        <w:rPr>
          <w:rFonts w:ascii="Times New Roman" w:eastAsia="Times New Roman"/>
          <w:spacing w:val="-3"/>
          <w:sz w:val="21"/>
        </w:rPr>
        <w:t>4</w:t>
      </w:r>
      <w:r>
        <w:rPr>
          <w:rFonts w:ascii="Times New Roman" w:eastAsia="Times New Roman"/>
          <w:sz w:val="21"/>
        </w:rPr>
        <w:t xml:space="preserve"> </w:t>
      </w:r>
      <w:r>
        <w:rPr>
          <w:spacing w:val="-2"/>
          <w:sz w:val="21"/>
        </w:rPr>
        <w:t>次。时间：</w:t>
      </w:r>
      <w:r>
        <w:rPr>
          <w:rFonts w:ascii="Times New Roman" w:eastAsia="Times New Roman"/>
          <w:sz w:val="21"/>
        </w:rPr>
        <w:t>1.5h-2h</w:t>
      </w:r>
    </w:p>
    <w:p>
      <w:pPr>
        <w:pStyle w:val="7"/>
        <w:spacing w:before="1"/>
        <w:rPr>
          <w:rFonts w:ascii="Times New Roman"/>
          <w:sz w:val="6"/>
        </w:r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1"/>
        <w:gridCol w:w="3087"/>
        <w:gridCol w:w="1411"/>
        <w:gridCol w:w="23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2" w:type="dxa"/>
            <w:gridSpan w:val="4"/>
          </w:tcPr>
          <w:p>
            <w:pPr>
              <w:pStyle w:val="16"/>
              <w:tabs>
                <w:tab w:val="left" w:pos="768"/>
              </w:tabs>
              <w:ind w:left="11"/>
              <w:jc w:val="center"/>
              <w:rPr>
                <w:sz w:val="21"/>
              </w:rPr>
            </w:pPr>
            <w:r>
              <w:rPr>
                <w:w w:val="110"/>
                <w:sz w:val="21"/>
              </w:rPr>
              <w:t>Day</w:t>
            </w:r>
            <w:r>
              <w:rPr>
                <w:spacing w:val="-51"/>
                <w:w w:val="110"/>
                <w:sz w:val="21"/>
              </w:rPr>
              <w:t xml:space="preserve"> </w:t>
            </w:r>
            <w:r>
              <w:rPr>
                <w:w w:val="110"/>
                <w:sz w:val="21"/>
              </w:rPr>
              <w:t>1</w:t>
            </w:r>
            <w:r>
              <w:rPr>
                <w:w w:val="110"/>
                <w:sz w:val="21"/>
              </w:rPr>
              <w:tab/>
            </w:r>
            <w:r>
              <w:rPr>
                <w:w w:val="110"/>
                <w:sz w:val="21"/>
              </w:rPr>
              <w:t>4*10m</w:t>
            </w:r>
            <w:r>
              <w:rPr>
                <w:spacing w:val="-9"/>
                <w:w w:val="110"/>
                <w:sz w:val="21"/>
              </w:rPr>
              <w:t xml:space="preserve"> 折返跑专项训练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项目</w:t>
            </w:r>
          </w:p>
        </w:tc>
        <w:tc>
          <w:tcPr>
            <w:tcW w:w="3087" w:type="dxa"/>
          </w:tcPr>
          <w:p>
            <w:pPr>
              <w:pStyle w:val="16"/>
              <w:spacing w:before="197"/>
              <w:ind w:left="87" w:right="82"/>
              <w:jc w:val="center"/>
              <w:rPr>
                <w:sz w:val="21"/>
              </w:rPr>
            </w:pPr>
            <w:r>
              <w:rPr>
                <w:sz w:val="21"/>
              </w:rPr>
              <w:t>内容</w:t>
            </w:r>
          </w:p>
        </w:tc>
        <w:tc>
          <w:tcPr>
            <w:tcW w:w="1411" w:type="dxa"/>
          </w:tcPr>
          <w:p>
            <w:pPr>
              <w:pStyle w:val="16"/>
              <w:spacing w:before="197"/>
              <w:ind w:left="371" w:right="360"/>
              <w:jc w:val="center"/>
              <w:rPr>
                <w:sz w:val="21"/>
              </w:rPr>
            </w:pPr>
            <w:r>
              <w:rPr>
                <w:sz w:val="21"/>
              </w:rPr>
              <w:t>地点</w:t>
            </w:r>
          </w:p>
        </w:tc>
        <w:tc>
          <w:tcPr>
            <w:tcW w:w="2343" w:type="dxa"/>
          </w:tcPr>
          <w:p>
            <w:pPr>
              <w:pStyle w:val="16"/>
              <w:spacing w:before="197"/>
              <w:ind w:left="101" w:right="89"/>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1681" w:type="dxa"/>
          </w:tcPr>
          <w:p>
            <w:pPr>
              <w:pStyle w:val="16"/>
              <w:spacing w:before="0"/>
              <w:rPr>
                <w:rFonts w:ascii="Times New Roman"/>
                <w:sz w:val="28"/>
              </w:rPr>
            </w:pPr>
          </w:p>
          <w:p>
            <w:pPr>
              <w:pStyle w:val="16"/>
              <w:spacing w:before="202"/>
              <w:ind w:left="124" w:right="115"/>
              <w:jc w:val="center"/>
              <w:rPr>
                <w:sz w:val="21"/>
              </w:rPr>
            </w:pPr>
            <w:r>
              <w:rPr>
                <w:sz w:val="21"/>
              </w:rPr>
              <w:t>热身</w:t>
            </w:r>
          </w:p>
        </w:tc>
        <w:tc>
          <w:tcPr>
            <w:tcW w:w="3087" w:type="dxa"/>
          </w:tcPr>
          <w:p>
            <w:pPr>
              <w:pStyle w:val="16"/>
              <w:spacing w:before="0"/>
              <w:rPr>
                <w:rFonts w:ascii="Times New Roman"/>
                <w:sz w:val="28"/>
              </w:rPr>
            </w:pPr>
          </w:p>
          <w:p>
            <w:pPr>
              <w:pStyle w:val="16"/>
              <w:spacing w:before="202"/>
              <w:ind w:left="86" w:right="82"/>
              <w:jc w:val="center"/>
              <w:rPr>
                <w:sz w:val="21"/>
              </w:rPr>
            </w:pPr>
            <w:r>
              <w:rPr>
                <w:w w:val="105"/>
                <w:sz w:val="21"/>
              </w:rPr>
              <w:t>慢跑 10—15 分钟</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197"/>
              <w:ind w:left="101" w:right="90"/>
              <w:jc w:val="center"/>
              <w:rPr>
                <w:sz w:val="21"/>
              </w:rPr>
            </w:pPr>
            <w:r>
              <w:rPr>
                <w:sz w:val="21"/>
              </w:rPr>
              <w:t>升高体温，减少肌肉黏</w:t>
            </w:r>
          </w:p>
          <w:p>
            <w:pPr>
              <w:pStyle w:val="16"/>
              <w:spacing w:before="5"/>
              <w:rPr>
                <w:rFonts w:ascii="Times New Roman"/>
                <w:sz w:val="33"/>
              </w:rPr>
            </w:pPr>
          </w:p>
          <w:p>
            <w:pPr>
              <w:pStyle w:val="16"/>
              <w:spacing w:before="0"/>
              <w:ind w:left="101" w:right="85"/>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3"/>
              <w:ind w:left="124" w:right="120"/>
              <w:jc w:val="center"/>
              <w:rPr>
                <w:sz w:val="21"/>
              </w:rPr>
            </w:pPr>
            <w:r>
              <w:rPr>
                <w:w w:val="105"/>
                <w:sz w:val="21"/>
              </w:rPr>
              <w:t>50 米快速跑</w:t>
            </w:r>
          </w:p>
        </w:tc>
        <w:tc>
          <w:tcPr>
            <w:tcW w:w="3087" w:type="dxa"/>
          </w:tcPr>
          <w:p>
            <w:pPr>
              <w:pStyle w:val="16"/>
              <w:spacing w:before="0"/>
              <w:rPr>
                <w:rFonts w:ascii="Times New Roman"/>
                <w:sz w:val="28"/>
              </w:rPr>
            </w:pPr>
          </w:p>
          <w:p>
            <w:pPr>
              <w:pStyle w:val="16"/>
              <w:spacing w:before="203"/>
              <w:ind w:left="88" w:right="79"/>
              <w:jc w:val="center"/>
              <w:rPr>
                <w:sz w:val="21"/>
              </w:rPr>
            </w:pPr>
            <w:r>
              <w:rPr>
                <w:sz w:val="21"/>
              </w:rPr>
              <w:t>四组最大速度</w:t>
            </w:r>
          </w:p>
        </w:tc>
        <w:tc>
          <w:tcPr>
            <w:tcW w:w="1411" w:type="dxa"/>
          </w:tcPr>
          <w:p>
            <w:pPr>
              <w:pStyle w:val="16"/>
              <w:spacing w:before="0"/>
              <w:rPr>
                <w:rFonts w:ascii="Times New Roman"/>
                <w:sz w:val="28"/>
              </w:rPr>
            </w:pPr>
          </w:p>
          <w:p>
            <w:pPr>
              <w:pStyle w:val="16"/>
              <w:spacing w:before="203"/>
              <w:ind w:left="371" w:right="360"/>
              <w:jc w:val="center"/>
              <w:rPr>
                <w:sz w:val="21"/>
              </w:rPr>
            </w:pPr>
            <w:r>
              <w:rPr>
                <w:sz w:val="21"/>
              </w:rPr>
              <w:t>田径场</w:t>
            </w:r>
          </w:p>
        </w:tc>
        <w:tc>
          <w:tcPr>
            <w:tcW w:w="2343" w:type="dxa"/>
          </w:tcPr>
          <w:p>
            <w:pPr>
              <w:pStyle w:val="16"/>
              <w:spacing w:before="202"/>
              <w:ind w:left="101" w:right="90"/>
              <w:jc w:val="center"/>
              <w:rPr>
                <w:sz w:val="21"/>
              </w:rPr>
            </w:pPr>
            <w:r>
              <w:rPr>
                <w:sz w:val="21"/>
              </w:rPr>
              <w:t>速度训练（组间需热身</w:t>
            </w:r>
          </w:p>
          <w:p>
            <w:pPr>
              <w:pStyle w:val="16"/>
              <w:spacing w:before="0"/>
              <w:rPr>
                <w:rFonts w:ascii="Times New Roman"/>
                <w:sz w:val="33"/>
              </w:rPr>
            </w:pPr>
          </w:p>
          <w:p>
            <w:pPr>
              <w:pStyle w:val="16"/>
              <w:spacing w:before="0"/>
              <w:ind w:left="101" w:right="89"/>
              <w:jc w:val="center"/>
              <w:rPr>
                <w:sz w:val="21"/>
              </w:rPr>
            </w:pPr>
            <w:r>
              <w:rPr>
                <w:sz w:val="21"/>
              </w:rPr>
              <w:t>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2"/>
              <w:ind w:left="124" w:right="120"/>
              <w:jc w:val="center"/>
              <w:rPr>
                <w:sz w:val="21"/>
              </w:rPr>
            </w:pPr>
            <w:r>
              <w:rPr>
                <w:w w:val="110"/>
                <w:sz w:val="21"/>
              </w:rPr>
              <w:t>8*10m 折返跑</w:t>
            </w:r>
          </w:p>
        </w:tc>
        <w:tc>
          <w:tcPr>
            <w:tcW w:w="3087" w:type="dxa"/>
          </w:tcPr>
          <w:p>
            <w:pPr>
              <w:pStyle w:val="16"/>
              <w:spacing w:before="0"/>
              <w:rPr>
                <w:rFonts w:ascii="Times New Roman"/>
                <w:sz w:val="28"/>
              </w:rPr>
            </w:pPr>
          </w:p>
          <w:p>
            <w:pPr>
              <w:pStyle w:val="16"/>
              <w:spacing w:before="202"/>
              <w:ind w:left="88" w:right="80"/>
              <w:jc w:val="center"/>
              <w:rPr>
                <w:sz w:val="21"/>
              </w:rPr>
            </w:pPr>
            <w:r>
              <w:rPr>
                <w:sz w:val="21"/>
              </w:rPr>
              <w:t>四组动作技术练习</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197"/>
              <w:ind w:left="121"/>
              <w:rPr>
                <w:sz w:val="21"/>
              </w:rPr>
            </w:pPr>
            <w:r>
              <w:rPr>
                <w:spacing w:val="-2"/>
                <w:sz w:val="21"/>
              </w:rPr>
              <w:t>技术训练，不要求最大</w:t>
            </w:r>
          </w:p>
          <w:p>
            <w:pPr>
              <w:pStyle w:val="16"/>
              <w:spacing w:before="5"/>
              <w:rPr>
                <w:rFonts w:ascii="Times New Roman"/>
                <w:sz w:val="33"/>
              </w:rPr>
            </w:pPr>
          </w:p>
          <w:p>
            <w:pPr>
              <w:pStyle w:val="16"/>
              <w:spacing w:before="0"/>
              <w:ind w:left="121"/>
              <w:rPr>
                <w:sz w:val="21"/>
              </w:rPr>
            </w:pPr>
            <w:r>
              <w:rPr>
                <w:spacing w:val="-2"/>
                <w:sz w:val="21"/>
              </w:rPr>
              <w:t>速度，注意节奏和动作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15"/>
              <w:jc w:val="center"/>
              <w:rPr>
                <w:sz w:val="21"/>
              </w:rPr>
            </w:pPr>
            <w:r>
              <w:rPr>
                <w:sz w:val="21"/>
              </w:rPr>
              <w:t>健步走</w:t>
            </w:r>
          </w:p>
        </w:tc>
        <w:tc>
          <w:tcPr>
            <w:tcW w:w="3087" w:type="dxa"/>
          </w:tcPr>
          <w:p>
            <w:pPr>
              <w:pStyle w:val="16"/>
              <w:ind w:left="86" w:right="82"/>
              <w:jc w:val="center"/>
              <w:rPr>
                <w:sz w:val="21"/>
              </w:rPr>
            </w:pPr>
            <w:r>
              <w:rPr>
                <w:w w:val="105"/>
                <w:sz w:val="21"/>
              </w:rPr>
              <w:t>20—30m 一组，共四组</w:t>
            </w:r>
          </w:p>
        </w:tc>
        <w:tc>
          <w:tcPr>
            <w:tcW w:w="1411" w:type="dxa"/>
          </w:tcPr>
          <w:p>
            <w:pPr>
              <w:pStyle w:val="16"/>
              <w:ind w:left="371" w:right="360"/>
              <w:jc w:val="center"/>
              <w:rPr>
                <w:sz w:val="21"/>
              </w:rPr>
            </w:pPr>
            <w:r>
              <w:rPr>
                <w:sz w:val="21"/>
              </w:rPr>
              <w:t>田径场</w:t>
            </w:r>
          </w:p>
        </w:tc>
        <w:tc>
          <w:tcPr>
            <w:tcW w:w="2343" w:type="dxa"/>
          </w:tcPr>
          <w:p>
            <w:pPr>
              <w:pStyle w:val="16"/>
              <w:ind w:left="101" w:right="85"/>
              <w:jc w:val="center"/>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站姿提踵</w:t>
            </w:r>
          </w:p>
        </w:tc>
        <w:tc>
          <w:tcPr>
            <w:tcW w:w="3087" w:type="dxa"/>
          </w:tcPr>
          <w:p>
            <w:pPr>
              <w:pStyle w:val="16"/>
              <w:spacing w:before="197"/>
              <w:ind w:left="88" w:right="79"/>
              <w:jc w:val="center"/>
              <w:rPr>
                <w:sz w:val="21"/>
              </w:rPr>
            </w:pPr>
            <w:r>
              <w:rPr>
                <w:sz w:val="21"/>
              </w:rPr>
              <w:t>30—50 个一组，共四组</w:t>
            </w:r>
          </w:p>
        </w:tc>
        <w:tc>
          <w:tcPr>
            <w:tcW w:w="1411" w:type="dxa"/>
          </w:tcPr>
          <w:p>
            <w:pPr>
              <w:pStyle w:val="16"/>
              <w:spacing w:before="197"/>
              <w:ind w:left="371" w:right="360"/>
              <w:jc w:val="center"/>
              <w:rPr>
                <w:sz w:val="21"/>
              </w:rPr>
            </w:pPr>
            <w:r>
              <w:rPr>
                <w:sz w:val="21"/>
              </w:rPr>
              <w:t>田径场</w:t>
            </w:r>
          </w:p>
        </w:tc>
        <w:tc>
          <w:tcPr>
            <w:tcW w:w="2343" w:type="dxa"/>
          </w:tcPr>
          <w:p>
            <w:pPr>
              <w:pStyle w:val="16"/>
              <w:spacing w:before="197"/>
              <w:ind w:left="101" w:right="85"/>
              <w:jc w:val="center"/>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2" w:type="dxa"/>
            <w:gridSpan w:val="4"/>
          </w:tcPr>
          <w:p>
            <w:pPr>
              <w:pStyle w:val="16"/>
              <w:tabs>
                <w:tab w:val="left" w:pos="763"/>
              </w:tabs>
              <w:spacing w:before="197"/>
              <w:ind w:left="6"/>
              <w:jc w:val="center"/>
              <w:rPr>
                <w:sz w:val="21"/>
              </w:rPr>
            </w:pPr>
            <w:r>
              <w:rPr>
                <w:w w:val="145"/>
                <w:sz w:val="21"/>
              </w:rPr>
              <w:t>D</w:t>
            </w:r>
            <w:r>
              <w:rPr>
                <w:spacing w:val="-3"/>
                <w:w w:val="111"/>
                <w:sz w:val="21"/>
              </w:rPr>
              <w:t>a</w:t>
            </w:r>
            <w:r>
              <w:rPr>
                <w:w w:val="100"/>
                <w:sz w:val="21"/>
              </w:rPr>
              <w:t>y</w:t>
            </w:r>
            <w:r>
              <w:rPr>
                <w:spacing w:val="-48"/>
                <w:sz w:val="21"/>
              </w:rPr>
              <w:t xml:space="preserve"> </w:t>
            </w:r>
            <w:r>
              <w:rPr>
                <w:w w:val="111"/>
                <w:sz w:val="21"/>
              </w:rPr>
              <w:t>2</w:t>
            </w:r>
            <w:r>
              <w:rPr>
                <w:sz w:val="21"/>
              </w:rPr>
              <w:tab/>
            </w: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r>
              <w:rPr>
                <w:spacing w:val="-49"/>
                <w:sz w:val="21"/>
              </w:rPr>
              <w:t xml:space="preserve"> </w:t>
            </w:r>
            <w:r>
              <w:rPr>
                <w:w w:val="100"/>
                <w:sz w:val="21"/>
              </w:rPr>
              <w:t>专项训练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15"/>
              <w:jc w:val="center"/>
              <w:rPr>
                <w:sz w:val="21"/>
              </w:rPr>
            </w:pPr>
            <w:r>
              <w:rPr>
                <w:sz w:val="21"/>
              </w:rPr>
              <w:t>项目</w:t>
            </w:r>
          </w:p>
        </w:tc>
        <w:tc>
          <w:tcPr>
            <w:tcW w:w="3087" w:type="dxa"/>
          </w:tcPr>
          <w:p>
            <w:pPr>
              <w:pStyle w:val="16"/>
              <w:ind w:left="87" w:right="82"/>
              <w:jc w:val="center"/>
              <w:rPr>
                <w:sz w:val="21"/>
              </w:rPr>
            </w:pPr>
            <w:r>
              <w:rPr>
                <w:sz w:val="21"/>
              </w:rPr>
              <w:t>内容</w:t>
            </w:r>
          </w:p>
        </w:tc>
        <w:tc>
          <w:tcPr>
            <w:tcW w:w="1411" w:type="dxa"/>
          </w:tcPr>
          <w:p>
            <w:pPr>
              <w:pStyle w:val="16"/>
              <w:ind w:left="371" w:right="360"/>
              <w:jc w:val="center"/>
              <w:rPr>
                <w:sz w:val="21"/>
              </w:rPr>
            </w:pPr>
            <w:r>
              <w:rPr>
                <w:sz w:val="21"/>
              </w:rPr>
              <w:t>地点</w:t>
            </w:r>
          </w:p>
        </w:tc>
        <w:tc>
          <w:tcPr>
            <w:tcW w:w="2343" w:type="dxa"/>
          </w:tcPr>
          <w:p>
            <w:pPr>
              <w:pStyle w:val="16"/>
              <w:ind w:left="101" w:right="89"/>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1681" w:type="dxa"/>
          </w:tcPr>
          <w:p>
            <w:pPr>
              <w:pStyle w:val="16"/>
              <w:spacing w:before="0"/>
              <w:rPr>
                <w:rFonts w:ascii="Times New Roman"/>
                <w:sz w:val="28"/>
              </w:rPr>
            </w:pPr>
          </w:p>
          <w:p>
            <w:pPr>
              <w:pStyle w:val="16"/>
              <w:spacing w:before="203"/>
              <w:ind w:left="124" w:right="115"/>
              <w:jc w:val="center"/>
              <w:rPr>
                <w:sz w:val="21"/>
              </w:rPr>
            </w:pPr>
            <w:r>
              <w:rPr>
                <w:sz w:val="21"/>
              </w:rPr>
              <w:t>热身</w:t>
            </w:r>
          </w:p>
        </w:tc>
        <w:tc>
          <w:tcPr>
            <w:tcW w:w="3087" w:type="dxa"/>
          </w:tcPr>
          <w:p>
            <w:pPr>
              <w:pStyle w:val="16"/>
              <w:spacing w:before="0"/>
              <w:rPr>
                <w:rFonts w:ascii="Times New Roman"/>
                <w:sz w:val="28"/>
              </w:rPr>
            </w:pPr>
          </w:p>
          <w:p>
            <w:pPr>
              <w:pStyle w:val="16"/>
              <w:spacing w:before="203"/>
              <w:ind w:left="86" w:right="82"/>
              <w:jc w:val="center"/>
              <w:rPr>
                <w:sz w:val="21"/>
              </w:rPr>
            </w:pPr>
            <w:r>
              <w:rPr>
                <w:w w:val="105"/>
                <w:sz w:val="21"/>
              </w:rPr>
              <w:t>慢跑 10—15 分钟</w:t>
            </w:r>
          </w:p>
        </w:tc>
        <w:tc>
          <w:tcPr>
            <w:tcW w:w="1411" w:type="dxa"/>
          </w:tcPr>
          <w:p>
            <w:pPr>
              <w:pStyle w:val="16"/>
              <w:spacing w:before="0"/>
              <w:rPr>
                <w:rFonts w:ascii="Times New Roman"/>
                <w:sz w:val="28"/>
              </w:rPr>
            </w:pPr>
          </w:p>
          <w:p>
            <w:pPr>
              <w:pStyle w:val="16"/>
              <w:spacing w:before="203"/>
              <w:ind w:left="371" w:right="360"/>
              <w:jc w:val="center"/>
              <w:rPr>
                <w:sz w:val="21"/>
              </w:rPr>
            </w:pPr>
            <w:r>
              <w:rPr>
                <w:sz w:val="21"/>
              </w:rPr>
              <w:t>田径场</w:t>
            </w:r>
          </w:p>
        </w:tc>
        <w:tc>
          <w:tcPr>
            <w:tcW w:w="2343" w:type="dxa"/>
          </w:tcPr>
          <w:p>
            <w:pPr>
              <w:pStyle w:val="16"/>
              <w:ind w:left="101" w:right="90"/>
              <w:jc w:val="center"/>
              <w:rPr>
                <w:sz w:val="21"/>
              </w:rPr>
            </w:pPr>
            <w:r>
              <w:rPr>
                <w:sz w:val="21"/>
              </w:rPr>
              <w:t>升高体温，减少肌肉黏</w:t>
            </w:r>
          </w:p>
          <w:p>
            <w:pPr>
              <w:pStyle w:val="16"/>
              <w:spacing w:before="4"/>
              <w:rPr>
                <w:rFonts w:ascii="Times New Roman"/>
                <w:sz w:val="33"/>
              </w:rPr>
            </w:pPr>
          </w:p>
          <w:p>
            <w:pPr>
              <w:pStyle w:val="16"/>
              <w:spacing w:before="0"/>
              <w:ind w:left="101" w:right="85"/>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2"/>
              <w:ind w:left="124" w:right="115"/>
              <w:jc w:val="center"/>
              <w:rPr>
                <w:sz w:val="21"/>
              </w:rPr>
            </w:pPr>
            <w:r>
              <w:rPr>
                <w:sz w:val="21"/>
              </w:rPr>
              <w:t>变速跑</w:t>
            </w:r>
          </w:p>
        </w:tc>
        <w:tc>
          <w:tcPr>
            <w:tcW w:w="3087" w:type="dxa"/>
          </w:tcPr>
          <w:p>
            <w:pPr>
              <w:pStyle w:val="16"/>
              <w:ind w:left="88" w:right="82"/>
              <w:jc w:val="center"/>
              <w:rPr>
                <w:sz w:val="21"/>
              </w:rPr>
            </w:pPr>
            <w:r>
              <w:rPr>
                <w:w w:val="105"/>
                <w:sz w:val="21"/>
              </w:rPr>
              <w:t>（100 米快速+50 米慢走+100</w:t>
            </w:r>
          </w:p>
          <w:p>
            <w:pPr>
              <w:pStyle w:val="16"/>
              <w:spacing w:before="4"/>
              <w:rPr>
                <w:rFonts w:ascii="Times New Roman"/>
                <w:sz w:val="33"/>
              </w:rPr>
            </w:pPr>
          </w:p>
          <w:p>
            <w:pPr>
              <w:pStyle w:val="16"/>
              <w:spacing w:before="0"/>
              <w:ind w:left="86" w:right="82"/>
              <w:jc w:val="center"/>
              <w:rPr>
                <w:sz w:val="21"/>
              </w:rPr>
            </w:pPr>
            <w:r>
              <w:rPr>
                <w:sz w:val="21"/>
              </w:rPr>
              <w:t>米快速）*4 组</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0"/>
              <w:rPr>
                <w:rFonts w:ascii="Times New Roman"/>
                <w:sz w:val="28"/>
              </w:rPr>
            </w:pPr>
          </w:p>
          <w:p>
            <w:pPr>
              <w:pStyle w:val="16"/>
              <w:spacing w:before="202"/>
              <w:ind w:left="101" w:right="89"/>
              <w:jc w:val="center"/>
              <w:rPr>
                <w:sz w:val="21"/>
              </w:rPr>
            </w:pPr>
            <w:r>
              <w:rPr>
                <w:sz w:val="21"/>
              </w:rPr>
              <w:t>心肺训练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0" w:right="120"/>
              <w:jc w:val="center"/>
              <w:rPr>
                <w:sz w:val="21"/>
              </w:rPr>
            </w:pPr>
            <w:r>
              <w:rPr>
                <w:w w:val="115"/>
                <w:sz w:val="21"/>
              </w:rPr>
              <w:t>1000m 跑</w:t>
            </w:r>
          </w:p>
        </w:tc>
        <w:tc>
          <w:tcPr>
            <w:tcW w:w="3087" w:type="dxa"/>
          </w:tcPr>
          <w:p>
            <w:pPr>
              <w:pStyle w:val="16"/>
              <w:ind w:left="88" w:right="79"/>
              <w:jc w:val="center"/>
              <w:rPr>
                <w:sz w:val="21"/>
              </w:rPr>
            </w:pPr>
            <w:r>
              <w:rPr>
                <w:sz w:val="21"/>
              </w:rPr>
              <w:t>无规定时间内跑完 2 组</w:t>
            </w:r>
          </w:p>
        </w:tc>
        <w:tc>
          <w:tcPr>
            <w:tcW w:w="1411" w:type="dxa"/>
          </w:tcPr>
          <w:p>
            <w:pPr>
              <w:pStyle w:val="16"/>
              <w:ind w:left="371" w:right="360"/>
              <w:jc w:val="center"/>
              <w:rPr>
                <w:sz w:val="21"/>
              </w:rPr>
            </w:pPr>
            <w:r>
              <w:rPr>
                <w:sz w:val="21"/>
              </w:rPr>
              <w:t>田径场</w:t>
            </w:r>
          </w:p>
        </w:tc>
        <w:tc>
          <w:tcPr>
            <w:tcW w:w="2343" w:type="dxa"/>
          </w:tcPr>
          <w:p>
            <w:pPr>
              <w:pStyle w:val="16"/>
              <w:ind w:left="101" w:right="89"/>
              <w:jc w:val="center"/>
              <w:rPr>
                <w:sz w:val="21"/>
              </w:rPr>
            </w:pPr>
            <w:r>
              <w:rPr>
                <w:sz w:val="21"/>
              </w:rPr>
              <w:t>心肺训练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1681" w:type="dxa"/>
          </w:tcPr>
          <w:p>
            <w:pPr>
              <w:pStyle w:val="16"/>
              <w:ind w:left="124" w:right="115"/>
              <w:jc w:val="center"/>
              <w:rPr>
                <w:sz w:val="21"/>
              </w:rPr>
            </w:pPr>
            <w:r>
              <w:rPr>
                <w:sz w:val="21"/>
              </w:rPr>
              <w:t>靠墙静蹲</w:t>
            </w:r>
          </w:p>
        </w:tc>
        <w:tc>
          <w:tcPr>
            <w:tcW w:w="3087" w:type="dxa"/>
          </w:tcPr>
          <w:p>
            <w:pPr>
              <w:pStyle w:val="16"/>
              <w:ind w:left="88" w:right="79"/>
              <w:jc w:val="center"/>
              <w:rPr>
                <w:sz w:val="21"/>
              </w:rPr>
            </w:pPr>
            <w:r>
              <w:rPr>
                <w:spacing w:val="-3"/>
                <w:w w:val="111"/>
                <w:sz w:val="21"/>
              </w:rPr>
              <w:t>1</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411" w:type="dxa"/>
          </w:tcPr>
          <w:p>
            <w:pPr>
              <w:pStyle w:val="16"/>
              <w:ind w:left="371" w:right="360"/>
              <w:jc w:val="center"/>
              <w:rPr>
                <w:sz w:val="21"/>
              </w:rPr>
            </w:pPr>
            <w:r>
              <w:rPr>
                <w:sz w:val="21"/>
              </w:rPr>
              <w:t>田径场</w:t>
            </w:r>
          </w:p>
        </w:tc>
        <w:tc>
          <w:tcPr>
            <w:tcW w:w="2343" w:type="dxa"/>
          </w:tcPr>
          <w:p>
            <w:pPr>
              <w:pStyle w:val="16"/>
              <w:ind w:left="101" w:right="85"/>
              <w:jc w:val="center"/>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197"/>
              <w:ind w:left="124" w:right="115"/>
              <w:jc w:val="center"/>
              <w:rPr>
                <w:sz w:val="21"/>
              </w:rPr>
            </w:pPr>
            <w:r>
              <w:rPr>
                <w:sz w:val="21"/>
              </w:rPr>
              <w:t>单板支撑</w:t>
            </w:r>
          </w:p>
        </w:tc>
        <w:tc>
          <w:tcPr>
            <w:tcW w:w="3087" w:type="dxa"/>
          </w:tcPr>
          <w:p>
            <w:pPr>
              <w:pStyle w:val="16"/>
              <w:spacing w:before="0"/>
              <w:rPr>
                <w:rFonts w:ascii="Times New Roman"/>
                <w:sz w:val="28"/>
              </w:rPr>
            </w:pPr>
          </w:p>
          <w:p>
            <w:pPr>
              <w:pStyle w:val="16"/>
              <w:spacing w:before="202"/>
              <w:ind w:left="88" w:right="79"/>
              <w:jc w:val="center"/>
              <w:rPr>
                <w:sz w:val="21"/>
              </w:rPr>
            </w:pPr>
            <w:r>
              <w:rPr>
                <w:spacing w:val="-3"/>
                <w:w w:val="111"/>
                <w:sz w:val="21"/>
              </w:rPr>
              <w:t>1</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0"/>
              <w:rPr>
                <w:rFonts w:ascii="Times New Roman"/>
                <w:sz w:val="28"/>
              </w:rPr>
            </w:pPr>
          </w:p>
          <w:p>
            <w:pPr>
              <w:pStyle w:val="16"/>
              <w:spacing w:before="202"/>
              <w:ind w:left="101" w:right="85"/>
              <w:jc w:val="center"/>
              <w:rPr>
                <w:sz w:val="21"/>
              </w:rPr>
            </w:pPr>
            <w:r>
              <w:rPr>
                <w:sz w:val="21"/>
              </w:rPr>
              <w:t>核心力量训练</w:t>
            </w:r>
          </w:p>
        </w:tc>
      </w:tr>
    </w:tbl>
    <w:p>
      <w:pPr>
        <w:spacing w:after="0"/>
        <w:jc w:val="center"/>
        <w:rPr>
          <w:sz w:val="21"/>
        </w:rPr>
        <w:sectPr>
          <w:pgSz w:w="11910" w:h="16840"/>
          <w:pgMar w:top="1460" w:right="920" w:bottom="1220" w:left="1140" w:header="675" w:footer="1030" w:gutter="0"/>
        </w:sect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1"/>
        <w:gridCol w:w="3087"/>
        <w:gridCol w:w="1411"/>
        <w:gridCol w:w="23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卷腹</w:t>
            </w:r>
          </w:p>
        </w:tc>
        <w:tc>
          <w:tcPr>
            <w:tcW w:w="3087" w:type="dxa"/>
          </w:tcPr>
          <w:p>
            <w:pPr>
              <w:pStyle w:val="16"/>
              <w:spacing w:before="197"/>
              <w:ind w:left="88" w:right="79"/>
              <w:jc w:val="center"/>
              <w:rPr>
                <w:sz w:val="21"/>
              </w:rPr>
            </w:pPr>
            <w:r>
              <w:rPr>
                <w:sz w:val="21"/>
              </w:rPr>
              <w:t>20—30 个一组，共四组</w:t>
            </w:r>
          </w:p>
        </w:tc>
        <w:tc>
          <w:tcPr>
            <w:tcW w:w="1411" w:type="dxa"/>
          </w:tcPr>
          <w:p>
            <w:pPr>
              <w:pStyle w:val="16"/>
              <w:spacing w:before="197"/>
              <w:ind w:left="371" w:right="360"/>
              <w:jc w:val="center"/>
              <w:rPr>
                <w:sz w:val="21"/>
              </w:rPr>
            </w:pPr>
            <w:r>
              <w:rPr>
                <w:sz w:val="21"/>
              </w:rPr>
              <w:t>田径场</w:t>
            </w:r>
          </w:p>
        </w:tc>
        <w:tc>
          <w:tcPr>
            <w:tcW w:w="2343" w:type="dxa"/>
          </w:tcPr>
          <w:p>
            <w:pPr>
              <w:pStyle w:val="16"/>
              <w:spacing w:before="197"/>
              <w:ind w:left="101" w:right="85"/>
              <w:jc w:val="center"/>
              <w:rPr>
                <w:sz w:val="21"/>
              </w:rPr>
            </w:pPr>
            <w:r>
              <w:rPr>
                <w:sz w:val="21"/>
              </w:rPr>
              <w:t>腹部力量训练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2" w:type="dxa"/>
            <w:gridSpan w:val="4"/>
          </w:tcPr>
          <w:p>
            <w:pPr>
              <w:pStyle w:val="16"/>
              <w:tabs>
                <w:tab w:val="left" w:pos="768"/>
              </w:tabs>
              <w:ind w:left="10"/>
              <w:jc w:val="center"/>
              <w:rPr>
                <w:sz w:val="21"/>
              </w:rPr>
            </w:pPr>
            <w:r>
              <w:rPr>
                <w:w w:val="105"/>
                <w:sz w:val="21"/>
              </w:rPr>
              <w:t>Day</w:t>
            </w:r>
            <w:r>
              <w:rPr>
                <w:spacing w:val="-39"/>
                <w:w w:val="105"/>
                <w:sz w:val="21"/>
              </w:rPr>
              <w:t xml:space="preserve"> </w:t>
            </w:r>
            <w:r>
              <w:rPr>
                <w:w w:val="105"/>
                <w:sz w:val="21"/>
              </w:rPr>
              <w:t>3</w:t>
            </w:r>
            <w:r>
              <w:rPr>
                <w:w w:val="105"/>
                <w:sz w:val="21"/>
              </w:rPr>
              <w:tab/>
            </w:r>
            <w:r>
              <w:rPr>
                <w:spacing w:val="-1"/>
                <w:w w:val="105"/>
                <w:sz w:val="21"/>
              </w:rPr>
              <w:t>纵跳摸高专项训练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项目</w:t>
            </w:r>
          </w:p>
        </w:tc>
        <w:tc>
          <w:tcPr>
            <w:tcW w:w="3087" w:type="dxa"/>
          </w:tcPr>
          <w:p>
            <w:pPr>
              <w:pStyle w:val="16"/>
              <w:spacing w:before="197"/>
              <w:ind w:left="87" w:right="82"/>
              <w:jc w:val="center"/>
              <w:rPr>
                <w:sz w:val="21"/>
              </w:rPr>
            </w:pPr>
            <w:r>
              <w:rPr>
                <w:sz w:val="21"/>
              </w:rPr>
              <w:t>内容</w:t>
            </w:r>
          </w:p>
        </w:tc>
        <w:tc>
          <w:tcPr>
            <w:tcW w:w="1411" w:type="dxa"/>
          </w:tcPr>
          <w:p>
            <w:pPr>
              <w:pStyle w:val="16"/>
              <w:spacing w:before="197"/>
              <w:ind w:left="371" w:right="360"/>
              <w:jc w:val="center"/>
              <w:rPr>
                <w:sz w:val="21"/>
              </w:rPr>
            </w:pPr>
            <w:r>
              <w:rPr>
                <w:sz w:val="21"/>
              </w:rPr>
              <w:t>地点</w:t>
            </w:r>
          </w:p>
        </w:tc>
        <w:tc>
          <w:tcPr>
            <w:tcW w:w="2343" w:type="dxa"/>
          </w:tcPr>
          <w:p>
            <w:pPr>
              <w:pStyle w:val="16"/>
              <w:spacing w:before="197"/>
              <w:ind w:left="101" w:right="89"/>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2"/>
              <w:ind w:left="124" w:right="115"/>
              <w:jc w:val="center"/>
              <w:rPr>
                <w:sz w:val="21"/>
              </w:rPr>
            </w:pPr>
            <w:r>
              <w:rPr>
                <w:sz w:val="21"/>
              </w:rPr>
              <w:t>热身</w:t>
            </w:r>
          </w:p>
        </w:tc>
        <w:tc>
          <w:tcPr>
            <w:tcW w:w="3087" w:type="dxa"/>
          </w:tcPr>
          <w:p>
            <w:pPr>
              <w:pStyle w:val="16"/>
              <w:spacing w:before="0"/>
              <w:rPr>
                <w:rFonts w:ascii="Times New Roman"/>
                <w:sz w:val="28"/>
              </w:rPr>
            </w:pPr>
          </w:p>
          <w:p>
            <w:pPr>
              <w:pStyle w:val="16"/>
              <w:spacing w:before="202"/>
              <w:ind w:left="86" w:right="82"/>
              <w:jc w:val="center"/>
              <w:rPr>
                <w:sz w:val="21"/>
              </w:rPr>
            </w:pPr>
            <w:r>
              <w:rPr>
                <w:w w:val="105"/>
                <w:sz w:val="21"/>
              </w:rPr>
              <w:t>慢跑 10—15 分钟</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197"/>
              <w:ind w:left="101" w:right="90"/>
              <w:jc w:val="center"/>
              <w:rPr>
                <w:sz w:val="21"/>
              </w:rPr>
            </w:pPr>
            <w:r>
              <w:rPr>
                <w:sz w:val="21"/>
              </w:rPr>
              <w:t>升高体温，减少肌肉黏</w:t>
            </w:r>
          </w:p>
          <w:p>
            <w:pPr>
              <w:pStyle w:val="16"/>
              <w:spacing w:before="5"/>
              <w:rPr>
                <w:rFonts w:ascii="Times New Roman"/>
                <w:sz w:val="33"/>
              </w:rPr>
            </w:pPr>
          </w:p>
          <w:p>
            <w:pPr>
              <w:pStyle w:val="16"/>
              <w:spacing w:before="0"/>
              <w:ind w:left="101" w:right="85"/>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1681" w:type="dxa"/>
          </w:tcPr>
          <w:p>
            <w:pPr>
              <w:pStyle w:val="16"/>
              <w:ind w:left="417"/>
              <w:rPr>
                <w:sz w:val="21"/>
              </w:rPr>
            </w:pPr>
            <w:r>
              <w:rPr>
                <w:sz w:val="21"/>
              </w:rPr>
              <w:t>原地深蹲</w:t>
            </w:r>
          </w:p>
        </w:tc>
        <w:tc>
          <w:tcPr>
            <w:tcW w:w="3087" w:type="dxa"/>
          </w:tcPr>
          <w:p>
            <w:pPr>
              <w:pStyle w:val="16"/>
              <w:ind w:left="88" w:right="79"/>
              <w:jc w:val="center"/>
              <w:rPr>
                <w:sz w:val="21"/>
              </w:rPr>
            </w:pPr>
            <w:r>
              <w:rPr>
                <w:sz w:val="21"/>
              </w:rPr>
              <w:t>20 个一组，共四组</w:t>
            </w:r>
          </w:p>
        </w:tc>
        <w:tc>
          <w:tcPr>
            <w:tcW w:w="1411" w:type="dxa"/>
          </w:tcPr>
          <w:p>
            <w:pPr>
              <w:pStyle w:val="16"/>
              <w:ind w:left="371" w:right="360"/>
              <w:jc w:val="center"/>
              <w:rPr>
                <w:sz w:val="21"/>
              </w:rPr>
            </w:pPr>
            <w:r>
              <w:rPr>
                <w:sz w:val="21"/>
              </w:rPr>
              <w:t>田径场</w:t>
            </w:r>
          </w:p>
        </w:tc>
        <w:tc>
          <w:tcPr>
            <w:tcW w:w="2343" w:type="dxa"/>
          </w:tcPr>
          <w:p>
            <w:pPr>
              <w:pStyle w:val="16"/>
              <w:ind w:left="101" w:right="85"/>
              <w:jc w:val="center"/>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203"/>
              <w:ind w:left="523"/>
              <w:rPr>
                <w:sz w:val="21"/>
              </w:rPr>
            </w:pPr>
            <w:r>
              <w:rPr>
                <w:sz w:val="21"/>
              </w:rPr>
              <w:t>深蹲跳</w:t>
            </w:r>
          </w:p>
        </w:tc>
        <w:tc>
          <w:tcPr>
            <w:tcW w:w="3087" w:type="dxa"/>
          </w:tcPr>
          <w:p>
            <w:pPr>
              <w:pStyle w:val="16"/>
              <w:spacing w:before="203"/>
              <w:ind w:left="88" w:right="79"/>
              <w:jc w:val="center"/>
              <w:rPr>
                <w:sz w:val="21"/>
              </w:rPr>
            </w:pPr>
            <w:r>
              <w:rPr>
                <w:sz w:val="21"/>
              </w:rPr>
              <w:t>20 个一组，共四组</w:t>
            </w:r>
          </w:p>
        </w:tc>
        <w:tc>
          <w:tcPr>
            <w:tcW w:w="1411" w:type="dxa"/>
          </w:tcPr>
          <w:p>
            <w:pPr>
              <w:pStyle w:val="16"/>
              <w:spacing w:before="203"/>
              <w:ind w:left="371" w:right="360"/>
              <w:jc w:val="center"/>
              <w:rPr>
                <w:sz w:val="21"/>
              </w:rPr>
            </w:pPr>
            <w:r>
              <w:rPr>
                <w:sz w:val="21"/>
              </w:rPr>
              <w:t>田径场</w:t>
            </w:r>
          </w:p>
        </w:tc>
        <w:tc>
          <w:tcPr>
            <w:tcW w:w="2343" w:type="dxa"/>
          </w:tcPr>
          <w:p>
            <w:pPr>
              <w:pStyle w:val="16"/>
              <w:spacing w:before="203"/>
              <w:ind w:left="101" w:right="85"/>
              <w:jc w:val="center"/>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蛙跳</w:t>
            </w:r>
          </w:p>
        </w:tc>
        <w:tc>
          <w:tcPr>
            <w:tcW w:w="3087" w:type="dxa"/>
          </w:tcPr>
          <w:p>
            <w:pPr>
              <w:pStyle w:val="16"/>
              <w:spacing w:before="197"/>
              <w:ind w:left="88" w:right="79"/>
              <w:jc w:val="center"/>
              <w:rPr>
                <w:sz w:val="21"/>
              </w:rPr>
            </w:pPr>
            <w:r>
              <w:rPr>
                <w:w w:val="110"/>
                <w:sz w:val="21"/>
              </w:rPr>
              <w:t>20m 一组，共四组</w:t>
            </w:r>
          </w:p>
        </w:tc>
        <w:tc>
          <w:tcPr>
            <w:tcW w:w="1411" w:type="dxa"/>
          </w:tcPr>
          <w:p>
            <w:pPr>
              <w:pStyle w:val="16"/>
              <w:spacing w:before="197"/>
              <w:ind w:left="371" w:right="360"/>
              <w:jc w:val="center"/>
              <w:rPr>
                <w:sz w:val="21"/>
              </w:rPr>
            </w:pPr>
            <w:r>
              <w:rPr>
                <w:sz w:val="21"/>
              </w:rPr>
              <w:t>田径场</w:t>
            </w:r>
          </w:p>
        </w:tc>
        <w:tc>
          <w:tcPr>
            <w:tcW w:w="2343" w:type="dxa"/>
          </w:tcPr>
          <w:p>
            <w:pPr>
              <w:pStyle w:val="16"/>
              <w:spacing w:before="197"/>
              <w:ind w:left="101" w:right="85"/>
              <w:jc w:val="center"/>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ind w:left="105"/>
              <w:rPr>
                <w:sz w:val="21"/>
              </w:rPr>
            </w:pPr>
            <w:r>
              <w:rPr>
                <w:sz w:val="21"/>
              </w:rPr>
              <w:t>跳台阶（反复）</w:t>
            </w:r>
          </w:p>
        </w:tc>
        <w:tc>
          <w:tcPr>
            <w:tcW w:w="3087" w:type="dxa"/>
          </w:tcPr>
          <w:p>
            <w:pPr>
              <w:pStyle w:val="16"/>
              <w:spacing w:before="0"/>
              <w:rPr>
                <w:rFonts w:ascii="Times New Roman"/>
                <w:sz w:val="28"/>
              </w:rPr>
            </w:pPr>
          </w:p>
          <w:p>
            <w:pPr>
              <w:pStyle w:val="16"/>
              <w:spacing w:before="202"/>
              <w:ind w:left="88" w:right="79"/>
              <w:jc w:val="center"/>
              <w:rPr>
                <w:sz w:val="21"/>
              </w:rPr>
            </w:pPr>
            <w:r>
              <w:rPr>
                <w:sz w:val="21"/>
              </w:rPr>
              <w:t>20 个一组，共四组</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0"/>
              <w:rPr>
                <w:rFonts w:ascii="Times New Roman"/>
                <w:sz w:val="28"/>
              </w:rPr>
            </w:pPr>
          </w:p>
          <w:p>
            <w:pPr>
              <w:pStyle w:val="16"/>
              <w:spacing w:before="202"/>
              <w:ind w:left="101" w:right="85"/>
              <w:jc w:val="center"/>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417"/>
              <w:rPr>
                <w:sz w:val="21"/>
              </w:rPr>
            </w:pPr>
            <w:r>
              <w:rPr>
                <w:sz w:val="21"/>
              </w:rPr>
              <w:t>仰卧蹬腿</w:t>
            </w:r>
          </w:p>
        </w:tc>
        <w:tc>
          <w:tcPr>
            <w:tcW w:w="3087" w:type="dxa"/>
          </w:tcPr>
          <w:p>
            <w:pPr>
              <w:pStyle w:val="16"/>
              <w:spacing w:before="197"/>
              <w:ind w:left="88" w:right="79"/>
              <w:jc w:val="center"/>
              <w:rPr>
                <w:sz w:val="21"/>
              </w:rPr>
            </w:pPr>
            <w:r>
              <w:rPr>
                <w:sz w:val="21"/>
              </w:rPr>
              <w:t>40 个一组，共四组</w:t>
            </w:r>
          </w:p>
        </w:tc>
        <w:tc>
          <w:tcPr>
            <w:tcW w:w="1411" w:type="dxa"/>
          </w:tcPr>
          <w:p>
            <w:pPr>
              <w:pStyle w:val="16"/>
              <w:spacing w:before="197"/>
              <w:ind w:left="371" w:right="360"/>
              <w:jc w:val="center"/>
              <w:rPr>
                <w:sz w:val="21"/>
              </w:rPr>
            </w:pPr>
            <w:r>
              <w:rPr>
                <w:sz w:val="21"/>
              </w:rPr>
              <w:t>田径场</w:t>
            </w:r>
          </w:p>
        </w:tc>
        <w:tc>
          <w:tcPr>
            <w:tcW w:w="2343" w:type="dxa"/>
          </w:tcPr>
          <w:p>
            <w:pPr>
              <w:pStyle w:val="16"/>
              <w:spacing w:before="197"/>
              <w:ind w:left="101" w:right="85"/>
              <w:jc w:val="center"/>
              <w:rPr>
                <w:sz w:val="21"/>
              </w:rPr>
            </w:pPr>
            <w:r>
              <w:rPr>
                <w:sz w:val="21"/>
              </w:rPr>
              <w:t>核心力量训练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417"/>
              <w:rPr>
                <w:sz w:val="21"/>
              </w:rPr>
            </w:pPr>
            <w:r>
              <w:rPr>
                <w:sz w:val="21"/>
              </w:rPr>
              <w:t>仰卧卷腹</w:t>
            </w:r>
          </w:p>
        </w:tc>
        <w:tc>
          <w:tcPr>
            <w:tcW w:w="3087" w:type="dxa"/>
          </w:tcPr>
          <w:p>
            <w:pPr>
              <w:pStyle w:val="16"/>
              <w:ind w:left="88" w:right="79"/>
              <w:jc w:val="center"/>
              <w:rPr>
                <w:sz w:val="21"/>
              </w:rPr>
            </w:pPr>
            <w:r>
              <w:rPr>
                <w:sz w:val="21"/>
              </w:rPr>
              <w:t>20—30 个一组，共四组</w:t>
            </w:r>
          </w:p>
        </w:tc>
        <w:tc>
          <w:tcPr>
            <w:tcW w:w="1411" w:type="dxa"/>
          </w:tcPr>
          <w:p>
            <w:pPr>
              <w:pStyle w:val="16"/>
              <w:ind w:left="371" w:right="360"/>
              <w:jc w:val="center"/>
              <w:rPr>
                <w:sz w:val="21"/>
              </w:rPr>
            </w:pPr>
            <w:r>
              <w:rPr>
                <w:sz w:val="21"/>
              </w:rPr>
              <w:t>田径场</w:t>
            </w:r>
          </w:p>
        </w:tc>
        <w:tc>
          <w:tcPr>
            <w:tcW w:w="2343" w:type="dxa"/>
          </w:tcPr>
          <w:p>
            <w:pPr>
              <w:pStyle w:val="16"/>
              <w:ind w:left="101" w:right="85"/>
              <w:jc w:val="center"/>
              <w:rPr>
                <w:sz w:val="21"/>
              </w:rPr>
            </w:pPr>
            <w:r>
              <w:rPr>
                <w:sz w:val="21"/>
              </w:rPr>
              <w:t>核心力量训练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417"/>
              <w:rPr>
                <w:sz w:val="21"/>
              </w:rPr>
            </w:pPr>
            <w:r>
              <w:rPr>
                <w:sz w:val="21"/>
              </w:rPr>
              <w:t>平板支撑</w:t>
            </w:r>
          </w:p>
        </w:tc>
        <w:tc>
          <w:tcPr>
            <w:tcW w:w="3087" w:type="dxa"/>
          </w:tcPr>
          <w:p>
            <w:pPr>
              <w:pStyle w:val="16"/>
              <w:spacing w:before="197"/>
              <w:ind w:left="88" w:right="79"/>
              <w:jc w:val="center"/>
              <w:rPr>
                <w:sz w:val="21"/>
              </w:rPr>
            </w:pPr>
            <w:r>
              <w:rPr>
                <w:spacing w:val="-3"/>
                <w:w w:val="111"/>
                <w:sz w:val="21"/>
              </w:rPr>
              <w:t>1</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411" w:type="dxa"/>
          </w:tcPr>
          <w:p>
            <w:pPr>
              <w:pStyle w:val="16"/>
              <w:spacing w:before="197"/>
              <w:ind w:left="371" w:right="360"/>
              <w:jc w:val="center"/>
              <w:rPr>
                <w:sz w:val="21"/>
              </w:rPr>
            </w:pPr>
            <w:r>
              <w:rPr>
                <w:sz w:val="21"/>
              </w:rPr>
              <w:t>田径场</w:t>
            </w:r>
          </w:p>
        </w:tc>
        <w:tc>
          <w:tcPr>
            <w:tcW w:w="2343" w:type="dxa"/>
          </w:tcPr>
          <w:p>
            <w:pPr>
              <w:pStyle w:val="16"/>
              <w:spacing w:before="197"/>
              <w:ind w:left="101" w:right="85"/>
              <w:jc w:val="center"/>
              <w:rPr>
                <w:sz w:val="21"/>
              </w:rPr>
            </w:pPr>
            <w:r>
              <w:rPr>
                <w:sz w:val="21"/>
              </w:rPr>
              <w:t>核心力量训练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8522" w:type="dxa"/>
            <w:gridSpan w:val="4"/>
          </w:tcPr>
          <w:p>
            <w:pPr>
              <w:pStyle w:val="16"/>
              <w:tabs>
                <w:tab w:val="left" w:pos="764"/>
              </w:tabs>
              <w:ind w:left="6"/>
              <w:jc w:val="center"/>
              <w:rPr>
                <w:sz w:val="21"/>
              </w:rPr>
            </w:pPr>
            <w:r>
              <w:rPr>
                <w:w w:val="110"/>
                <w:sz w:val="21"/>
              </w:rPr>
              <w:t>Day</w:t>
            </w:r>
            <w:r>
              <w:rPr>
                <w:spacing w:val="-51"/>
                <w:w w:val="110"/>
                <w:sz w:val="21"/>
              </w:rPr>
              <w:t xml:space="preserve"> </w:t>
            </w:r>
            <w:r>
              <w:rPr>
                <w:w w:val="110"/>
                <w:sz w:val="21"/>
              </w:rPr>
              <w:t>4</w:t>
            </w:r>
            <w:r>
              <w:rPr>
                <w:w w:val="110"/>
                <w:sz w:val="21"/>
              </w:rPr>
              <w:tab/>
            </w:r>
            <w:r>
              <w:rPr>
                <w:w w:val="110"/>
                <w:sz w:val="21"/>
              </w:rPr>
              <w:t>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项目</w:t>
            </w:r>
          </w:p>
        </w:tc>
        <w:tc>
          <w:tcPr>
            <w:tcW w:w="3087" w:type="dxa"/>
          </w:tcPr>
          <w:p>
            <w:pPr>
              <w:pStyle w:val="16"/>
              <w:spacing w:before="197"/>
              <w:ind w:left="87" w:right="82"/>
              <w:jc w:val="center"/>
              <w:rPr>
                <w:sz w:val="21"/>
              </w:rPr>
            </w:pPr>
            <w:r>
              <w:rPr>
                <w:sz w:val="21"/>
              </w:rPr>
              <w:t>内容</w:t>
            </w:r>
          </w:p>
        </w:tc>
        <w:tc>
          <w:tcPr>
            <w:tcW w:w="1411" w:type="dxa"/>
          </w:tcPr>
          <w:p>
            <w:pPr>
              <w:pStyle w:val="16"/>
              <w:spacing w:before="197"/>
              <w:ind w:left="371" w:right="360"/>
              <w:jc w:val="center"/>
              <w:rPr>
                <w:sz w:val="21"/>
              </w:rPr>
            </w:pPr>
            <w:r>
              <w:rPr>
                <w:sz w:val="21"/>
              </w:rPr>
              <w:t>地点</w:t>
            </w:r>
          </w:p>
        </w:tc>
        <w:tc>
          <w:tcPr>
            <w:tcW w:w="2343" w:type="dxa"/>
          </w:tcPr>
          <w:p>
            <w:pPr>
              <w:pStyle w:val="16"/>
              <w:spacing w:before="197"/>
              <w:ind w:left="101" w:right="89"/>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1681" w:type="dxa"/>
          </w:tcPr>
          <w:p>
            <w:pPr>
              <w:pStyle w:val="16"/>
              <w:spacing w:before="0"/>
              <w:rPr>
                <w:rFonts w:ascii="Times New Roman"/>
                <w:sz w:val="28"/>
              </w:rPr>
            </w:pPr>
          </w:p>
          <w:p>
            <w:pPr>
              <w:pStyle w:val="16"/>
              <w:spacing w:before="202"/>
              <w:ind w:left="124" w:right="115"/>
              <w:jc w:val="center"/>
              <w:rPr>
                <w:sz w:val="21"/>
              </w:rPr>
            </w:pPr>
            <w:r>
              <w:rPr>
                <w:sz w:val="21"/>
              </w:rPr>
              <w:t>热身</w:t>
            </w:r>
          </w:p>
        </w:tc>
        <w:tc>
          <w:tcPr>
            <w:tcW w:w="3087" w:type="dxa"/>
          </w:tcPr>
          <w:p>
            <w:pPr>
              <w:pStyle w:val="16"/>
              <w:spacing w:before="0"/>
              <w:rPr>
                <w:rFonts w:ascii="Times New Roman"/>
                <w:sz w:val="28"/>
              </w:rPr>
            </w:pPr>
          </w:p>
          <w:p>
            <w:pPr>
              <w:pStyle w:val="16"/>
              <w:spacing w:before="202"/>
              <w:ind w:left="86" w:right="82"/>
              <w:jc w:val="center"/>
              <w:rPr>
                <w:sz w:val="21"/>
              </w:rPr>
            </w:pPr>
            <w:r>
              <w:rPr>
                <w:w w:val="105"/>
                <w:sz w:val="21"/>
              </w:rPr>
              <w:t>慢跑 10—15 分钟</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197"/>
              <w:ind w:left="101" w:right="90"/>
              <w:jc w:val="center"/>
              <w:rPr>
                <w:sz w:val="21"/>
              </w:rPr>
            </w:pPr>
            <w:r>
              <w:rPr>
                <w:sz w:val="21"/>
              </w:rPr>
              <w:t>升高体温，减少肌肉黏</w:t>
            </w:r>
          </w:p>
          <w:p>
            <w:pPr>
              <w:pStyle w:val="16"/>
              <w:spacing w:before="5"/>
              <w:rPr>
                <w:rFonts w:ascii="Times New Roman"/>
                <w:sz w:val="33"/>
              </w:rPr>
            </w:pPr>
          </w:p>
          <w:p>
            <w:pPr>
              <w:pStyle w:val="16"/>
              <w:spacing w:before="0"/>
              <w:ind w:left="101" w:right="85"/>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2"/>
              <w:ind w:left="173"/>
              <w:rPr>
                <w:sz w:val="21"/>
              </w:rPr>
            </w:pPr>
            <w:r>
              <w:rPr>
                <w:sz w:val="21"/>
              </w:rPr>
              <w:t>4*10 米折返跑</w:t>
            </w:r>
          </w:p>
        </w:tc>
        <w:tc>
          <w:tcPr>
            <w:tcW w:w="3087" w:type="dxa"/>
          </w:tcPr>
          <w:p>
            <w:pPr>
              <w:pStyle w:val="16"/>
              <w:spacing w:before="0"/>
              <w:rPr>
                <w:rFonts w:ascii="Times New Roman"/>
                <w:sz w:val="28"/>
              </w:rPr>
            </w:pPr>
          </w:p>
          <w:p>
            <w:pPr>
              <w:pStyle w:val="16"/>
              <w:spacing w:before="202"/>
              <w:ind w:left="87" w:right="82"/>
              <w:jc w:val="center"/>
              <w:rPr>
                <w:sz w:val="21"/>
              </w:rPr>
            </w:pPr>
            <w:r>
              <w:rPr>
                <w:sz w:val="21"/>
              </w:rPr>
              <w:t>练习 4 次</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197"/>
              <w:ind w:left="101" w:right="90"/>
              <w:jc w:val="center"/>
              <w:rPr>
                <w:sz w:val="21"/>
              </w:rPr>
            </w:pPr>
            <w:r>
              <w:rPr>
                <w:sz w:val="21"/>
              </w:rPr>
              <w:t>组间休息要充分，注意</w:t>
            </w:r>
          </w:p>
          <w:p>
            <w:pPr>
              <w:pStyle w:val="16"/>
              <w:spacing w:before="5"/>
              <w:rPr>
                <w:rFonts w:ascii="Times New Roman"/>
                <w:sz w:val="33"/>
              </w:rPr>
            </w:pPr>
          </w:p>
          <w:p>
            <w:pPr>
              <w:pStyle w:val="16"/>
              <w:spacing w:before="0"/>
              <w:ind w:left="101" w:right="89"/>
              <w:jc w:val="center"/>
              <w:rPr>
                <w:sz w:val="21"/>
              </w:rPr>
            </w:pPr>
            <w:r>
              <w:rPr>
                <w:sz w:val="21"/>
              </w:rPr>
              <w:t>动作规范性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2"/>
              <w:ind w:left="417"/>
              <w:rPr>
                <w:sz w:val="21"/>
              </w:rPr>
            </w:pPr>
            <w:r>
              <w:rPr>
                <w:sz w:val="21"/>
              </w:rPr>
              <w:t>纵跳摸高</w:t>
            </w:r>
          </w:p>
        </w:tc>
        <w:tc>
          <w:tcPr>
            <w:tcW w:w="3087" w:type="dxa"/>
          </w:tcPr>
          <w:p>
            <w:pPr>
              <w:pStyle w:val="16"/>
              <w:spacing w:before="0"/>
              <w:rPr>
                <w:rFonts w:ascii="Times New Roman"/>
                <w:sz w:val="28"/>
              </w:rPr>
            </w:pPr>
          </w:p>
          <w:p>
            <w:pPr>
              <w:pStyle w:val="16"/>
              <w:spacing w:before="202"/>
              <w:ind w:left="87" w:right="82"/>
              <w:jc w:val="center"/>
              <w:rPr>
                <w:sz w:val="21"/>
              </w:rPr>
            </w:pPr>
            <w:r>
              <w:rPr>
                <w:w w:val="105"/>
                <w:sz w:val="21"/>
              </w:rPr>
              <w:t>练习 20 次</w:t>
            </w:r>
          </w:p>
        </w:tc>
        <w:tc>
          <w:tcPr>
            <w:tcW w:w="1411" w:type="dxa"/>
          </w:tcPr>
          <w:p>
            <w:pPr>
              <w:pStyle w:val="16"/>
              <w:spacing w:before="0"/>
              <w:rPr>
                <w:rFonts w:ascii="Times New Roman"/>
                <w:sz w:val="28"/>
              </w:rPr>
            </w:pPr>
          </w:p>
          <w:p>
            <w:pPr>
              <w:pStyle w:val="16"/>
              <w:spacing w:before="202"/>
              <w:ind w:left="371" w:right="360"/>
              <w:jc w:val="center"/>
              <w:rPr>
                <w:sz w:val="21"/>
              </w:rPr>
            </w:pPr>
            <w:r>
              <w:rPr>
                <w:sz w:val="21"/>
              </w:rPr>
              <w:t>田径场</w:t>
            </w:r>
          </w:p>
        </w:tc>
        <w:tc>
          <w:tcPr>
            <w:tcW w:w="2343" w:type="dxa"/>
          </w:tcPr>
          <w:p>
            <w:pPr>
              <w:pStyle w:val="16"/>
              <w:spacing w:before="197"/>
              <w:ind w:left="101" w:right="90"/>
              <w:jc w:val="center"/>
              <w:rPr>
                <w:sz w:val="21"/>
              </w:rPr>
            </w:pPr>
            <w:r>
              <w:rPr>
                <w:sz w:val="21"/>
              </w:rPr>
              <w:t>组间休息要充分，注意</w:t>
            </w:r>
          </w:p>
          <w:p>
            <w:pPr>
              <w:pStyle w:val="16"/>
              <w:spacing w:before="4"/>
              <w:rPr>
                <w:rFonts w:ascii="Times New Roman"/>
                <w:sz w:val="33"/>
              </w:rPr>
            </w:pPr>
          </w:p>
          <w:p>
            <w:pPr>
              <w:pStyle w:val="16"/>
              <w:spacing w:before="1"/>
              <w:ind w:left="101" w:right="89"/>
              <w:jc w:val="center"/>
              <w:rPr>
                <w:sz w:val="21"/>
              </w:rPr>
            </w:pPr>
            <w:r>
              <w:rPr>
                <w:sz w:val="21"/>
              </w:rPr>
              <w:t>动作规范性</w:t>
            </w:r>
          </w:p>
        </w:tc>
      </w:tr>
    </w:tbl>
    <w:p>
      <w:pPr>
        <w:spacing w:after="0"/>
        <w:jc w:val="center"/>
        <w:rPr>
          <w:sz w:val="21"/>
        </w:rPr>
        <w:sectPr>
          <w:pgSz w:w="11910" w:h="16840"/>
          <w:pgMar w:top="1460" w:right="920" w:bottom="1220" w:left="1140" w:header="675" w:footer="1030" w:gutter="0"/>
        </w:sect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1"/>
        <w:gridCol w:w="3087"/>
        <w:gridCol w:w="1411"/>
        <w:gridCol w:w="23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2"/>
              <w:ind w:left="122" w:right="120"/>
              <w:jc w:val="center"/>
              <w:rPr>
                <w:sz w:val="21"/>
              </w:rPr>
            </w:pP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p>
        </w:tc>
        <w:tc>
          <w:tcPr>
            <w:tcW w:w="3087" w:type="dxa"/>
          </w:tcPr>
          <w:p>
            <w:pPr>
              <w:pStyle w:val="16"/>
              <w:spacing w:before="0"/>
              <w:rPr>
                <w:rFonts w:ascii="Times New Roman"/>
                <w:sz w:val="28"/>
              </w:rPr>
            </w:pPr>
          </w:p>
          <w:p>
            <w:pPr>
              <w:pStyle w:val="16"/>
              <w:spacing w:before="202"/>
              <w:ind w:left="87" w:right="82"/>
              <w:jc w:val="center"/>
              <w:rPr>
                <w:sz w:val="21"/>
              </w:rPr>
            </w:pPr>
            <w:r>
              <w:rPr>
                <w:sz w:val="21"/>
              </w:rPr>
              <w:t>练习两次</w:t>
            </w:r>
          </w:p>
        </w:tc>
        <w:tc>
          <w:tcPr>
            <w:tcW w:w="1411" w:type="dxa"/>
          </w:tcPr>
          <w:p>
            <w:pPr>
              <w:pStyle w:val="16"/>
              <w:spacing w:before="0"/>
              <w:rPr>
                <w:rFonts w:ascii="Times New Roman"/>
                <w:sz w:val="28"/>
              </w:rPr>
            </w:pPr>
          </w:p>
          <w:p>
            <w:pPr>
              <w:pStyle w:val="16"/>
              <w:spacing w:before="202"/>
              <w:ind w:right="376"/>
              <w:jc w:val="right"/>
              <w:rPr>
                <w:sz w:val="21"/>
              </w:rPr>
            </w:pPr>
            <w:r>
              <w:rPr>
                <w:sz w:val="21"/>
              </w:rPr>
              <w:t>田径场</w:t>
            </w:r>
          </w:p>
        </w:tc>
        <w:tc>
          <w:tcPr>
            <w:tcW w:w="2343" w:type="dxa"/>
          </w:tcPr>
          <w:p>
            <w:pPr>
              <w:pStyle w:val="16"/>
              <w:spacing w:before="197"/>
              <w:ind w:left="101" w:right="90"/>
              <w:jc w:val="center"/>
              <w:rPr>
                <w:sz w:val="21"/>
              </w:rPr>
            </w:pPr>
            <w:r>
              <w:rPr>
                <w:sz w:val="21"/>
              </w:rPr>
              <w:t>组间休息要充分，注意</w:t>
            </w:r>
          </w:p>
          <w:p>
            <w:pPr>
              <w:pStyle w:val="16"/>
              <w:spacing w:before="5"/>
              <w:rPr>
                <w:rFonts w:ascii="Times New Roman"/>
                <w:sz w:val="33"/>
              </w:rPr>
            </w:pPr>
          </w:p>
          <w:p>
            <w:pPr>
              <w:pStyle w:val="16"/>
              <w:spacing w:before="0"/>
              <w:ind w:left="101" w:right="89"/>
              <w:jc w:val="center"/>
              <w:rPr>
                <w:sz w:val="21"/>
              </w:rPr>
            </w:pPr>
            <w:r>
              <w:rPr>
                <w:sz w:val="21"/>
              </w:rPr>
              <w:t>动作规范性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ind w:left="124" w:right="115"/>
              <w:jc w:val="center"/>
              <w:rPr>
                <w:sz w:val="21"/>
              </w:rPr>
            </w:pPr>
            <w:r>
              <w:rPr>
                <w:sz w:val="21"/>
              </w:rPr>
              <w:t>俯卧撑</w:t>
            </w:r>
          </w:p>
        </w:tc>
        <w:tc>
          <w:tcPr>
            <w:tcW w:w="3087" w:type="dxa"/>
          </w:tcPr>
          <w:p>
            <w:pPr>
              <w:pStyle w:val="16"/>
              <w:spacing w:before="0"/>
              <w:rPr>
                <w:rFonts w:ascii="Times New Roman"/>
                <w:sz w:val="28"/>
              </w:rPr>
            </w:pPr>
          </w:p>
          <w:p>
            <w:pPr>
              <w:pStyle w:val="16"/>
              <w:spacing w:before="202"/>
              <w:ind w:left="88" w:right="79"/>
              <w:jc w:val="center"/>
              <w:rPr>
                <w:sz w:val="21"/>
              </w:rPr>
            </w:pPr>
            <w:r>
              <w:rPr>
                <w:spacing w:val="-3"/>
                <w:w w:val="111"/>
                <w:sz w:val="21"/>
              </w:rPr>
              <w:t>1</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411" w:type="dxa"/>
          </w:tcPr>
          <w:p>
            <w:pPr>
              <w:pStyle w:val="16"/>
              <w:spacing w:before="0"/>
              <w:rPr>
                <w:rFonts w:ascii="Times New Roman"/>
                <w:sz w:val="28"/>
              </w:rPr>
            </w:pPr>
          </w:p>
          <w:p>
            <w:pPr>
              <w:pStyle w:val="16"/>
              <w:spacing w:before="202"/>
              <w:ind w:right="376"/>
              <w:jc w:val="right"/>
              <w:rPr>
                <w:sz w:val="21"/>
              </w:rPr>
            </w:pPr>
            <w:r>
              <w:rPr>
                <w:sz w:val="21"/>
              </w:rPr>
              <w:t>田径场</w:t>
            </w:r>
          </w:p>
        </w:tc>
        <w:tc>
          <w:tcPr>
            <w:tcW w:w="2343" w:type="dxa"/>
          </w:tcPr>
          <w:p>
            <w:pPr>
              <w:pStyle w:val="16"/>
              <w:spacing w:before="0"/>
              <w:rPr>
                <w:rFonts w:ascii="Times New Roman"/>
                <w:sz w:val="28"/>
              </w:rPr>
            </w:pPr>
          </w:p>
          <w:p>
            <w:pPr>
              <w:pStyle w:val="16"/>
              <w:spacing w:before="202"/>
              <w:ind w:left="101" w:right="85"/>
              <w:jc w:val="center"/>
              <w:rPr>
                <w:sz w:val="21"/>
              </w:rPr>
            </w:pPr>
            <w:r>
              <w:rPr>
                <w:sz w:val="21"/>
              </w:rPr>
              <w:t>上肢力量训练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1681" w:type="dxa"/>
          </w:tcPr>
          <w:p>
            <w:pPr>
              <w:pStyle w:val="16"/>
              <w:spacing w:before="197"/>
              <w:ind w:left="124" w:right="115"/>
              <w:jc w:val="center"/>
              <w:rPr>
                <w:sz w:val="21"/>
              </w:rPr>
            </w:pPr>
            <w:r>
              <w:rPr>
                <w:sz w:val="21"/>
              </w:rPr>
              <w:t>健步走</w:t>
            </w:r>
          </w:p>
        </w:tc>
        <w:tc>
          <w:tcPr>
            <w:tcW w:w="3087" w:type="dxa"/>
          </w:tcPr>
          <w:p>
            <w:pPr>
              <w:pStyle w:val="16"/>
              <w:spacing w:before="197"/>
              <w:ind w:left="86" w:right="82"/>
              <w:jc w:val="center"/>
              <w:rPr>
                <w:sz w:val="21"/>
              </w:rPr>
            </w:pPr>
            <w:r>
              <w:rPr>
                <w:w w:val="105"/>
                <w:sz w:val="21"/>
              </w:rPr>
              <w:t>20—30m 一组，共四组</w:t>
            </w:r>
          </w:p>
        </w:tc>
        <w:tc>
          <w:tcPr>
            <w:tcW w:w="1411" w:type="dxa"/>
          </w:tcPr>
          <w:p>
            <w:pPr>
              <w:pStyle w:val="16"/>
              <w:spacing w:before="197"/>
              <w:ind w:right="376"/>
              <w:jc w:val="right"/>
              <w:rPr>
                <w:sz w:val="21"/>
              </w:rPr>
            </w:pPr>
            <w:r>
              <w:rPr>
                <w:sz w:val="21"/>
              </w:rPr>
              <w:t>田径场</w:t>
            </w:r>
          </w:p>
        </w:tc>
        <w:tc>
          <w:tcPr>
            <w:tcW w:w="2343" w:type="dxa"/>
          </w:tcPr>
          <w:p>
            <w:pPr>
              <w:pStyle w:val="16"/>
              <w:spacing w:before="197"/>
              <w:ind w:left="101" w:right="85"/>
              <w:jc w:val="center"/>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202"/>
              <w:ind w:left="124" w:right="115"/>
              <w:jc w:val="center"/>
              <w:rPr>
                <w:sz w:val="21"/>
              </w:rPr>
            </w:pPr>
            <w:r>
              <w:rPr>
                <w:sz w:val="21"/>
              </w:rPr>
              <w:t>仰卧收腹</w:t>
            </w:r>
          </w:p>
        </w:tc>
        <w:tc>
          <w:tcPr>
            <w:tcW w:w="3087" w:type="dxa"/>
          </w:tcPr>
          <w:p>
            <w:pPr>
              <w:pStyle w:val="16"/>
              <w:spacing w:before="202"/>
              <w:ind w:left="88" w:right="79"/>
              <w:jc w:val="center"/>
              <w:rPr>
                <w:sz w:val="21"/>
              </w:rPr>
            </w:pPr>
            <w:r>
              <w:rPr>
                <w:sz w:val="21"/>
              </w:rPr>
              <w:t>20—30 个一组，共四组</w:t>
            </w:r>
          </w:p>
        </w:tc>
        <w:tc>
          <w:tcPr>
            <w:tcW w:w="1411" w:type="dxa"/>
          </w:tcPr>
          <w:p>
            <w:pPr>
              <w:pStyle w:val="16"/>
              <w:spacing w:before="202"/>
              <w:ind w:right="376"/>
              <w:jc w:val="right"/>
              <w:rPr>
                <w:sz w:val="21"/>
              </w:rPr>
            </w:pPr>
            <w:r>
              <w:rPr>
                <w:sz w:val="21"/>
              </w:rPr>
              <w:t>田径场</w:t>
            </w:r>
          </w:p>
        </w:tc>
        <w:tc>
          <w:tcPr>
            <w:tcW w:w="2343" w:type="dxa"/>
          </w:tcPr>
          <w:p>
            <w:pPr>
              <w:pStyle w:val="16"/>
              <w:spacing w:before="202"/>
              <w:ind w:left="101" w:right="85"/>
              <w:jc w:val="center"/>
              <w:rPr>
                <w:sz w:val="21"/>
              </w:rPr>
            </w:pPr>
            <w:r>
              <w:rPr>
                <w:sz w:val="21"/>
              </w:rPr>
              <w:t>核心力量训练</w:t>
            </w:r>
          </w:p>
        </w:tc>
      </w:tr>
    </w:tbl>
    <w:p>
      <w:pPr>
        <w:pStyle w:val="6"/>
        <w:spacing w:before="79"/>
        <w:jc w:val="both"/>
      </w:pPr>
      <w:r>
        <w:t>第三阶段：调整训练（</w:t>
      </w:r>
      <w:r>
        <w:rPr>
          <w:rFonts w:ascii="Times New Roman" w:eastAsia="Times New Roman"/>
        </w:rPr>
        <w:t xml:space="preserve">2 </w:t>
      </w:r>
      <w:r>
        <w:t xml:space="preserve">周），每周训练 </w:t>
      </w:r>
      <w:r>
        <w:rPr>
          <w:rFonts w:ascii="Times New Roman" w:eastAsia="Times New Roman"/>
        </w:rPr>
        <w:t xml:space="preserve">4 </w:t>
      </w:r>
      <w:r>
        <w:t>次。</w:t>
      </w:r>
    </w:p>
    <w:p>
      <w:pPr>
        <w:pStyle w:val="7"/>
        <w:spacing w:before="139" w:line="364" w:lineRule="auto"/>
        <w:ind w:left="108" w:right="316" w:firstLine="422"/>
        <w:jc w:val="both"/>
      </w:pPr>
      <w:r>
        <w:rPr>
          <w:spacing w:val="-8"/>
        </w:rPr>
        <w:t>调整训练，为训练者在各个方面培养立项的考试状态做直接的准备和最后的调整，并参加测试，力</w:t>
      </w:r>
      <w:r>
        <w:rPr>
          <w:spacing w:val="-17"/>
        </w:rPr>
        <w:t>求实现预期的目标，通过考试项目。此阶段训练者在对比赛项目进行了长期的训练，成绩得到明显提高。</w:t>
      </w:r>
      <w:r>
        <w:rPr>
          <w:spacing w:val="-13"/>
        </w:rPr>
        <w:t>本阶段训练重点是做考试前调整，让训练者达到良好的考试状态。训练者遵循强度大量少原则，与考试</w:t>
      </w:r>
      <w:r>
        <w:rPr>
          <w:spacing w:val="-8"/>
        </w:rPr>
        <w:t>项目相结合形式进行。</w:t>
      </w:r>
    </w:p>
    <w:p>
      <w:pPr>
        <w:pStyle w:val="7"/>
        <w:spacing w:line="266" w:lineRule="exact"/>
        <w:ind w:left="530"/>
        <w:jc w:val="both"/>
        <w:rPr>
          <w:rFonts w:ascii="Times New Roman" w:eastAsia="Times New Roman"/>
        </w:rPr>
      </w:pPr>
      <w:r>
        <w:t>（</w:t>
      </w:r>
      <w:r>
        <w:rPr>
          <w:rFonts w:ascii="Times New Roman" w:eastAsia="Times New Roman"/>
        </w:rPr>
        <w:t>3</w:t>
      </w:r>
      <w:r>
        <w:t>）周次：</w:t>
      </w:r>
      <w:r>
        <w:rPr>
          <w:rFonts w:ascii="Times New Roman" w:eastAsia="Times New Roman"/>
        </w:rPr>
        <w:t xml:space="preserve">3 </w:t>
      </w:r>
      <w:r>
        <w:t>次；时间：</w:t>
      </w:r>
      <w:r>
        <w:rPr>
          <w:rFonts w:ascii="Times New Roman" w:eastAsia="Times New Roman"/>
        </w:rPr>
        <w:t>1h-1.5h</w:t>
      </w:r>
    </w:p>
    <w:p>
      <w:pPr>
        <w:pStyle w:val="7"/>
        <w:spacing w:before="1"/>
        <w:rPr>
          <w:rFonts w:ascii="Times New Roman"/>
          <w:sz w:val="6"/>
        </w:r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1"/>
        <w:gridCol w:w="3073"/>
        <w:gridCol w:w="1407"/>
        <w:gridCol w:w="23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4" w:type="dxa"/>
            <w:gridSpan w:val="4"/>
          </w:tcPr>
          <w:p>
            <w:pPr>
              <w:pStyle w:val="16"/>
              <w:spacing w:before="197"/>
              <w:ind w:left="3693" w:right="3687"/>
              <w:jc w:val="center"/>
              <w:rPr>
                <w:sz w:val="21"/>
              </w:rPr>
            </w:pPr>
            <w:r>
              <w:rPr>
                <w:w w:val="115"/>
                <w:sz w:val="21"/>
              </w:rPr>
              <w:t>Day</w:t>
            </w:r>
            <w:r>
              <w:rPr>
                <w:spacing w:val="-64"/>
                <w:w w:val="115"/>
                <w:sz w:val="21"/>
              </w:rPr>
              <w:t xml:space="preserve"> </w:t>
            </w:r>
            <w:r>
              <w:rPr>
                <w:w w:val="115"/>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15"/>
              <w:jc w:val="center"/>
              <w:rPr>
                <w:sz w:val="21"/>
              </w:rPr>
            </w:pPr>
            <w:r>
              <w:rPr>
                <w:sz w:val="21"/>
              </w:rPr>
              <w:t>项目</w:t>
            </w:r>
          </w:p>
        </w:tc>
        <w:tc>
          <w:tcPr>
            <w:tcW w:w="3073" w:type="dxa"/>
          </w:tcPr>
          <w:p>
            <w:pPr>
              <w:pStyle w:val="16"/>
              <w:ind w:left="300" w:right="291"/>
              <w:jc w:val="center"/>
              <w:rPr>
                <w:sz w:val="21"/>
              </w:rPr>
            </w:pPr>
            <w:r>
              <w:rPr>
                <w:sz w:val="21"/>
              </w:rPr>
              <w:t>内容</w:t>
            </w:r>
          </w:p>
        </w:tc>
        <w:tc>
          <w:tcPr>
            <w:tcW w:w="1407" w:type="dxa"/>
          </w:tcPr>
          <w:p>
            <w:pPr>
              <w:pStyle w:val="16"/>
              <w:ind w:left="370" w:right="356"/>
              <w:jc w:val="center"/>
              <w:rPr>
                <w:sz w:val="21"/>
              </w:rPr>
            </w:pPr>
            <w:r>
              <w:rPr>
                <w:sz w:val="21"/>
              </w:rPr>
              <w:t>地点</w:t>
            </w:r>
          </w:p>
        </w:tc>
        <w:tc>
          <w:tcPr>
            <w:tcW w:w="2363" w:type="dxa"/>
          </w:tcPr>
          <w:p>
            <w:pPr>
              <w:pStyle w:val="16"/>
              <w:ind w:left="115" w:right="97"/>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1" w:hRule="atLeast"/>
        </w:trPr>
        <w:tc>
          <w:tcPr>
            <w:tcW w:w="1681" w:type="dxa"/>
          </w:tcPr>
          <w:p>
            <w:pPr>
              <w:pStyle w:val="16"/>
              <w:spacing w:before="0"/>
              <w:rPr>
                <w:rFonts w:ascii="Times New Roman"/>
                <w:sz w:val="28"/>
              </w:rPr>
            </w:pPr>
          </w:p>
          <w:p>
            <w:pPr>
              <w:pStyle w:val="16"/>
              <w:spacing w:before="202"/>
              <w:ind w:left="124" w:right="115"/>
              <w:jc w:val="center"/>
              <w:rPr>
                <w:sz w:val="21"/>
              </w:rPr>
            </w:pPr>
            <w:r>
              <w:rPr>
                <w:sz w:val="21"/>
              </w:rPr>
              <w:t>热身</w:t>
            </w:r>
          </w:p>
        </w:tc>
        <w:tc>
          <w:tcPr>
            <w:tcW w:w="3073" w:type="dxa"/>
          </w:tcPr>
          <w:p>
            <w:pPr>
              <w:pStyle w:val="16"/>
              <w:spacing w:before="0"/>
              <w:rPr>
                <w:rFonts w:ascii="Times New Roman"/>
                <w:sz w:val="28"/>
              </w:rPr>
            </w:pPr>
          </w:p>
          <w:p>
            <w:pPr>
              <w:pStyle w:val="16"/>
              <w:spacing w:before="202"/>
              <w:ind w:left="296" w:right="296"/>
              <w:jc w:val="center"/>
              <w:rPr>
                <w:sz w:val="21"/>
              </w:rPr>
            </w:pPr>
            <w:r>
              <w:rPr>
                <w:w w:val="105"/>
                <w:sz w:val="21"/>
              </w:rPr>
              <w:t>慢跑 10—15 分钟</w:t>
            </w:r>
          </w:p>
        </w:tc>
        <w:tc>
          <w:tcPr>
            <w:tcW w:w="1407" w:type="dxa"/>
          </w:tcPr>
          <w:p>
            <w:pPr>
              <w:pStyle w:val="16"/>
              <w:spacing w:before="0"/>
              <w:rPr>
                <w:rFonts w:ascii="Times New Roman"/>
                <w:sz w:val="28"/>
              </w:rPr>
            </w:pPr>
          </w:p>
          <w:p>
            <w:pPr>
              <w:pStyle w:val="16"/>
              <w:spacing w:before="202"/>
              <w:ind w:left="370" w:right="356"/>
              <w:jc w:val="center"/>
              <w:rPr>
                <w:sz w:val="21"/>
              </w:rPr>
            </w:pPr>
            <w:r>
              <w:rPr>
                <w:sz w:val="21"/>
              </w:rPr>
              <w:t>田径场</w:t>
            </w:r>
          </w:p>
        </w:tc>
        <w:tc>
          <w:tcPr>
            <w:tcW w:w="2363" w:type="dxa"/>
          </w:tcPr>
          <w:p>
            <w:pPr>
              <w:pStyle w:val="16"/>
              <w:ind w:left="115" w:right="97"/>
              <w:jc w:val="center"/>
              <w:rPr>
                <w:sz w:val="21"/>
              </w:rPr>
            </w:pPr>
            <w:r>
              <w:rPr>
                <w:sz w:val="21"/>
              </w:rPr>
              <w:t>升高体温，减少肌肉黏</w:t>
            </w:r>
          </w:p>
          <w:p>
            <w:pPr>
              <w:pStyle w:val="16"/>
              <w:spacing w:before="4"/>
              <w:rPr>
                <w:rFonts w:ascii="Times New Roman"/>
                <w:sz w:val="33"/>
              </w:rPr>
            </w:pPr>
          </w:p>
          <w:p>
            <w:pPr>
              <w:pStyle w:val="16"/>
              <w:spacing w:before="0"/>
              <w:ind w:left="110" w:right="97"/>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202"/>
              <w:ind w:left="124" w:right="120"/>
              <w:jc w:val="center"/>
              <w:rPr>
                <w:sz w:val="21"/>
              </w:rPr>
            </w:pPr>
            <w:r>
              <w:rPr>
                <w:w w:val="110"/>
                <w:sz w:val="21"/>
              </w:rPr>
              <w:t>4*10m 折返跑</w:t>
            </w:r>
          </w:p>
        </w:tc>
        <w:tc>
          <w:tcPr>
            <w:tcW w:w="3073" w:type="dxa"/>
          </w:tcPr>
          <w:p>
            <w:pPr>
              <w:pStyle w:val="16"/>
              <w:spacing w:before="202"/>
              <w:ind w:left="300" w:right="291"/>
              <w:jc w:val="center"/>
              <w:rPr>
                <w:sz w:val="21"/>
              </w:rPr>
            </w:pPr>
            <w:r>
              <w:rPr>
                <w:sz w:val="21"/>
              </w:rPr>
              <w:t>成绩测评*4 组</w:t>
            </w:r>
          </w:p>
        </w:tc>
        <w:tc>
          <w:tcPr>
            <w:tcW w:w="1407" w:type="dxa"/>
          </w:tcPr>
          <w:p>
            <w:pPr>
              <w:pStyle w:val="16"/>
              <w:spacing w:before="202"/>
              <w:ind w:left="370" w:right="356"/>
              <w:jc w:val="center"/>
              <w:rPr>
                <w:sz w:val="21"/>
              </w:rPr>
            </w:pPr>
            <w:r>
              <w:rPr>
                <w:sz w:val="21"/>
              </w:rPr>
              <w:t>田径场</w:t>
            </w:r>
          </w:p>
        </w:tc>
        <w:tc>
          <w:tcPr>
            <w:tcW w:w="2363" w:type="dxa"/>
            <w:vMerge w:val="restart"/>
          </w:tcPr>
          <w:p>
            <w:pPr>
              <w:pStyle w:val="16"/>
              <w:spacing w:before="202" w:line="578" w:lineRule="auto"/>
              <w:ind w:left="134" w:right="114"/>
              <w:jc w:val="center"/>
              <w:rPr>
                <w:sz w:val="21"/>
              </w:rPr>
            </w:pPr>
            <w:r>
              <w:rPr>
                <w:sz w:val="21"/>
              </w:rPr>
              <w:t>休息要充分，尽力达到最好成绩。两个项目交</w:t>
            </w:r>
          </w:p>
          <w:p>
            <w:pPr>
              <w:pStyle w:val="16"/>
              <w:spacing w:before="5"/>
              <w:ind w:left="115" w:right="97"/>
              <w:jc w:val="center"/>
              <w:rPr>
                <w:sz w:val="21"/>
              </w:rPr>
            </w:pPr>
            <w:r>
              <w:rPr>
                <w:sz w:val="21"/>
              </w:rPr>
              <w:t>替进行。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6" w:hRule="atLeast"/>
        </w:trPr>
        <w:tc>
          <w:tcPr>
            <w:tcW w:w="1681" w:type="dxa"/>
          </w:tcPr>
          <w:p>
            <w:pPr>
              <w:pStyle w:val="16"/>
              <w:spacing w:before="0"/>
              <w:rPr>
                <w:rFonts w:ascii="Times New Roman"/>
                <w:sz w:val="28"/>
              </w:rPr>
            </w:pPr>
          </w:p>
          <w:p>
            <w:pPr>
              <w:pStyle w:val="16"/>
              <w:spacing w:before="197"/>
              <w:ind w:left="124" w:right="115"/>
              <w:jc w:val="center"/>
              <w:rPr>
                <w:sz w:val="21"/>
              </w:rPr>
            </w:pPr>
            <w:r>
              <w:rPr>
                <w:sz w:val="21"/>
              </w:rPr>
              <w:t>纵跳摸高</w:t>
            </w:r>
          </w:p>
        </w:tc>
        <w:tc>
          <w:tcPr>
            <w:tcW w:w="3073" w:type="dxa"/>
          </w:tcPr>
          <w:p>
            <w:pPr>
              <w:pStyle w:val="16"/>
              <w:spacing w:before="0"/>
              <w:rPr>
                <w:rFonts w:ascii="Times New Roman"/>
                <w:sz w:val="28"/>
              </w:rPr>
            </w:pPr>
          </w:p>
          <w:p>
            <w:pPr>
              <w:pStyle w:val="16"/>
              <w:spacing w:before="197"/>
              <w:ind w:left="300" w:right="291"/>
              <w:jc w:val="center"/>
              <w:rPr>
                <w:sz w:val="21"/>
              </w:rPr>
            </w:pPr>
            <w:r>
              <w:rPr>
                <w:sz w:val="21"/>
              </w:rPr>
              <w:t>成绩测评*4 组</w:t>
            </w:r>
          </w:p>
        </w:tc>
        <w:tc>
          <w:tcPr>
            <w:tcW w:w="1407" w:type="dxa"/>
          </w:tcPr>
          <w:p>
            <w:pPr>
              <w:pStyle w:val="16"/>
              <w:spacing w:before="0"/>
              <w:rPr>
                <w:rFonts w:ascii="Times New Roman"/>
                <w:sz w:val="28"/>
              </w:rPr>
            </w:pPr>
          </w:p>
          <w:p>
            <w:pPr>
              <w:pStyle w:val="16"/>
              <w:spacing w:before="197"/>
              <w:ind w:left="370" w:right="356"/>
              <w:jc w:val="center"/>
              <w:rPr>
                <w:sz w:val="21"/>
              </w:rPr>
            </w:pPr>
            <w:r>
              <w:rPr>
                <w:sz w:val="21"/>
              </w:rPr>
              <w:t>田径场</w:t>
            </w:r>
          </w:p>
        </w:tc>
        <w:tc>
          <w:tcPr>
            <w:tcW w:w="2363"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2" w:right="120"/>
              <w:jc w:val="center"/>
              <w:rPr>
                <w:sz w:val="21"/>
              </w:rPr>
            </w:pP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p>
        </w:tc>
        <w:tc>
          <w:tcPr>
            <w:tcW w:w="3073" w:type="dxa"/>
          </w:tcPr>
          <w:p>
            <w:pPr>
              <w:pStyle w:val="16"/>
              <w:spacing w:before="197"/>
              <w:ind w:left="300" w:right="291"/>
              <w:jc w:val="center"/>
              <w:rPr>
                <w:sz w:val="21"/>
              </w:rPr>
            </w:pPr>
            <w:r>
              <w:rPr>
                <w:sz w:val="21"/>
              </w:rPr>
              <w:t>成绩测评*4 组</w:t>
            </w:r>
          </w:p>
        </w:tc>
        <w:tc>
          <w:tcPr>
            <w:tcW w:w="1407" w:type="dxa"/>
          </w:tcPr>
          <w:p>
            <w:pPr>
              <w:pStyle w:val="16"/>
              <w:spacing w:before="197"/>
              <w:ind w:left="370" w:right="356"/>
              <w:jc w:val="center"/>
              <w:rPr>
                <w:sz w:val="21"/>
              </w:rPr>
            </w:pPr>
            <w:r>
              <w:rPr>
                <w:sz w:val="21"/>
              </w:rPr>
              <w:t>田径场</w:t>
            </w:r>
          </w:p>
        </w:tc>
        <w:tc>
          <w:tcPr>
            <w:tcW w:w="2363" w:type="dxa"/>
          </w:tcPr>
          <w:p>
            <w:pPr>
              <w:pStyle w:val="16"/>
              <w:spacing w:before="197"/>
              <w:ind w:left="110" w:right="97"/>
              <w:jc w:val="center"/>
              <w:rPr>
                <w:sz w:val="21"/>
              </w:rPr>
            </w:pPr>
            <w:r>
              <w:rPr>
                <w:sz w:val="21"/>
              </w:rPr>
              <w:t>组间休息充分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197"/>
              <w:ind w:left="124" w:right="115"/>
              <w:jc w:val="center"/>
              <w:rPr>
                <w:sz w:val="21"/>
              </w:rPr>
            </w:pPr>
            <w:r>
              <w:rPr>
                <w:sz w:val="21"/>
              </w:rPr>
              <w:t>高抬腿</w:t>
            </w:r>
          </w:p>
        </w:tc>
        <w:tc>
          <w:tcPr>
            <w:tcW w:w="3073" w:type="dxa"/>
          </w:tcPr>
          <w:p>
            <w:pPr>
              <w:pStyle w:val="16"/>
              <w:spacing w:before="0"/>
              <w:rPr>
                <w:rFonts w:ascii="Times New Roman"/>
                <w:sz w:val="28"/>
              </w:rPr>
            </w:pPr>
          </w:p>
          <w:p>
            <w:pPr>
              <w:pStyle w:val="16"/>
              <w:spacing w:before="203"/>
              <w:ind w:left="300" w:right="296"/>
              <w:jc w:val="center"/>
              <w:rPr>
                <w:sz w:val="21"/>
              </w:rPr>
            </w:pPr>
            <w:r>
              <w:rPr>
                <w:spacing w:val="-3"/>
                <w:w w:val="111"/>
                <w:sz w:val="21"/>
              </w:rPr>
              <w:t>1</w:t>
            </w:r>
            <w:r>
              <w:rPr>
                <w:spacing w:val="1"/>
                <w:w w:val="167"/>
                <w:sz w:val="21"/>
              </w:rPr>
              <w:t>m</w:t>
            </w:r>
            <w:r>
              <w:rPr>
                <w:spacing w:val="-4"/>
                <w:w w:val="44"/>
                <w:sz w:val="21"/>
              </w:rPr>
              <w:t>i</w:t>
            </w:r>
            <w:r>
              <w:rPr>
                <w:w w:val="111"/>
                <w:sz w:val="21"/>
              </w:rPr>
              <w:t>n</w:t>
            </w:r>
            <w:r>
              <w:rPr>
                <w:spacing w:val="-54"/>
                <w:sz w:val="21"/>
              </w:rPr>
              <w:t xml:space="preserve"> </w:t>
            </w:r>
            <w:r>
              <w:rPr>
                <w:w w:val="100"/>
                <w:sz w:val="21"/>
              </w:rPr>
              <w:t>一组，共</w:t>
            </w:r>
            <w:r>
              <w:rPr>
                <w:spacing w:val="-53"/>
                <w:sz w:val="21"/>
              </w:rPr>
              <w:t xml:space="preserve"> </w:t>
            </w:r>
            <w:r>
              <w:rPr>
                <w:w w:val="111"/>
                <w:sz w:val="21"/>
              </w:rPr>
              <w:t>4</w:t>
            </w:r>
            <w:r>
              <w:rPr>
                <w:spacing w:val="-55"/>
                <w:sz w:val="21"/>
              </w:rPr>
              <w:t xml:space="preserve"> </w:t>
            </w:r>
            <w:r>
              <w:rPr>
                <w:w w:val="100"/>
                <w:sz w:val="21"/>
              </w:rPr>
              <w:t>组</w:t>
            </w:r>
          </w:p>
        </w:tc>
        <w:tc>
          <w:tcPr>
            <w:tcW w:w="1407" w:type="dxa"/>
          </w:tcPr>
          <w:p>
            <w:pPr>
              <w:pStyle w:val="16"/>
              <w:spacing w:before="0"/>
              <w:rPr>
                <w:rFonts w:ascii="Times New Roman"/>
                <w:sz w:val="28"/>
              </w:rPr>
            </w:pPr>
          </w:p>
          <w:p>
            <w:pPr>
              <w:pStyle w:val="16"/>
              <w:spacing w:before="203"/>
              <w:ind w:left="370" w:right="356"/>
              <w:jc w:val="center"/>
              <w:rPr>
                <w:sz w:val="21"/>
              </w:rPr>
            </w:pPr>
            <w:r>
              <w:rPr>
                <w:sz w:val="21"/>
              </w:rPr>
              <w:t>田径场</w:t>
            </w:r>
          </w:p>
        </w:tc>
        <w:tc>
          <w:tcPr>
            <w:tcW w:w="2363" w:type="dxa"/>
          </w:tcPr>
          <w:p>
            <w:pPr>
              <w:pStyle w:val="16"/>
              <w:spacing w:before="0"/>
              <w:rPr>
                <w:rFonts w:ascii="Times New Roman"/>
                <w:sz w:val="28"/>
              </w:rPr>
            </w:pPr>
          </w:p>
          <w:p>
            <w:pPr>
              <w:pStyle w:val="16"/>
              <w:spacing w:before="203"/>
              <w:ind w:left="110" w:right="97"/>
              <w:jc w:val="center"/>
              <w:rPr>
                <w:sz w:val="21"/>
              </w:rPr>
            </w:pPr>
            <w:r>
              <w:rPr>
                <w:sz w:val="21"/>
              </w:rPr>
              <w:t>速度尽量保持最快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立卧撑</w:t>
            </w:r>
          </w:p>
        </w:tc>
        <w:tc>
          <w:tcPr>
            <w:tcW w:w="3073" w:type="dxa"/>
          </w:tcPr>
          <w:p>
            <w:pPr>
              <w:pStyle w:val="16"/>
              <w:spacing w:before="197"/>
              <w:ind w:left="300" w:right="296"/>
              <w:jc w:val="center"/>
              <w:rPr>
                <w:sz w:val="21"/>
              </w:rPr>
            </w:pPr>
            <w:r>
              <w:rPr>
                <w:w w:val="105"/>
                <w:sz w:val="21"/>
              </w:rPr>
              <w:t>10—20 个一组，共 4 组</w:t>
            </w:r>
          </w:p>
        </w:tc>
        <w:tc>
          <w:tcPr>
            <w:tcW w:w="1407" w:type="dxa"/>
          </w:tcPr>
          <w:p>
            <w:pPr>
              <w:pStyle w:val="16"/>
              <w:spacing w:before="197"/>
              <w:ind w:left="370" w:right="356"/>
              <w:jc w:val="center"/>
              <w:rPr>
                <w:sz w:val="21"/>
              </w:rPr>
            </w:pPr>
            <w:r>
              <w:rPr>
                <w:sz w:val="21"/>
              </w:rPr>
              <w:t>田径场</w:t>
            </w:r>
          </w:p>
        </w:tc>
        <w:tc>
          <w:tcPr>
            <w:tcW w:w="2363" w:type="dxa"/>
          </w:tcPr>
          <w:p>
            <w:pPr>
              <w:pStyle w:val="16"/>
              <w:spacing w:before="197"/>
              <w:ind w:left="110" w:right="97"/>
              <w:jc w:val="center"/>
              <w:rPr>
                <w:sz w:val="21"/>
              </w:rPr>
            </w:pPr>
            <w:r>
              <w:rPr>
                <w:sz w:val="21"/>
              </w:rPr>
              <w:t>一定要坚持做完</w:t>
            </w:r>
          </w:p>
        </w:tc>
      </w:tr>
    </w:tbl>
    <w:p>
      <w:pPr>
        <w:spacing w:after="0"/>
        <w:jc w:val="center"/>
        <w:rPr>
          <w:sz w:val="21"/>
        </w:rPr>
        <w:sectPr>
          <w:pgSz w:w="11910" w:h="16840"/>
          <w:pgMar w:top="1460" w:right="920" w:bottom="1220" w:left="1140" w:header="675" w:footer="1030" w:gutter="0"/>
        </w:sect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1"/>
        <w:gridCol w:w="3073"/>
        <w:gridCol w:w="1407"/>
        <w:gridCol w:w="23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4" w:type="dxa"/>
            <w:gridSpan w:val="4"/>
          </w:tcPr>
          <w:p>
            <w:pPr>
              <w:pStyle w:val="16"/>
              <w:spacing w:before="197"/>
              <w:ind w:left="3693" w:right="3687"/>
              <w:jc w:val="center"/>
              <w:rPr>
                <w:sz w:val="21"/>
              </w:rPr>
            </w:pPr>
            <w:r>
              <w:rPr>
                <w:w w:val="115"/>
                <w:sz w:val="21"/>
              </w:rPr>
              <w:t>Day</w:t>
            </w:r>
            <w:r>
              <w:rPr>
                <w:spacing w:val="-64"/>
                <w:w w:val="115"/>
                <w:sz w:val="21"/>
              </w:rPr>
              <w:t xml:space="preserve"> </w:t>
            </w:r>
            <w:r>
              <w:rPr>
                <w:w w:val="115"/>
                <w:sz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15"/>
              <w:jc w:val="center"/>
              <w:rPr>
                <w:sz w:val="21"/>
              </w:rPr>
            </w:pPr>
            <w:r>
              <w:rPr>
                <w:sz w:val="21"/>
              </w:rPr>
              <w:t>项目</w:t>
            </w:r>
          </w:p>
        </w:tc>
        <w:tc>
          <w:tcPr>
            <w:tcW w:w="3073" w:type="dxa"/>
          </w:tcPr>
          <w:p>
            <w:pPr>
              <w:pStyle w:val="16"/>
              <w:ind w:left="300" w:right="291"/>
              <w:jc w:val="center"/>
              <w:rPr>
                <w:sz w:val="21"/>
              </w:rPr>
            </w:pPr>
            <w:r>
              <w:rPr>
                <w:sz w:val="21"/>
              </w:rPr>
              <w:t>内容</w:t>
            </w:r>
          </w:p>
        </w:tc>
        <w:tc>
          <w:tcPr>
            <w:tcW w:w="1407" w:type="dxa"/>
          </w:tcPr>
          <w:p>
            <w:pPr>
              <w:pStyle w:val="16"/>
              <w:ind w:left="370" w:right="356"/>
              <w:jc w:val="center"/>
              <w:rPr>
                <w:sz w:val="21"/>
              </w:rPr>
            </w:pPr>
            <w:r>
              <w:rPr>
                <w:sz w:val="21"/>
              </w:rPr>
              <w:t>地点</w:t>
            </w:r>
          </w:p>
        </w:tc>
        <w:tc>
          <w:tcPr>
            <w:tcW w:w="2363" w:type="dxa"/>
          </w:tcPr>
          <w:p>
            <w:pPr>
              <w:pStyle w:val="16"/>
              <w:ind w:left="115" w:right="97"/>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0"/>
              <w:rPr>
                <w:rFonts w:ascii="Times New Roman"/>
                <w:sz w:val="28"/>
              </w:rPr>
            </w:pPr>
          </w:p>
          <w:p>
            <w:pPr>
              <w:pStyle w:val="16"/>
              <w:spacing w:before="202"/>
              <w:ind w:left="124" w:right="115"/>
              <w:jc w:val="center"/>
              <w:rPr>
                <w:sz w:val="21"/>
              </w:rPr>
            </w:pPr>
            <w:r>
              <w:rPr>
                <w:sz w:val="21"/>
              </w:rPr>
              <w:t>热身</w:t>
            </w:r>
          </w:p>
        </w:tc>
        <w:tc>
          <w:tcPr>
            <w:tcW w:w="3073" w:type="dxa"/>
          </w:tcPr>
          <w:p>
            <w:pPr>
              <w:pStyle w:val="16"/>
              <w:spacing w:before="0"/>
              <w:rPr>
                <w:rFonts w:ascii="Times New Roman"/>
                <w:sz w:val="28"/>
              </w:rPr>
            </w:pPr>
          </w:p>
          <w:p>
            <w:pPr>
              <w:pStyle w:val="16"/>
              <w:spacing w:before="202"/>
              <w:ind w:left="296" w:right="296"/>
              <w:jc w:val="center"/>
              <w:rPr>
                <w:sz w:val="21"/>
              </w:rPr>
            </w:pPr>
            <w:r>
              <w:rPr>
                <w:w w:val="105"/>
                <w:sz w:val="21"/>
              </w:rPr>
              <w:t>慢跑 10—15 分钟</w:t>
            </w:r>
          </w:p>
        </w:tc>
        <w:tc>
          <w:tcPr>
            <w:tcW w:w="1407" w:type="dxa"/>
          </w:tcPr>
          <w:p>
            <w:pPr>
              <w:pStyle w:val="16"/>
              <w:spacing w:before="0"/>
              <w:rPr>
                <w:rFonts w:ascii="Times New Roman"/>
                <w:sz w:val="28"/>
              </w:rPr>
            </w:pPr>
          </w:p>
          <w:p>
            <w:pPr>
              <w:pStyle w:val="16"/>
              <w:spacing w:before="202"/>
              <w:ind w:left="370" w:right="356"/>
              <w:jc w:val="center"/>
              <w:rPr>
                <w:sz w:val="21"/>
              </w:rPr>
            </w:pPr>
            <w:r>
              <w:rPr>
                <w:sz w:val="21"/>
              </w:rPr>
              <w:t>田径场</w:t>
            </w:r>
          </w:p>
        </w:tc>
        <w:tc>
          <w:tcPr>
            <w:tcW w:w="2363" w:type="dxa"/>
          </w:tcPr>
          <w:p>
            <w:pPr>
              <w:pStyle w:val="16"/>
              <w:spacing w:before="197"/>
              <w:ind w:left="115" w:right="97"/>
              <w:jc w:val="center"/>
              <w:rPr>
                <w:sz w:val="21"/>
              </w:rPr>
            </w:pPr>
            <w:r>
              <w:rPr>
                <w:sz w:val="21"/>
              </w:rPr>
              <w:t>升高体温，减少肌肉黏</w:t>
            </w:r>
          </w:p>
          <w:p>
            <w:pPr>
              <w:pStyle w:val="16"/>
              <w:spacing w:before="5"/>
              <w:rPr>
                <w:rFonts w:ascii="Times New Roman"/>
                <w:sz w:val="33"/>
              </w:rPr>
            </w:pPr>
          </w:p>
          <w:p>
            <w:pPr>
              <w:pStyle w:val="16"/>
              <w:spacing w:before="0"/>
              <w:ind w:left="110" w:right="97"/>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20"/>
              <w:jc w:val="center"/>
              <w:rPr>
                <w:sz w:val="21"/>
              </w:rPr>
            </w:pPr>
            <w:r>
              <w:rPr>
                <w:w w:val="110"/>
                <w:sz w:val="21"/>
              </w:rPr>
              <w:t>4*10m 折返跑</w:t>
            </w:r>
          </w:p>
        </w:tc>
        <w:tc>
          <w:tcPr>
            <w:tcW w:w="3073" w:type="dxa"/>
          </w:tcPr>
          <w:p>
            <w:pPr>
              <w:pStyle w:val="16"/>
              <w:ind w:left="300" w:right="291"/>
              <w:jc w:val="center"/>
              <w:rPr>
                <w:sz w:val="21"/>
              </w:rPr>
            </w:pPr>
            <w:r>
              <w:rPr>
                <w:sz w:val="21"/>
              </w:rPr>
              <w:t>成绩测评*4 组</w:t>
            </w:r>
          </w:p>
        </w:tc>
        <w:tc>
          <w:tcPr>
            <w:tcW w:w="1407" w:type="dxa"/>
          </w:tcPr>
          <w:p>
            <w:pPr>
              <w:pStyle w:val="16"/>
              <w:ind w:left="370" w:right="356"/>
              <w:jc w:val="center"/>
              <w:rPr>
                <w:sz w:val="21"/>
              </w:rPr>
            </w:pPr>
            <w:r>
              <w:rPr>
                <w:sz w:val="21"/>
              </w:rPr>
              <w:t>田径场</w:t>
            </w:r>
          </w:p>
        </w:tc>
        <w:tc>
          <w:tcPr>
            <w:tcW w:w="2363" w:type="dxa"/>
            <w:vMerge w:val="restart"/>
          </w:tcPr>
          <w:p>
            <w:pPr>
              <w:pStyle w:val="16"/>
              <w:ind w:left="110"/>
              <w:rPr>
                <w:sz w:val="21"/>
              </w:rPr>
            </w:pPr>
            <w:r>
              <w:rPr>
                <w:sz w:val="21"/>
              </w:rPr>
              <w:t>休息要充分，尽力达到</w:t>
            </w:r>
          </w:p>
          <w:p>
            <w:pPr>
              <w:pStyle w:val="16"/>
              <w:spacing w:before="2" w:line="650" w:lineRule="atLeast"/>
              <w:ind w:left="110" w:right="91"/>
              <w:rPr>
                <w:sz w:val="21"/>
              </w:rPr>
            </w:pPr>
            <w:r>
              <w:rPr>
                <w:sz w:val="21"/>
              </w:rPr>
              <w:t>最好成绩。两个项目交替进行。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1" w:hRule="atLeast"/>
        </w:trPr>
        <w:tc>
          <w:tcPr>
            <w:tcW w:w="1681" w:type="dxa"/>
          </w:tcPr>
          <w:p>
            <w:pPr>
              <w:pStyle w:val="16"/>
              <w:spacing w:before="0"/>
              <w:rPr>
                <w:rFonts w:ascii="Times New Roman"/>
                <w:sz w:val="28"/>
              </w:rPr>
            </w:pPr>
          </w:p>
          <w:p>
            <w:pPr>
              <w:pStyle w:val="16"/>
              <w:spacing w:before="197"/>
              <w:ind w:left="124" w:right="115"/>
              <w:jc w:val="center"/>
              <w:rPr>
                <w:sz w:val="21"/>
              </w:rPr>
            </w:pPr>
            <w:r>
              <w:rPr>
                <w:sz w:val="21"/>
              </w:rPr>
              <w:t>纵跳摸高</w:t>
            </w:r>
          </w:p>
        </w:tc>
        <w:tc>
          <w:tcPr>
            <w:tcW w:w="3073" w:type="dxa"/>
          </w:tcPr>
          <w:p>
            <w:pPr>
              <w:pStyle w:val="16"/>
              <w:spacing w:before="0"/>
              <w:rPr>
                <w:rFonts w:ascii="Times New Roman"/>
                <w:sz w:val="28"/>
              </w:rPr>
            </w:pPr>
          </w:p>
          <w:p>
            <w:pPr>
              <w:pStyle w:val="16"/>
              <w:spacing w:before="197"/>
              <w:ind w:left="300" w:right="291"/>
              <w:jc w:val="center"/>
              <w:rPr>
                <w:sz w:val="21"/>
              </w:rPr>
            </w:pPr>
            <w:r>
              <w:rPr>
                <w:sz w:val="21"/>
              </w:rPr>
              <w:t>成绩测评*4 组</w:t>
            </w:r>
          </w:p>
        </w:tc>
        <w:tc>
          <w:tcPr>
            <w:tcW w:w="1407" w:type="dxa"/>
          </w:tcPr>
          <w:p>
            <w:pPr>
              <w:pStyle w:val="16"/>
              <w:spacing w:before="0"/>
              <w:rPr>
                <w:rFonts w:ascii="Times New Roman"/>
                <w:sz w:val="28"/>
              </w:rPr>
            </w:pPr>
          </w:p>
          <w:p>
            <w:pPr>
              <w:pStyle w:val="16"/>
              <w:spacing w:before="197"/>
              <w:ind w:left="370" w:right="356"/>
              <w:jc w:val="center"/>
              <w:rPr>
                <w:sz w:val="21"/>
              </w:rPr>
            </w:pPr>
            <w:r>
              <w:rPr>
                <w:sz w:val="21"/>
              </w:rPr>
              <w:t>田径场</w:t>
            </w:r>
          </w:p>
        </w:tc>
        <w:tc>
          <w:tcPr>
            <w:tcW w:w="2363"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2" w:right="120"/>
              <w:jc w:val="center"/>
              <w:rPr>
                <w:sz w:val="21"/>
              </w:rPr>
            </w:pP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p>
        </w:tc>
        <w:tc>
          <w:tcPr>
            <w:tcW w:w="3073" w:type="dxa"/>
          </w:tcPr>
          <w:p>
            <w:pPr>
              <w:pStyle w:val="16"/>
              <w:ind w:left="300" w:right="291"/>
              <w:jc w:val="center"/>
              <w:rPr>
                <w:sz w:val="21"/>
              </w:rPr>
            </w:pPr>
            <w:r>
              <w:rPr>
                <w:sz w:val="21"/>
              </w:rPr>
              <w:t>成绩测评*4 组</w:t>
            </w:r>
          </w:p>
        </w:tc>
        <w:tc>
          <w:tcPr>
            <w:tcW w:w="1407" w:type="dxa"/>
          </w:tcPr>
          <w:p>
            <w:pPr>
              <w:pStyle w:val="16"/>
              <w:ind w:left="370" w:right="356"/>
              <w:jc w:val="center"/>
              <w:rPr>
                <w:sz w:val="21"/>
              </w:rPr>
            </w:pPr>
            <w:r>
              <w:rPr>
                <w:sz w:val="21"/>
              </w:rPr>
              <w:t>田径场</w:t>
            </w:r>
          </w:p>
        </w:tc>
        <w:tc>
          <w:tcPr>
            <w:tcW w:w="2363" w:type="dxa"/>
          </w:tcPr>
          <w:p>
            <w:pPr>
              <w:pStyle w:val="16"/>
              <w:ind w:left="110"/>
              <w:rPr>
                <w:sz w:val="21"/>
              </w:rPr>
            </w:pPr>
            <w:r>
              <w:rPr>
                <w:sz w:val="21"/>
              </w:rPr>
              <w:t>组间休息充分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20"/>
              <w:jc w:val="center"/>
              <w:rPr>
                <w:sz w:val="21"/>
              </w:rPr>
            </w:pPr>
            <w:r>
              <w:rPr>
                <w:w w:val="105"/>
                <w:sz w:val="21"/>
              </w:rPr>
              <w:t>50 米冲刺跑</w:t>
            </w:r>
          </w:p>
        </w:tc>
        <w:tc>
          <w:tcPr>
            <w:tcW w:w="3073" w:type="dxa"/>
          </w:tcPr>
          <w:p>
            <w:pPr>
              <w:pStyle w:val="16"/>
              <w:spacing w:before="197"/>
              <w:ind w:left="300" w:right="296"/>
              <w:jc w:val="center"/>
              <w:rPr>
                <w:sz w:val="21"/>
              </w:rPr>
            </w:pPr>
            <w:r>
              <w:rPr>
                <w:w w:val="105"/>
                <w:sz w:val="21"/>
              </w:rPr>
              <w:t>4 组</w:t>
            </w:r>
          </w:p>
        </w:tc>
        <w:tc>
          <w:tcPr>
            <w:tcW w:w="1407" w:type="dxa"/>
          </w:tcPr>
          <w:p>
            <w:pPr>
              <w:pStyle w:val="16"/>
              <w:spacing w:before="197"/>
              <w:ind w:left="370" w:right="356"/>
              <w:jc w:val="center"/>
              <w:rPr>
                <w:sz w:val="21"/>
              </w:rPr>
            </w:pPr>
            <w:r>
              <w:rPr>
                <w:sz w:val="21"/>
              </w:rPr>
              <w:t>田径场</w:t>
            </w:r>
          </w:p>
        </w:tc>
        <w:tc>
          <w:tcPr>
            <w:tcW w:w="2363" w:type="dxa"/>
          </w:tcPr>
          <w:p>
            <w:pPr>
              <w:pStyle w:val="16"/>
              <w:spacing w:before="197"/>
              <w:ind w:right="536"/>
              <w:jc w:val="right"/>
              <w:rPr>
                <w:sz w:val="21"/>
              </w:rPr>
            </w:pPr>
            <w:r>
              <w:rPr>
                <w:sz w:val="21"/>
              </w:rPr>
              <w:t>组间充分休息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1" w:type="dxa"/>
          </w:tcPr>
          <w:p>
            <w:pPr>
              <w:pStyle w:val="16"/>
              <w:spacing w:before="197"/>
              <w:ind w:left="216"/>
              <w:rPr>
                <w:sz w:val="21"/>
              </w:rPr>
            </w:pPr>
            <w:r>
              <w:rPr>
                <w:w w:val="105"/>
                <w:sz w:val="21"/>
              </w:rPr>
              <w:t>100 米快速跑</w:t>
            </w:r>
          </w:p>
          <w:p>
            <w:pPr>
              <w:pStyle w:val="16"/>
              <w:spacing w:before="5"/>
              <w:rPr>
                <w:rFonts w:ascii="Times New Roman"/>
                <w:sz w:val="33"/>
              </w:rPr>
            </w:pPr>
          </w:p>
          <w:p>
            <w:pPr>
              <w:pStyle w:val="16"/>
              <w:spacing w:before="0"/>
              <w:ind w:left="317"/>
              <w:rPr>
                <w:sz w:val="21"/>
              </w:rPr>
            </w:pPr>
            <w:r>
              <w:rPr>
                <w:w w:val="105"/>
                <w:sz w:val="21"/>
              </w:rPr>
              <w:t>+50 米慢走</w:t>
            </w:r>
          </w:p>
        </w:tc>
        <w:tc>
          <w:tcPr>
            <w:tcW w:w="3073" w:type="dxa"/>
          </w:tcPr>
          <w:p>
            <w:pPr>
              <w:pStyle w:val="16"/>
              <w:spacing w:before="0"/>
              <w:rPr>
                <w:rFonts w:ascii="Times New Roman"/>
                <w:sz w:val="28"/>
              </w:rPr>
            </w:pPr>
          </w:p>
          <w:p>
            <w:pPr>
              <w:pStyle w:val="16"/>
              <w:spacing w:before="202"/>
              <w:ind w:left="300" w:right="296"/>
              <w:jc w:val="center"/>
              <w:rPr>
                <w:sz w:val="21"/>
              </w:rPr>
            </w:pPr>
            <w:r>
              <w:rPr>
                <w:w w:val="105"/>
                <w:sz w:val="21"/>
              </w:rPr>
              <w:t>4 组</w:t>
            </w:r>
          </w:p>
        </w:tc>
        <w:tc>
          <w:tcPr>
            <w:tcW w:w="1407" w:type="dxa"/>
          </w:tcPr>
          <w:p>
            <w:pPr>
              <w:pStyle w:val="16"/>
              <w:spacing w:before="0"/>
              <w:rPr>
                <w:rFonts w:ascii="Times New Roman"/>
                <w:sz w:val="28"/>
              </w:rPr>
            </w:pPr>
          </w:p>
          <w:p>
            <w:pPr>
              <w:pStyle w:val="16"/>
              <w:spacing w:before="202"/>
              <w:ind w:left="370" w:right="356"/>
              <w:jc w:val="center"/>
              <w:rPr>
                <w:sz w:val="21"/>
              </w:rPr>
            </w:pPr>
            <w:r>
              <w:rPr>
                <w:sz w:val="21"/>
              </w:rPr>
              <w:t>田径场</w:t>
            </w:r>
          </w:p>
        </w:tc>
        <w:tc>
          <w:tcPr>
            <w:tcW w:w="2363" w:type="dxa"/>
          </w:tcPr>
          <w:p>
            <w:pPr>
              <w:pStyle w:val="16"/>
              <w:spacing w:before="197"/>
              <w:ind w:right="536"/>
              <w:jc w:val="right"/>
              <w:rPr>
                <w:sz w:val="21"/>
              </w:rPr>
            </w:pPr>
            <w:r>
              <w:rPr>
                <w:sz w:val="21"/>
              </w:rPr>
              <w:t>注意调整呼吸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4" w:type="dxa"/>
            <w:gridSpan w:val="4"/>
          </w:tcPr>
          <w:p>
            <w:pPr>
              <w:pStyle w:val="16"/>
              <w:ind w:left="3693" w:right="3687"/>
              <w:jc w:val="center"/>
              <w:rPr>
                <w:sz w:val="21"/>
              </w:rPr>
            </w:pPr>
            <w:r>
              <w:rPr>
                <w:w w:val="115"/>
                <w:sz w:val="21"/>
              </w:rPr>
              <w:t>Day</w:t>
            </w:r>
            <w:r>
              <w:rPr>
                <w:spacing w:val="-64"/>
                <w:w w:val="115"/>
                <w:sz w:val="21"/>
              </w:rPr>
              <w:t xml:space="preserve"> </w:t>
            </w:r>
            <w:r>
              <w:rPr>
                <w:w w:val="115"/>
                <w:sz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ind w:left="124" w:right="115"/>
              <w:jc w:val="center"/>
              <w:rPr>
                <w:sz w:val="21"/>
              </w:rPr>
            </w:pPr>
            <w:r>
              <w:rPr>
                <w:sz w:val="21"/>
              </w:rPr>
              <w:t>项目</w:t>
            </w:r>
          </w:p>
        </w:tc>
        <w:tc>
          <w:tcPr>
            <w:tcW w:w="3073" w:type="dxa"/>
          </w:tcPr>
          <w:p>
            <w:pPr>
              <w:pStyle w:val="16"/>
              <w:ind w:left="300" w:right="291"/>
              <w:jc w:val="center"/>
              <w:rPr>
                <w:sz w:val="21"/>
              </w:rPr>
            </w:pPr>
            <w:r>
              <w:rPr>
                <w:sz w:val="21"/>
              </w:rPr>
              <w:t>内容</w:t>
            </w:r>
          </w:p>
        </w:tc>
        <w:tc>
          <w:tcPr>
            <w:tcW w:w="1407" w:type="dxa"/>
          </w:tcPr>
          <w:p>
            <w:pPr>
              <w:pStyle w:val="16"/>
              <w:ind w:left="370" w:right="356"/>
              <w:jc w:val="center"/>
              <w:rPr>
                <w:sz w:val="21"/>
              </w:rPr>
            </w:pPr>
            <w:r>
              <w:rPr>
                <w:sz w:val="21"/>
              </w:rPr>
              <w:t>地点</w:t>
            </w:r>
          </w:p>
        </w:tc>
        <w:tc>
          <w:tcPr>
            <w:tcW w:w="2363" w:type="dxa"/>
          </w:tcPr>
          <w:p>
            <w:pPr>
              <w:pStyle w:val="16"/>
              <w:ind w:left="115" w:right="97"/>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1" w:hRule="atLeast"/>
        </w:trPr>
        <w:tc>
          <w:tcPr>
            <w:tcW w:w="1681" w:type="dxa"/>
          </w:tcPr>
          <w:p>
            <w:pPr>
              <w:pStyle w:val="16"/>
              <w:spacing w:before="0"/>
              <w:rPr>
                <w:rFonts w:ascii="Times New Roman"/>
                <w:sz w:val="28"/>
              </w:rPr>
            </w:pPr>
          </w:p>
          <w:p>
            <w:pPr>
              <w:pStyle w:val="16"/>
              <w:spacing w:before="203"/>
              <w:ind w:left="124" w:right="115"/>
              <w:jc w:val="center"/>
              <w:rPr>
                <w:sz w:val="21"/>
              </w:rPr>
            </w:pPr>
            <w:r>
              <w:rPr>
                <w:sz w:val="21"/>
              </w:rPr>
              <w:t>热身</w:t>
            </w:r>
          </w:p>
        </w:tc>
        <w:tc>
          <w:tcPr>
            <w:tcW w:w="3073" w:type="dxa"/>
          </w:tcPr>
          <w:p>
            <w:pPr>
              <w:pStyle w:val="16"/>
              <w:spacing w:before="0"/>
              <w:rPr>
                <w:rFonts w:ascii="Times New Roman"/>
                <w:sz w:val="28"/>
              </w:rPr>
            </w:pPr>
          </w:p>
          <w:p>
            <w:pPr>
              <w:pStyle w:val="16"/>
              <w:spacing w:before="203"/>
              <w:ind w:left="296" w:right="296"/>
              <w:jc w:val="center"/>
              <w:rPr>
                <w:sz w:val="21"/>
              </w:rPr>
            </w:pPr>
            <w:r>
              <w:rPr>
                <w:w w:val="105"/>
                <w:sz w:val="21"/>
              </w:rPr>
              <w:t>慢跑 10—15 分钟</w:t>
            </w:r>
          </w:p>
        </w:tc>
        <w:tc>
          <w:tcPr>
            <w:tcW w:w="1407" w:type="dxa"/>
          </w:tcPr>
          <w:p>
            <w:pPr>
              <w:pStyle w:val="16"/>
              <w:spacing w:before="0"/>
              <w:rPr>
                <w:rFonts w:ascii="Times New Roman"/>
                <w:sz w:val="28"/>
              </w:rPr>
            </w:pPr>
          </w:p>
          <w:p>
            <w:pPr>
              <w:pStyle w:val="16"/>
              <w:spacing w:before="203"/>
              <w:ind w:left="370" w:right="356"/>
              <w:jc w:val="center"/>
              <w:rPr>
                <w:sz w:val="21"/>
              </w:rPr>
            </w:pPr>
            <w:r>
              <w:rPr>
                <w:sz w:val="21"/>
              </w:rPr>
              <w:t>田径场</w:t>
            </w:r>
          </w:p>
        </w:tc>
        <w:tc>
          <w:tcPr>
            <w:tcW w:w="2363" w:type="dxa"/>
          </w:tcPr>
          <w:p>
            <w:pPr>
              <w:pStyle w:val="16"/>
              <w:spacing w:before="197"/>
              <w:ind w:left="115" w:right="97"/>
              <w:jc w:val="center"/>
              <w:rPr>
                <w:sz w:val="21"/>
              </w:rPr>
            </w:pPr>
            <w:r>
              <w:rPr>
                <w:sz w:val="21"/>
              </w:rPr>
              <w:t>升高体温，减少肌肉黏</w:t>
            </w:r>
          </w:p>
          <w:p>
            <w:pPr>
              <w:pStyle w:val="16"/>
              <w:spacing w:before="5"/>
              <w:rPr>
                <w:rFonts w:ascii="Times New Roman"/>
                <w:sz w:val="33"/>
              </w:rPr>
            </w:pPr>
          </w:p>
          <w:p>
            <w:pPr>
              <w:pStyle w:val="16"/>
              <w:spacing w:before="0"/>
              <w:ind w:left="110" w:right="97"/>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20"/>
              <w:jc w:val="center"/>
              <w:rPr>
                <w:sz w:val="21"/>
              </w:rPr>
            </w:pPr>
            <w:r>
              <w:rPr>
                <w:w w:val="110"/>
                <w:sz w:val="21"/>
              </w:rPr>
              <w:t>4*10m 折返跑</w:t>
            </w:r>
          </w:p>
        </w:tc>
        <w:tc>
          <w:tcPr>
            <w:tcW w:w="3073" w:type="dxa"/>
          </w:tcPr>
          <w:p>
            <w:pPr>
              <w:pStyle w:val="16"/>
              <w:spacing w:before="197"/>
              <w:ind w:left="300" w:right="291"/>
              <w:jc w:val="center"/>
              <w:rPr>
                <w:sz w:val="21"/>
              </w:rPr>
            </w:pPr>
            <w:r>
              <w:rPr>
                <w:sz w:val="21"/>
              </w:rPr>
              <w:t>成绩测评*4 组</w:t>
            </w:r>
          </w:p>
        </w:tc>
        <w:tc>
          <w:tcPr>
            <w:tcW w:w="1407" w:type="dxa"/>
          </w:tcPr>
          <w:p>
            <w:pPr>
              <w:pStyle w:val="16"/>
              <w:spacing w:before="197"/>
              <w:ind w:left="370" w:right="356"/>
              <w:jc w:val="center"/>
              <w:rPr>
                <w:sz w:val="21"/>
              </w:rPr>
            </w:pPr>
            <w:r>
              <w:rPr>
                <w:sz w:val="21"/>
              </w:rPr>
              <w:t>田径场</w:t>
            </w:r>
          </w:p>
        </w:tc>
        <w:tc>
          <w:tcPr>
            <w:tcW w:w="2363" w:type="dxa"/>
            <w:vMerge w:val="restart"/>
          </w:tcPr>
          <w:p>
            <w:pPr>
              <w:pStyle w:val="16"/>
              <w:spacing w:before="197"/>
              <w:ind w:left="115" w:right="97"/>
              <w:jc w:val="center"/>
              <w:rPr>
                <w:sz w:val="21"/>
              </w:rPr>
            </w:pPr>
            <w:r>
              <w:rPr>
                <w:sz w:val="21"/>
              </w:rPr>
              <w:t>休息要充分，尽力达到</w:t>
            </w:r>
          </w:p>
          <w:p>
            <w:pPr>
              <w:pStyle w:val="16"/>
              <w:spacing w:before="4" w:line="650" w:lineRule="atLeast"/>
              <w:ind w:left="134" w:right="114"/>
              <w:jc w:val="center"/>
              <w:rPr>
                <w:sz w:val="21"/>
              </w:rPr>
            </w:pPr>
            <w:r>
              <w:rPr>
                <w:sz w:val="21"/>
              </w:rPr>
              <w:t>最好成绩。两个项目交替进行。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6" w:hRule="atLeast"/>
        </w:trPr>
        <w:tc>
          <w:tcPr>
            <w:tcW w:w="1681" w:type="dxa"/>
          </w:tcPr>
          <w:p>
            <w:pPr>
              <w:pStyle w:val="16"/>
              <w:spacing w:before="0"/>
              <w:rPr>
                <w:rFonts w:ascii="Times New Roman"/>
                <w:sz w:val="28"/>
              </w:rPr>
            </w:pPr>
          </w:p>
          <w:p>
            <w:pPr>
              <w:pStyle w:val="16"/>
              <w:ind w:left="124" w:right="115"/>
              <w:jc w:val="center"/>
              <w:rPr>
                <w:sz w:val="21"/>
              </w:rPr>
            </w:pPr>
            <w:r>
              <w:rPr>
                <w:sz w:val="21"/>
              </w:rPr>
              <w:t>纵跳摸高</w:t>
            </w:r>
          </w:p>
        </w:tc>
        <w:tc>
          <w:tcPr>
            <w:tcW w:w="3073" w:type="dxa"/>
          </w:tcPr>
          <w:p>
            <w:pPr>
              <w:pStyle w:val="16"/>
              <w:spacing w:before="0"/>
              <w:rPr>
                <w:rFonts w:ascii="Times New Roman"/>
                <w:sz w:val="28"/>
              </w:rPr>
            </w:pPr>
          </w:p>
          <w:p>
            <w:pPr>
              <w:pStyle w:val="16"/>
              <w:ind w:left="300" w:right="291"/>
              <w:jc w:val="center"/>
              <w:rPr>
                <w:sz w:val="21"/>
              </w:rPr>
            </w:pPr>
            <w:r>
              <w:rPr>
                <w:sz w:val="21"/>
              </w:rPr>
              <w:t>成绩测评*4 组</w:t>
            </w:r>
          </w:p>
        </w:tc>
        <w:tc>
          <w:tcPr>
            <w:tcW w:w="1407" w:type="dxa"/>
          </w:tcPr>
          <w:p>
            <w:pPr>
              <w:pStyle w:val="16"/>
              <w:spacing w:before="0"/>
              <w:rPr>
                <w:rFonts w:ascii="Times New Roman"/>
                <w:sz w:val="28"/>
              </w:rPr>
            </w:pPr>
          </w:p>
          <w:p>
            <w:pPr>
              <w:pStyle w:val="16"/>
              <w:ind w:left="370" w:right="356"/>
              <w:jc w:val="center"/>
              <w:rPr>
                <w:sz w:val="21"/>
              </w:rPr>
            </w:pPr>
            <w:r>
              <w:rPr>
                <w:sz w:val="21"/>
              </w:rPr>
              <w:t>田径场</w:t>
            </w:r>
          </w:p>
        </w:tc>
        <w:tc>
          <w:tcPr>
            <w:tcW w:w="2363"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1681" w:type="dxa"/>
          </w:tcPr>
          <w:p>
            <w:pPr>
              <w:pStyle w:val="16"/>
              <w:ind w:left="122" w:right="120"/>
              <w:jc w:val="center"/>
              <w:rPr>
                <w:sz w:val="21"/>
              </w:rPr>
            </w:pP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p>
        </w:tc>
        <w:tc>
          <w:tcPr>
            <w:tcW w:w="3073" w:type="dxa"/>
          </w:tcPr>
          <w:p>
            <w:pPr>
              <w:pStyle w:val="16"/>
              <w:ind w:left="300" w:right="291"/>
              <w:jc w:val="center"/>
              <w:rPr>
                <w:sz w:val="21"/>
              </w:rPr>
            </w:pPr>
            <w:r>
              <w:rPr>
                <w:sz w:val="21"/>
              </w:rPr>
              <w:t>成绩测评*4 组</w:t>
            </w:r>
          </w:p>
        </w:tc>
        <w:tc>
          <w:tcPr>
            <w:tcW w:w="1407" w:type="dxa"/>
          </w:tcPr>
          <w:p>
            <w:pPr>
              <w:pStyle w:val="16"/>
              <w:ind w:left="370" w:right="356"/>
              <w:jc w:val="center"/>
              <w:rPr>
                <w:sz w:val="21"/>
              </w:rPr>
            </w:pPr>
            <w:r>
              <w:rPr>
                <w:sz w:val="21"/>
              </w:rPr>
              <w:t>田径场</w:t>
            </w:r>
          </w:p>
        </w:tc>
        <w:tc>
          <w:tcPr>
            <w:tcW w:w="2363" w:type="dxa"/>
          </w:tcPr>
          <w:p>
            <w:pPr>
              <w:pStyle w:val="16"/>
              <w:ind w:left="110"/>
              <w:rPr>
                <w:sz w:val="21"/>
              </w:rPr>
            </w:pPr>
            <w:r>
              <w:rPr>
                <w:sz w:val="21"/>
              </w:rPr>
              <w:t>组间休息充分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俯卧撑</w:t>
            </w:r>
          </w:p>
        </w:tc>
        <w:tc>
          <w:tcPr>
            <w:tcW w:w="3073" w:type="dxa"/>
          </w:tcPr>
          <w:p>
            <w:pPr>
              <w:pStyle w:val="16"/>
              <w:spacing w:before="197"/>
              <w:ind w:left="300" w:right="296"/>
              <w:jc w:val="center"/>
              <w:rPr>
                <w:sz w:val="21"/>
              </w:rPr>
            </w:pPr>
            <w:r>
              <w:rPr>
                <w:w w:val="105"/>
                <w:sz w:val="21"/>
              </w:rPr>
              <w:t>15—30 个一组，共 4 组</w:t>
            </w:r>
          </w:p>
        </w:tc>
        <w:tc>
          <w:tcPr>
            <w:tcW w:w="1407" w:type="dxa"/>
          </w:tcPr>
          <w:p>
            <w:pPr>
              <w:pStyle w:val="16"/>
              <w:spacing w:before="197"/>
              <w:ind w:left="370" w:right="356"/>
              <w:jc w:val="center"/>
              <w:rPr>
                <w:sz w:val="21"/>
              </w:rPr>
            </w:pPr>
            <w:r>
              <w:rPr>
                <w:sz w:val="21"/>
              </w:rPr>
              <w:t>田径场</w:t>
            </w:r>
          </w:p>
        </w:tc>
        <w:tc>
          <w:tcPr>
            <w:tcW w:w="2363" w:type="dxa"/>
            <w:vMerge w:val="restart"/>
          </w:tcPr>
          <w:p>
            <w:pPr>
              <w:pStyle w:val="16"/>
              <w:spacing w:before="197"/>
              <w:ind w:left="110"/>
              <w:rPr>
                <w:sz w:val="21"/>
              </w:rPr>
            </w:pPr>
            <w:r>
              <w:rPr>
                <w:spacing w:val="-1"/>
                <w:w w:val="100"/>
                <w:sz w:val="21"/>
              </w:rPr>
              <w:t>休息时间不超过</w:t>
            </w:r>
            <w:r>
              <w:rPr>
                <w:spacing w:val="-52"/>
                <w:sz w:val="21"/>
              </w:rPr>
              <w:t xml:space="preserve"> </w:t>
            </w:r>
            <w:r>
              <w:rPr>
                <w:spacing w:val="-3"/>
                <w:w w:val="111"/>
                <w:sz w:val="21"/>
              </w:rPr>
              <w:t>1</w:t>
            </w:r>
            <w:r>
              <w:rPr>
                <w:spacing w:val="1"/>
                <w:w w:val="167"/>
                <w:sz w:val="21"/>
              </w:rPr>
              <w:t>m</w:t>
            </w:r>
            <w:r>
              <w:rPr>
                <w:spacing w:val="-4"/>
                <w:w w:val="44"/>
                <w:sz w:val="21"/>
              </w:rPr>
              <w:t>i</w:t>
            </w:r>
            <w:r>
              <w:rPr>
                <w:spacing w:val="-3"/>
                <w:w w:val="111"/>
                <w:sz w:val="21"/>
              </w:rPr>
              <w:t>n</w:t>
            </w:r>
            <w:r>
              <w:rPr>
                <w:w w:val="100"/>
                <w:sz w:val="21"/>
              </w:rPr>
              <w:t>。</w:t>
            </w:r>
          </w:p>
          <w:p>
            <w:pPr>
              <w:pStyle w:val="16"/>
              <w:spacing w:before="4"/>
              <w:rPr>
                <w:rFonts w:ascii="Times New Roman"/>
                <w:sz w:val="33"/>
              </w:rPr>
            </w:pPr>
          </w:p>
          <w:p>
            <w:pPr>
              <w:pStyle w:val="16"/>
              <w:spacing w:before="1"/>
              <w:ind w:left="110"/>
              <w:rPr>
                <w:sz w:val="21"/>
              </w:rPr>
            </w:pPr>
            <w:r>
              <w:rPr>
                <w:sz w:val="21"/>
              </w:rPr>
              <w:t>注意肌肉感觉和动作规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124" w:right="115"/>
              <w:jc w:val="center"/>
              <w:rPr>
                <w:sz w:val="21"/>
              </w:rPr>
            </w:pPr>
            <w:r>
              <w:rPr>
                <w:sz w:val="21"/>
              </w:rPr>
              <w:t>平板支撑</w:t>
            </w:r>
          </w:p>
        </w:tc>
        <w:tc>
          <w:tcPr>
            <w:tcW w:w="3073" w:type="dxa"/>
          </w:tcPr>
          <w:p>
            <w:pPr>
              <w:pStyle w:val="16"/>
              <w:spacing w:before="197"/>
              <w:ind w:left="300" w:right="296"/>
              <w:jc w:val="center"/>
              <w:rPr>
                <w:sz w:val="21"/>
              </w:rPr>
            </w:pPr>
            <w:r>
              <w:rPr>
                <w:spacing w:val="-3"/>
                <w:w w:val="111"/>
                <w:sz w:val="21"/>
              </w:rPr>
              <w:t>1</w:t>
            </w:r>
            <w:r>
              <w:rPr>
                <w:w w:val="100"/>
                <w:sz w:val="21"/>
              </w:rPr>
              <w:t>—</w:t>
            </w:r>
            <w:r>
              <w:rPr>
                <w:spacing w:val="-3"/>
                <w:w w:val="111"/>
                <w:sz w:val="21"/>
              </w:rPr>
              <w:t>2</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407" w:type="dxa"/>
          </w:tcPr>
          <w:p>
            <w:pPr>
              <w:pStyle w:val="16"/>
              <w:spacing w:before="197"/>
              <w:ind w:left="370" w:right="356"/>
              <w:jc w:val="center"/>
              <w:rPr>
                <w:sz w:val="21"/>
              </w:rPr>
            </w:pPr>
            <w:r>
              <w:rPr>
                <w:sz w:val="21"/>
              </w:rPr>
              <w:t>田径场</w:t>
            </w:r>
          </w:p>
        </w:tc>
        <w:tc>
          <w:tcPr>
            <w:tcW w:w="2363" w:type="dxa"/>
            <w:vMerge w:val="continue"/>
            <w:tcBorders>
              <w:top w:val="nil"/>
            </w:tcBorders>
          </w:tcPr>
          <w:p>
            <w:pPr>
              <w:rPr>
                <w:sz w:val="2"/>
                <w:szCs w:val="2"/>
              </w:rPr>
            </w:pPr>
          </w:p>
        </w:tc>
      </w:tr>
    </w:tbl>
    <w:p>
      <w:pPr>
        <w:spacing w:after="0"/>
        <w:rPr>
          <w:sz w:val="2"/>
          <w:szCs w:val="2"/>
        </w:rPr>
        <w:sectPr>
          <w:pgSz w:w="11910" w:h="16840"/>
          <w:pgMar w:top="1460" w:right="920" w:bottom="1220" w:left="1140" w:header="675" w:footer="1030" w:gutter="0"/>
        </w:sect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1"/>
        <w:gridCol w:w="3073"/>
        <w:gridCol w:w="1407"/>
        <w:gridCol w:w="23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1" w:type="dxa"/>
          </w:tcPr>
          <w:p>
            <w:pPr>
              <w:pStyle w:val="16"/>
              <w:spacing w:before="197"/>
              <w:ind w:left="417"/>
              <w:rPr>
                <w:sz w:val="21"/>
              </w:rPr>
            </w:pPr>
            <w:r>
              <w:rPr>
                <w:sz w:val="21"/>
              </w:rPr>
              <w:t>仰卧卷腹</w:t>
            </w:r>
          </w:p>
        </w:tc>
        <w:tc>
          <w:tcPr>
            <w:tcW w:w="3073" w:type="dxa"/>
          </w:tcPr>
          <w:p>
            <w:pPr>
              <w:pStyle w:val="16"/>
              <w:spacing w:before="197"/>
              <w:ind w:left="647"/>
              <w:rPr>
                <w:sz w:val="21"/>
              </w:rPr>
            </w:pPr>
            <w:r>
              <w:rPr>
                <w:w w:val="105"/>
                <w:sz w:val="21"/>
              </w:rPr>
              <w:t>30 个一组，共 4 组</w:t>
            </w:r>
          </w:p>
        </w:tc>
        <w:tc>
          <w:tcPr>
            <w:tcW w:w="1407" w:type="dxa"/>
          </w:tcPr>
          <w:p>
            <w:pPr>
              <w:pStyle w:val="16"/>
              <w:spacing w:before="197"/>
              <w:ind w:left="388"/>
              <w:rPr>
                <w:sz w:val="21"/>
              </w:rPr>
            </w:pPr>
            <w:r>
              <w:rPr>
                <w:sz w:val="21"/>
              </w:rPr>
              <w:t>田径场</w:t>
            </w:r>
          </w:p>
        </w:tc>
        <w:tc>
          <w:tcPr>
            <w:tcW w:w="2363" w:type="dxa"/>
          </w:tcPr>
          <w:p>
            <w:pPr>
              <w:pStyle w:val="16"/>
              <w:spacing w:before="197"/>
              <w:ind w:left="110"/>
              <w:rPr>
                <w:sz w:val="21"/>
              </w:rPr>
            </w:pPr>
            <w:r>
              <w:rPr>
                <w:sz w:val="21"/>
              </w:rPr>
              <w:t>范性。</w:t>
            </w:r>
          </w:p>
        </w:tc>
      </w:tr>
    </w:tbl>
    <w:p>
      <w:pPr>
        <w:pStyle w:val="7"/>
        <w:rPr>
          <w:rFonts w:ascii="Times New Roman"/>
          <w:sz w:val="8"/>
        </w:rPr>
      </w:pPr>
    </w:p>
    <w:p>
      <w:pPr>
        <w:pStyle w:val="7"/>
        <w:spacing w:before="116"/>
        <w:ind w:right="203"/>
        <w:jc w:val="center"/>
      </w:pPr>
      <w:r>
        <w:t>附：</w:t>
      </w:r>
    </w:p>
    <w:p>
      <w:pPr>
        <w:pStyle w:val="7"/>
        <w:spacing w:before="6" w:after="1"/>
        <w:rPr>
          <w:sz w:val="14"/>
        </w:r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2"/>
        <w:gridCol w:w="5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4" w:type="dxa"/>
            <w:gridSpan w:val="2"/>
          </w:tcPr>
          <w:p>
            <w:pPr>
              <w:pStyle w:val="16"/>
              <w:spacing w:before="197"/>
              <w:ind w:left="3693" w:right="3689"/>
              <w:jc w:val="center"/>
              <w:rPr>
                <w:sz w:val="21"/>
              </w:rPr>
            </w:pPr>
            <w:r>
              <w:rPr>
                <w:sz w:val="21"/>
              </w:rPr>
              <w:t>放松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3242" w:type="dxa"/>
          </w:tcPr>
          <w:p>
            <w:pPr>
              <w:pStyle w:val="16"/>
              <w:spacing w:before="197"/>
              <w:ind w:left="1125" w:right="1121"/>
              <w:jc w:val="center"/>
              <w:rPr>
                <w:sz w:val="21"/>
              </w:rPr>
            </w:pPr>
            <w:r>
              <w:rPr>
                <w:sz w:val="21"/>
              </w:rPr>
              <w:t>（1）闭眼</w:t>
            </w:r>
          </w:p>
        </w:tc>
        <w:tc>
          <w:tcPr>
            <w:tcW w:w="5282" w:type="dxa"/>
          </w:tcPr>
          <w:p>
            <w:pPr>
              <w:pStyle w:val="16"/>
              <w:spacing w:before="197"/>
              <w:ind w:left="1377"/>
              <w:rPr>
                <w:sz w:val="21"/>
              </w:rPr>
            </w:pPr>
            <w:r>
              <w:rPr>
                <w:sz w:val="21"/>
              </w:rPr>
              <w:t>深呼吸（听轻音乐，想象）</w:t>
            </w:r>
          </w:p>
        </w:tc>
      </w:tr>
    </w:tbl>
    <w:p>
      <w:pPr>
        <w:pStyle w:val="7"/>
        <w:spacing w:before="9"/>
      </w:pPr>
    </w:p>
    <w:tbl>
      <w:tblPr>
        <w:tblStyle w:val="12"/>
        <w:tblW w:w="0" w:type="auto"/>
        <w:tblInd w:w="5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8"/>
        <w:gridCol w:w="1563"/>
        <w:gridCol w:w="1512"/>
        <w:gridCol w:w="1411"/>
        <w:gridCol w:w="2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4" w:type="dxa"/>
            <w:gridSpan w:val="5"/>
          </w:tcPr>
          <w:p>
            <w:pPr>
              <w:pStyle w:val="16"/>
              <w:ind w:left="3693" w:right="3696"/>
              <w:jc w:val="center"/>
              <w:rPr>
                <w:sz w:val="21"/>
              </w:rPr>
            </w:pPr>
            <w:r>
              <w:rPr>
                <w:w w:val="110"/>
                <w:sz w:val="21"/>
              </w:rPr>
              <w:t>Day</w:t>
            </w:r>
            <w:r>
              <w:rPr>
                <w:spacing w:val="-59"/>
                <w:w w:val="110"/>
                <w:sz w:val="21"/>
              </w:rPr>
              <w:t xml:space="preserve"> </w:t>
            </w:r>
            <w:r>
              <w:rPr>
                <w:w w:val="110"/>
                <w:sz w:val="21"/>
              </w:rPr>
              <w:t>1</w:t>
            </w:r>
            <w:r>
              <w:rPr>
                <w:spacing w:val="-4"/>
                <w:w w:val="110"/>
                <w:sz w:val="21"/>
              </w:rPr>
              <w:t xml:space="preserve"> 上午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tcPr>
          <w:p>
            <w:pPr>
              <w:pStyle w:val="16"/>
              <w:ind w:left="295" w:right="293"/>
              <w:jc w:val="center"/>
              <w:rPr>
                <w:sz w:val="21"/>
              </w:rPr>
            </w:pPr>
            <w:r>
              <w:rPr>
                <w:sz w:val="21"/>
              </w:rPr>
              <w:t>项目</w:t>
            </w:r>
          </w:p>
        </w:tc>
        <w:tc>
          <w:tcPr>
            <w:tcW w:w="3075" w:type="dxa"/>
            <w:gridSpan w:val="2"/>
          </w:tcPr>
          <w:p>
            <w:pPr>
              <w:pStyle w:val="16"/>
              <w:ind w:left="1304" w:right="1301"/>
              <w:jc w:val="center"/>
              <w:rPr>
                <w:sz w:val="21"/>
              </w:rPr>
            </w:pPr>
            <w:r>
              <w:rPr>
                <w:sz w:val="21"/>
              </w:rPr>
              <w:t>内容</w:t>
            </w:r>
          </w:p>
        </w:tc>
        <w:tc>
          <w:tcPr>
            <w:tcW w:w="1411" w:type="dxa"/>
          </w:tcPr>
          <w:p>
            <w:pPr>
              <w:pStyle w:val="16"/>
              <w:ind w:left="371" w:right="360"/>
              <w:jc w:val="center"/>
              <w:rPr>
                <w:sz w:val="21"/>
              </w:rPr>
            </w:pPr>
            <w:r>
              <w:rPr>
                <w:sz w:val="21"/>
              </w:rPr>
              <w:t>地点</w:t>
            </w:r>
          </w:p>
        </w:tc>
        <w:tc>
          <w:tcPr>
            <w:tcW w:w="2350" w:type="dxa"/>
          </w:tcPr>
          <w:p>
            <w:pPr>
              <w:pStyle w:val="16"/>
              <w:ind w:left="102" w:right="97"/>
              <w:jc w:val="center"/>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1688" w:type="dxa"/>
          </w:tcPr>
          <w:p>
            <w:pPr>
              <w:pStyle w:val="16"/>
              <w:spacing w:before="197"/>
              <w:ind w:left="295" w:right="293"/>
              <w:jc w:val="center"/>
              <w:rPr>
                <w:sz w:val="21"/>
              </w:rPr>
            </w:pPr>
            <w:r>
              <w:rPr>
                <w:sz w:val="21"/>
              </w:rPr>
              <w:t>热身</w:t>
            </w:r>
          </w:p>
        </w:tc>
        <w:tc>
          <w:tcPr>
            <w:tcW w:w="3075" w:type="dxa"/>
            <w:gridSpan w:val="2"/>
          </w:tcPr>
          <w:p>
            <w:pPr>
              <w:pStyle w:val="16"/>
              <w:spacing w:before="197"/>
              <w:ind w:left="943"/>
              <w:rPr>
                <w:sz w:val="21"/>
              </w:rPr>
            </w:pPr>
            <w:r>
              <w:rPr>
                <w:w w:val="105"/>
                <w:sz w:val="21"/>
              </w:rPr>
              <w:t>慢跑 20 分钟</w:t>
            </w:r>
          </w:p>
        </w:tc>
        <w:tc>
          <w:tcPr>
            <w:tcW w:w="1411" w:type="dxa"/>
          </w:tcPr>
          <w:p>
            <w:pPr>
              <w:pStyle w:val="16"/>
              <w:spacing w:before="197"/>
              <w:ind w:left="371" w:right="360"/>
              <w:jc w:val="center"/>
              <w:rPr>
                <w:sz w:val="21"/>
              </w:rPr>
            </w:pPr>
            <w:r>
              <w:rPr>
                <w:sz w:val="21"/>
              </w:rPr>
              <w:t>田径场</w:t>
            </w:r>
          </w:p>
        </w:tc>
        <w:tc>
          <w:tcPr>
            <w:tcW w:w="2350" w:type="dxa"/>
          </w:tcPr>
          <w:p>
            <w:pPr>
              <w:pStyle w:val="16"/>
              <w:spacing w:before="197"/>
              <w:ind w:left="102" w:right="97"/>
              <w:jc w:val="center"/>
              <w:rPr>
                <w:sz w:val="21"/>
              </w:rPr>
            </w:pPr>
            <w:r>
              <w:rPr>
                <w:sz w:val="21"/>
              </w:rPr>
              <w:t>升高体温，减少肌肉黏</w:t>
            </w:r>
          </w:p>
          <w:p>
            <w:pPr>
              <w:pStyle w:val="16"/>
              <w:spacing w:before="0"/>
              <w:rPr>
                <w:sz w:val="30"/>
              </w:rPr>
            </w:pPr>
          </w:p>
          <w:p>
            <w:pPr>
              <w:pStyle w:val="16"/>
              <w:spacing w:before="0"/>
              <w:ind w:left="97" w:right="97"/>
              <w:jc w:val="center"/>
              <w:rPr>
                <w:sz w:val="21"/>
              </w:rPr>
            </w:pPr>
            <w:r>
              <w:rPr>
                <w:sz w:val="21"/>
              </w:rPr>
              <w:t>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1688" w:type="dxa"/>
          </w:tcPr>
          <w:p>
            <w:pPr>
              <w:pStyle w:val="16"/>
              <w:ind w:left="295" w:right="293"/>
              <w:jc w:val="center"/>
              <w:rPr>
                <w:sz w:val="21"/>
              </w:rPr>
            </w:pPr>
            <w:r>
              <w:rPr>
                <w:sz w:val="21"/>
              </w:rPr>
              <w:t>原地高抬腿</w:t>
            </w:r>
          </w:p>
        </w:tc>
        <w:tc>
          <w:tcPr>
            <w:tcW w:w="3075" w:type="dxa"/>
            <w:gridSpan w:val="2"/>
          </w:tcPr>
          <w:p>
            <w:pPr>
              <w:pStyle w:val="16"/>
              <w:ind w:left="559"/>
              <w:rPr>
                <w:sz w:val="21"/>
              </w:rPr>
            </w:pPr>
            <w:r>
              <w:rPr>
                <w:spacing w:val="-3"/>
                <w:w w:val="111"/>
                <w:sz w:val="21"/>
              </w:rPr>
              <w:t>1</w:t>
            </w:r>
            <w:r>
              <w:rPr>
                <w:spacing w:val="-2"/>
                <w:w w:val="55"/>
                <w:sz w:val="21"/>
              </w:rPr>
              <w:t>.</w:t>
            </w:r>
            <w:r>
              <w:rPr>
                <w:spacing w:val="-3"/>
                <w:w w:val="111"/>
                <w:sz w:val="21"/>
              </w:rPr>
              <w:t>5</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411" w:type="dxa"/>
          </w:tcPr>
          <w:p>
            <w:pPr>
              <w:pStyle w:val="16"/>
              <w:ind w:left="371" w:right="360"/>
              <w:jc w:val="center"/>
              <w:rPr>
                <w:sz w:val="21"/>
              </w:rPr>
            </w:pPr>
            <w:r>
              <w:rPr>
                <w:sz w:val="21"/>
              </w:rPr>
              <w:t>田径场</w:t>
            </w:r>
          </w:p>
        </w:tc>
        <w:tc>
          <w:tcPr>
            <w:tcW w:w="2350" w:type="dxa"/>
          </w:tcPr>
          <w:p>
            <w:pPr>
              <w:pStyle w:val="16"/>
              <w:ind w:left="102" w:right="97"/>
              <w:jc w:val="center"/>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tcPr>
          <w:p>
            <w:pPr>
              <w:pStyle w:val="16"/>
              <w:spacing w:before="202"/>
              <w:ind w:left="295" w:right="293"/>
              <w:jc w:val="center"/>
              <w:rPr>
                <w:sz w:val="21"/>
              </w:rPr>
            </w:pPr>
            <w:r>
              <w:rPr>
                <w:sz w:val="21"/>
              </w:rPr>
              <w:t>徒手下蹲</w:t>
            </w:r>
          </w:p>
        </w:tc>
        <w:tc>
          <w:tcPr>
            <w:tcW w:w="3075" w:type="dxa"/>
            <w:gridSpan w:val="2"/>
          </w:tcPr>
          <w:p>
            <w:pPr>
              <w:pStyle w:val="16"/>
              <w:spacing w:before="202"/>
              <w:ind w:left="655"/>
              <w:rPr>
                <w:sz w:val="21"/>
              </w:rPr>
            </w:pPr>
            <w:r>
              <w:rPr>
                <w:sz w:val="21"/>
              </w:rPr>
              <w:t>25 个一组，共四组</w:t>
            </w:r>
          </w:p>
        </w:tc>
        <w:tc>
          <w:tcPr>
            <w:tcW w:w="1411" w:type="dxa"/>
          </w:tcPr>
          <w:p>
            <w:pPr>
              <w:pStyle w:val="16"/>
              <w:spacing w:before="202"/>
              <w:ind w:left="371" w:right="360"/>
              <w:jc w:val="center"/>
              <w:rPr>
                <w:sz w:val="21"/>
              </w:rPr>
            </w:pPr>
            <w:r>
              <w:rPr>
                <w:sz w:val="21"/>
              </w:rPr>
              <w:t>田径场</w:t>
            </w:r>
          </w:p>
        </w:tc>
        <w:tc>
          <w:tcPr>
            <w:tcW w:w="2350" w:type="dxa"/>
          </w:tcPr>
          <w:p>
            <w:pPr>
              <w:pStyle w:val="16"/>
              <w:spacing w:before="202"/>
              <w:ind w:left="97" w:right="97"/>
              <w:jc w:val="center"/>
              <w:rPr>
                <w:sz w:val="21"/>
              </w:rPr>
            </w:pPr>
            <w:r>
              <w:rPr>
                <w:sz w:val="21"/>
              </w:rPr>
              <w:t>下肢力量锻炼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tcPr>
          <w:p>
            <w:pPr>
              <w:pStyle w:val="16"/>
              <w:ind w:left="295" w:right="293"/>
              <w:jc w:val="center"/>
              <w:rPr>
                <w:sz w:val="21"/>
              </w:rPr>
            </w:pPr>
            <w:r>
              <w:rPr>
                <w:sz w:val="21"/>
              </w:rPr>
              <w:t>俯卧撑</w:t>
            </w:r>
          </w:p>
        </w:tc>
        <w:tc>
          <w:tcPr>
            <w:tcW w:w="3075" w:type="dxa"/>
            <w:gridSpan w:val="2"/>
          </w:tcPr>
          <w:p>
            <w:pPr>
              <w:pStyle w:val="16"/>
              <w:ind w:left="434"/>
              <w:rPr>
                <w:sz w:val="21"/>
              </w:rPr>
            </w:pPr>
            <w:r>
              <w:rPr>
                <w:sz w:val="21"/>
              </w:rPr>
              <w:t>20—25 个一组，共四组</w:t>
            </w:r>
          </w:p>
        </w:tc>
        <w:tc>
          <w:tcPr>
            <w:tcW w:w="1411" w:type="dxa"/>
          </w:tcPr>
          <w:p>
            <w:pPr>
              <w:pStyle w:val="16"/>
              <w:ind w:left="371" w:right="360"/>
              <w:jc w:val="center"/>
              <w:rPr>
                <w:sz w:val="21"/>
              </w:rPr>
            </w:pPr>
            <w:r>
              <w:rPr>
                <w:sz w:val="21"/>
              </w:rPr>
              <w:t>田径场</w:t>
            </w:r>
          </w:p>
        </w:tc>
        <w:tc>
          <w:tcPr>
            <w:tcW w:w="2350" w:type="dxa"/>
          </w:tcPr>
          <w:p>
            <w:pPr>
              <w:pStyle w:val="16"/>
              <w:ind w:left="97" w:right="97"/>
              <w:jc w:val="center"/>
              <w:rPr>
                <w:sz w:val="21"/>
              </w:rPr>
            </w:pPr>
            <w:r>
              <w:rPr>
                <w:sz w:val="21"/>
              </w:rPr>
              <w:t>上肢力量锻炼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tcBorders>
              <w:bottom w:val="single" w:color="000000" w:sz="8" w:space="0"/>
            </w:tcBorders>
          </w:tcPr>
          <w:p>
            <w:pPr>
              <w:pStyle w:val="16"/>
              <w:ind w:left="295" w:right="293"/>
              <w:jc w:val="center"/>
              <w:rPr>
                <w:sz w:val="21"/>
              </w:rPr>
            </w:pPr>
            <w:r>
              <w:rPr>
                <w:sz w:val="21"/>
              </w:rPr>
              <w:t>平板支撑</w:t>
            </w:r>
          </w:p>
        </w:tc>
        <w:tc>
          <w:tcPr>
            <w:tcW w:w="3075" w:type="dxa"/>
            <w:gridSpan w:val="2"/>
            <w:tcBorders>
              <w:bottom w:val="single" w:color="000000" w:sz="8" w:space="0"/>
            </w:tcBorders>
          </w:tcPr>
          <w:p>
            <w:pPr>
              <w:pStyle w:val="16"/>
              <w:ind w:left="559"/>
              <w:rPr>
                <w:sz w:val="21"/>
              </w:rPr>
            </w:pPr>
            <w:r>
              <w:rPr>
                <w:spacing w:val="-3"/>
                <w:w w:val="111"/>
                <w:sz w:val="21"/>
              </w:rPr>
              <w:t>1</w:t>
            </w:r>
            <w:r>
              <w:rPr>
                <w:spacing w:val="-2"/>
                <w:w w:val="55"/>
                <w:sz w:val="21"/>
              </w:rPr>
              <w:t>.</w:t>
            </w:r>
            <w:r>
              <w:rPr>
                <w:spacing w:val="-3"/>
                <w:w w:val="111"/>
                <w:sz w:val="21"/>
              </w:rPr>
              <w:t>5</w:t>
            </w:r>
            <w:r>
              <w:rPr>
                <w:spacing w:val="1"/>
                <w:w w:val="167"/>
                <w:sz w:val="21"/>
              </w:rPr>
              <w:t>m</w:t>
            </w:r>
            <w:r>
              <w:rPr>
                <w:spacing w:val="-4"/>
                <w:w w:val="44"/>
                <w:sz w:val="21"/>
              </w:rPr>
              <w:t>i</w:t>
            </w:r>
            <w:r>
              <w:rPr>
                <w:w w:val="111"/>
                <w:sz w:val="21"/>
              </w:rPr>
              <w:t>n</w:t>
            </w:r>
            <w:r>
              <w:rPr>
                <w:spacing w:val="-54"/>
                <w:sz w:val="21"/>
              </w:rPr>
              <w:t xml:space="preserve"> </w:t>
            </w:r>
            <w:r>
              <w:rPr>
                <w:w w:val="100"/>
                <w:sz w:val="21"/>
              </w:rPr>
              <w:t>一组，共四组</w:t>
            </w:r>
          </w:p>
        </w:tc>
        <w:tc>
          <w:tcPr>
            <w:tcW w:w="1411" w:type="dxa"/>
            <w:tcBorders>
              <w:bottom w:val="single" w:color="000000" w:sz="8" w:space="0"/>
            </w:tcBorders>
          </w:tcPr>
          <w:p>
            <w:pPr>
              <w:pStyle w:val="16"/>
              <w:ind w:left="371" w:right="360"/>
              <w:jc w:val="center"/>
              <w:rPr>
                <w:sz w:val="21"/>
              </w:rPr>
            </w:pPr>
            <w:r>
              <w:rPr>
                <w:sz w:val="21"/>
              </w:rPr>
              <w:t>田径场</w:t>
            </w:r>
          </w:p>
        </w:tc>
        <w:tc>
          <w:tcPr>
            <w:tcW w:w="2350" w:type="dxa"/>
            <w:tcBorders>
              <w:bottom w:val="single" w:color="000000" w:sz="8" w:space="0"/>
            </w:tcBorders>
          </w:tcPr>
          <w:p>
            <w:pPr>
              <w:pStyle w:val="16"/>
              <w:ind w:left="102" w:right="97"/>
              <w:jc w:val="center"/>
              <w:rPr>
                <w:sz w:val="21"/>
              </w:rPr>
            </w:pPr>
            <w:r>
              <w:rPr>
                <w:sz w:val="21"/>
              </w:rPr>
              <w:t>核心锻炼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vMerge w:val="restart"/>
            <w:tcBorders>
              <w:top w:val="single" w:color="000000" w:sz="8" w:space="0"/>
            </w:tcBorders>
          </w:tcPr>
          <w:p>
            <w:pPr>
              <w:pStyle w:val="16"/>
              <w:spacing w:before="3"/>
              <w:rPr>
                <w:sz w:val="41"/>
              </w:rPr>
            </w:pPr>
          </w:p>
          <w:p>
            <w:pPr>
              <w:pStyle w:val="16"/>
              <w:spacing w:before="0"/>
              <w:ind w:left="158"/>
              <w:rPr>
                <w:sz w:val="21"/>
              </w:rPr>
            </w:pPr>
            <w:r>
              <w:rPr>
                <w:sz w:val="21"/>
              </w:rPr>
              <w:t>（2）肌肉拉伸</w:t>
            </w:r>
          </w:p>
        </w:tc>
        <w:tc>
          <w:tcPr>
            <w:tcW w:w="1563" w:type="dxa"/>
            <w:tcBorders>
              <w:top w:val="single" w:color="000000" w:sz="8" w:space="0"/>
            </w:tcBorders>
          </w:tcPr>
          <w:p>
            <w:pPr>
              <w:pStyle w:val="16"/>
              <w:spacing w:before="197"/>
              <w:ind w:left="549" w:right="543"/>
              <w:jc w:val="center"/>
              <w:rPr>
                <w:sz w:val="21"/>
              </w:rPr>
            </w:pPr>
            <w:r>
              <w:rPr>
                <w:sz w:val="21"/>
              </w:rPr>
              <w:t>上肢</w:t>
            </w:r>
          </w:p>
        </w:tc>
        <w:tc>
          <w:tcPr>
            <w:tcW w:w="5273" w:type="dxa"/>
            <w:gridSpan w:val="3"/>
            <w:tcBorders>
              <w:top w:val="single" w:color="000000" w:sz="8" w:space="0"/>
            </w:tcBorders>
          </w:tcPr>
          <w:p>
            <w:pPr>
              <w:pStyle w:val="16"/>
              <w:spacing w:before="197"/>
              <w:ind w:left="1272"/>
              <w:rPr>
                <w:sz w:val="21"/>
              </w:rPr>
            </w:pPr>
            <w:r>
              <w:rPr>
                <w:sz w:val="21"/>
              </w:rPr>
              <w:t>扩胸运动，振臂运动（拉伸）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vMerge w:val="continue"/>
            <w:tcBorders>
              <w:top w:val="nil"/>
            </w:tcBorders>
          </w:tcPr>
          <w:p>
            <w:pPr>
              <w:rPr>
                <w:sz w:val="2"/>
                <w:szCs w:val="2"/>
              </w:rPr>
            </w:pPr>
          </w:p>
        </w:tc>
        <w:tc>
          <w:tcPr>
            <w:tcW w:w="1563" w:type="dxa"/>
          </w:tcPr>
          <w:p>
            <w:pPr>
              <w:pStyle w:val="16"/>
              <w:ind w:left="549" w:right="543"/>
              <w:jc w:val="center"/>
              <w:rPr>
                <w:sz w:val="21"/>
              </w:rPr>
            </w:pPr>
            <w:r>
              <w:rPr>
                <w:sz w:val="21"/>
              </w:rPr>
              <w:t>下肢</w:t>
            </w:r>
          </w:p>
        </w:tc>
        <w:tc>
          <w:tcPr>
            <w:tcW w:w="5273" w:type="dxa"/>
            <w:gridSpan w:val="3"/>
          </w:tcPr>
          <w:p>
            <w:pPr>
              <w:pStyle w:val="16"/>
              <w:ind w:left="1061"/>
              <w:rPr>
                <w:sz w:val="21"/>
              </w:rPr>
            </w:pPr>
            <w:r>
              <w:rPr>
                <w:sz w:val="21"/>
              </w:rPr>
              <w:t>坐位体前屈，压腿（正压，侧压）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vMerge w:val="restart"/>
          </w:tcPr>
          <w:p>
            <w:pPr>
              <w:pStyle w:val="16"/>
              <w:spacing w:before="0"/>
              <w:rPr>
                <w:sz w:val="28"/>
              </w:rPr>
            </w:pPr>
          </w:p>
          <w:p>
            <w:pPr>
              <w:pStyle w:val="16"/>
              <w:spacing w:before="2"/>
              <w:rPr>
                <w:sz w:val="39"/>
              </w:rPr>
            </w:pPr>
          </w:p>
          <w:p>
            <w:pPr>
              <w:pStyle w:val="16"/>
              <w:spacing w:before="0"/>
              <w:ind w:left="158"/>
              <w:rPr>
                <w:sz w:val="21"/>
              </w:rPr>
            </w:pPr>
            <w:r>
              <w:rPr>
                <w:sz w:val="21"/>
              </w:rPr>
              <w:t>（3）肌肉放松</w:t>
            </w:r>
          </w:p>
        </w:tc>
        <w:tc>
          <w:tcPr>
            <w:tcW w:w="1563" w:type="dxa"/>
          </w:tcPr>
          <w:p>
            <w:pPr>
              <w:pStyle w:val="16"/>
              <w:ind w:left="549" w:right="543"/>
              <w:jc w:val="center"/>
              <w:rPr>
                <w:sz w:val="21"/>
              </w:rPr>
            </w:pPr>
            <w:r>
              <w:rPr>
                <w:sz w:val="21"/>
              </w:rPr>
              <w:t>按摩</w:t>
            </w:r>
          </w:p>
        </w:tc>
        <w:tc>
          <w:tcPr>
            <w:tcW w:w="5273" w:type="dxa"/>
            <w:gridSpan w:val="3"/>
          </w:tcPr>
          <w:p>
            <w:pPr>
              <w:pStyle w:val="16"/>
              <w:ind w:left="1061"/>
              <w:rPr>
                <w:sz w:val="21"/>
              </w:rPr>
            </w:pPr>
            <w:r>
              <w:rPr>
                <w:sz w:val="21"/>
              </w:rPr>
              <w:t>按摩小腿，大腿，手臂，胸背肌肉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vMerge w:val="continue"/>
            <w:tcBorders>
              <w:top w:val="nil"/>
            </w:tcBorders>
          </w:tcPr>
          <w:p>
            <w:pPr>
              <w:rPr>
                <w:sz w:val="2"/>
                <w:szCs w:val="2"/>
              </w:rPr>
            </w:pPr>
          </w:p>
        </w:tc>
        <w:tc>
          <w:tcPr>
            <w:tcW w:w="1563" w:type="dxa"/>
          </w:tcPr>
          <w:p>
            <w:pPr>
              <w:pStyle w:val="16"/>
              <w:ind w:left="549" w:right="543"/>
              <w:jc w:val="center"/>
              <w:rPr>
                <w:sz w:val="21"/>
              </w:rPr>
            </w:pPr>
            <w:r>
              <w:rPr>
                <w:sz w:val="21"/>
              </w:rPr>
              <w:t>拍打</w:t>
            </w:r>
          </w:p>
        </w:tc>
        <w:tc>
          <w:tcPr>
            <w:tcW w:w="5273" w:type="dxa"/>
            <w:gridSpan w:val="3"/>
          </w:tcPr>
          <w:p>
            <w:pPr>
              <w:pStyle w:val="16"/>
              <w:ind w:left="1061"/>
              <w:rPr>
                <w:sz w:val="21"/>
              </w:rPr>
            </w:pPr>
            <w:r>
              <w:rPr>
                <w:sz w:val="21"/>
              </w:rPr>
              <w:t>拍打小腿，大腿，手臂，胸背肌肉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88" w:type="dxa"/>
            <w:vMerge w:val="continue"/>
            <w:tcBorders>
              <w:top w:val="nil"/>
            </w:tcBorders>
          </w:tcPr>
          <w:p>
            <w:pPr>
              <w:rPr>
                <w:sz w:val="2"/>
                <w:szCs w:val="2"/>
              </w:rPr>
            </w:pPr>
          </w:p>
        </w:tc>
        <w:tc>
          <w:tcPr>
            <w:tcW w:w="1563" w:type="dxa"/>
          </w:tcPr>
          <w:p>
            <w:pPr>
              <w:pStyle w:val="16"/>
              <w:spacing w:before="197"/>
              <w:ind w:left="549" w:right="543"/>
              <w:jc w:val="center"/>
              <w:rPr>
                <w:sz w:val="21"/>
              </w:rPr>
            </w:pPr>
            <w:r>
              <w:rPr>
                <w:sz w:val="21"/>
              </w:rPr>
              <w:t>抖动</w:t>
            </w:r>
          </w:p>
        </w:tc>
        <w:tc>
          <w:tcPr>
            <w:tcW w:w="5273" w:type="dxa"/>
            <w:gridSpan w:val="3"/>
          </w:tcPr>
          <w:p>
            <w:pPr>
              <w:pStyle w:val="16"/>
              <w:spacing w:before="197"/>
              <w:ind w:left="1061"/>
              <w:rPr>
                <w:sz w:val="21"/>
              </w:rPr>
            </w:pPr>
            <w:r>
              <w:rPr>
                <w:sz w:val="21"/>
              </w:rPr>
              <w:t>抖动小腿，大腿，手臂，胸背肌肉</w:t>
            </w:r>
          </w:p>
        </w:tc>
      </w:tr>
    </w:tbl>
    <w:p>
      <w:pPr>
        <w:pStyle w:val="7"/>
        <w:spacing w:before="2"/>
        <w:rPr>
          <w:sz w:val="37"/>
        </w:rPr>
      </w:pPr>
    </w:p>
    <w:p>
      <w:pPr>
        <w:pStyle w:val="7"/>
        <w:spacing w:before="1" w:line="364" w:lineRule="auto"/>
        <w:ind w:left="108" w:right="320" w:firstLine="422"/>
      </w:pPr>
      <w:r>
        <w:rPr>
          <w:b/>
          <w:spacing w:val="-28"/>
        </w:rPr>
        <w:t>备注：</w:t>
      </w:r>
      <w:r>
        <w:rPr>
          <w:spacing w:val="-14"/>
        </w:rPr>
        <w:t xml:space="preserve">本次训练课设计针对时间为三个月，对于后期不足三个月的训练，适量减少基础体能训练周， </w:t>
      </w:r>
      <w:r>
        <w:rPr>
          <w:spacing w:val="-1"/>
        </w:rPr>
        <w:t>和考前调整周。</w:t>
      </w:r>
    </w:p>
    <w:p>
      <w:pPr>
        <w:pStyle w:val="7"/>
        <w:spacing w:line="364" w:lineRule="auto"/>
        <w:ind w:left="949" w:right="1589" w:hanging="419"/>
      </w:pPr>
      <w:r>
        <w:t>例：</w:t>
      </w:r>
      <w:r>
        <w:rPr>
          <w:rFonts w:ascii="Times New Roman" w:eastAsia="Times New Roman"/>
        </w:rPr>
        <w:t xml:space="preserve">1 </w:t>
      </w:r>
      <w:r>
        <w:rPr>
          <w:spacing w:val="-8"/>
        </w:rPr>
        <w:t xml:space="preserve">个月；基础体能训练周为 </w:t>
      </w:r>
      <w:r>
        <w:rPr>
          <w:rFonts w:ascii="Times New Roman" w:eastAsia="Times New Roman"/>
        </w:rPr>
        <w:t xml:space="preserve">1 </w:t>
      </w:r>
      <w:r>
        <w:rPr>
          <w:spacing w:val="-8"/>
        </w:rPr>
        <w:t xml:space="preserve">周，专项素质训练周为 </w:t>
      </w:r>
      <w:r>
        <w:rPr>
          <w:rFonts w:ascii="Times New Roman" w:eastAsia="Times New Roman"/>
        </w:rPr>
        <w:t xml:space="preserve">2 </w:t>
      </w:r>
      <w:r>
        <w:rPr>
          <w:spacing w:val="-8"/>
        </w:rPr>
        <w:t xml:space="preserve">周，调整训练周为 </w:t>
      </w:r>
      <w:r>
        <w:rPr>
          <w:rFonts w:ascii="Times New Roman" w:eastAsia="Times New Roman"/>
        </w:rPr>
        <w:t xml:space="preserve">1 </w:t>
      </w:r>
      <w:r>
        <w:rPr>
          <w:spacing w:val="-5"/>
        </w:rPr>
        <w:t xml:space="preserve">周； </w:t>
      </w:r>
      <w:r>
        <w:rPr>
          <w:rFonts w:ascii="Times New Roman" w:eastAsia="Times New Roman"/>
        </w:rPr>
        <w:t xml:space="preserve">2 </w:t>
      </w:r>
      <w:r>
        <w:rPr>
          <w:spacing w:val="-6"/>
        </w:rPr>
        <w:t xml:space="preserve">个月；基础体能训练周为 </w:t>
      </w:r>
      <w:r>
        <w:rPr>
          <w:rFonts w:ascii="Times New Roman" w:eastAsia="Times New Roman"/>
        </w:rPr>
        <w:t xml:space="preserve">2 </w:t>
      </w:r>
      <w:r>
        <w:rPr>
          <w:spacing w:val="-8"/>
        </w:rPr>
        <w:t xml:space="preserve">周，专项素质训练周为 </w:t>
      </w:r>
      <w:r>
        <w:rPr>
          <w:rFonts w:ascii="Times New Roman" w:eastAsia="Times New Roman"/>
        </w:rPr>
        <w:t xml:space="preserve">5 </w:t>
      </w:r>
      <w:r>
        <w:rPr>
          <w:spacing w:val="-7"/>
        </w:rPr>
        <w:t xml:space="preserve">周，调整训练周为 </w:t>
      </w:r>
      <w:r>
        <w:rPr>
          <w:rFonts w:ascii="Times New Roman" w:eastAsia="Times New Roman"/>
        </w:rPr>
        <w:t xml:space="preserve">1 </w:t>
      </w:r>
      <w:r>
        <w:rPr>
          <w:spacing w:val="-7"/>
        </w:rPr>
        <w:t>周。</w:t>
      </w:r>
    </w:p>
    <w:p>
      <w:pPr>
        <w:pStyle w:val="6"/>
        <w:spacing w:line="263" w:lineRule="exact"/>
      </w:pPr>
      <w:r>
        <w:t>（四）考前两周突击训练</w:t>
      </w:r>
    </w:p>
    <w:p>
      <w:pPr>
        <w:spacing w:after="0" w:line="263" w:lineRule="exact"/>
        <w:sectPr>
          <w:pgSz w:w="11910" w:h="16840"/>
          <w:pgMar w:top="1460" w:right="920" w:bottom="1220" w:left="1140" w:header="675" w:footer="1030" w:gutter="0"/>
        </w:sectPr>
      </w:pPr>
    </w:p>
    <w:p>
      <w:pPr>
        <w:pStyle w:val="7"/>
        <w:spacing w:before="78"/>
        <w:ind w:left="530"/>
      </w:pPr>
      <w:r>
        <w:t>训练说明：</w:t>
      </w:r>
    </w:p>
    <w:p>
      <w:pPr>
        <w:pStyle w:val="7"/>
        <w:spacing w:before="139" w:line="364" w:lineRule="auto"/>
        <w:ind w:left="108" w:right="314" w:firstLine="422"/>
      </w:pPr>
      <w:r>
        <w:rPr>
          <w:spacing w:val="-7"/>
        </w:rPr>
        <w:t xml:space="preserve">依照考前人体生理机能变化规律和生理负荷与恢复的关系让训练者在考前做好相关调整，达到最高的水平。在此阶段，训练安排注重专项素质训练以及专项技能学习。本次训练计划共 </w:t>
      </w:r>
      <w:r>
        <w:rPr>
          <w:rFonts w:ascii="Times New Roman" w:eastAsia="Times New Roman"/>
        </w:rPr>
        <w:t xml:space="preserve">10 </w:t>
      </w:r>
      <w:r>
        <w:rPr>
          <w:spacing w:val="-2"/>
        </w:rPr>
        <w:t>次课程。</w:t>
      </w:r>
    </w:p>
    <w:p>
      <w:pPr>
        <w:pStyle w:val="7"/>
        <w:spacing w:before="3" w:after="1"/>
        <w:rPr>
          <w:sz w:val="19"/>
        </w:rPr>
      </w:pPr>
    </w:p>
    <w:tbl>
      <w:tblPr>
        <w:tblStyle w:val="12"/>
        <w:tblW w:w="0" w:type="auto"/>
        <w:tblInd w:w="5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31"/>
        <w:gridCol w:w="1411"/>
        <w:gridCol w:w="23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26" w:type="dxa"/>
            <w:gridSpan w:val="4"/>
          </w:tcPr>
          <w:p>
            <w:pPr>
              <w:pStyle w:val="16"/>
              <w:tabs>
                <w:tab w:val="left" w:pos="1290"/>
                <w:tab w:val="left" w:pos="3634"/>
              </w:tabs>
              <w:spacing w:before="197"/>
              <w:ind w:left="533"/>
              <w:rPr>
                <w:sz w:val="21"/>
              </w:rPr>
            </w:pPr>
            <w:r>
              <w:rPr>
                <w:w w:val="110"/>
                <w:sz w:val="21"/>
              </w:rPr>
              <w:t>Day</w:t>
            </w:r>
            <w:r>
              <w:rPr>
                <w:spacing w:val="-51"/>
                <w:w w:val="110"/>
                <w:sz w:val="21"/>
              </w:rPr>
              <w:t xml:space="preserve"> </w:t>
            </w:r>
            <w:r>
              <w:rPr>
                <w:w w:val="110"/>
                <w:sz w:val="21"/>
              </w:rPr>
              <w:t>1</w:t>
            </w:r>
            <w:r>
              <w:rPr>
                <w:w w:val="110"/>
                <w:sz w:val="21"/>
              </w:rPr>
              <w:tab/>
            </w:r>
            <w:r>
              <w:rPr>
                <w:w w:val="110"/>
                <w:sz w:val="21"/>
              </w:rPr>
              <w:t>4*10m</w:t>
            </w:r>
            <w:r>
              <w:rPr>
                <w:spacing w:val="-94"/>
                <w:w w:val="110"/>
                <w:sz w:val="21"/>
              </w:rPr>
              <w:t xml:space="preserve"> </w:t>
            </w:r>
            <w:r>
              <w:rPr>
                <w:w w:val="110"/>
                <w:sz w:val="21"/>
              </w:rPr>
              <w:t>折返跑专项训练</w:t>
            </w:r>
            <w:r>
              <w:rPr>
                <w:w w:val="110"/>
                <w:sz w:val="21"/>
              </w:rPr>
              <w:tab/>
            </w:r>
            <w:r>
              <w:rPr>
                <w:w w:val="110"/>
                <w:sz w:val="21"/>
              </w:rPr>
              <w:t>下午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项目</w:t>
            </w:r>
          </w:p>
        </w:tc>
        <w:tc>
          <w:tcPr>
            <w:tcW w:w="2631" w:type="dxa"/>
          </w:tcPr>
          <w:p>
            <w:pPr>
              <w:pStyle w:val="16"/>
              <w:ind w:left="533"/>
              <w:rPr>
                <w:sz w:val="21"/>
              </w:rPr>
            </w:pPr>
            <w:r>
              <w:rPr>
                <w:sz w:val="21"/>
              </w:rPr>
              <w:t>内容</w:t>
            </w:r>
          </w:p>
        </w:tc>
        <w:tc>
          <w:tcPr>
            <w:tcW w:w="1411" w:type="dxa"/>
          </w:tcPr>
          <w:p>
            <w:pPr>
              <w:pStyle w:val="16"/>
              <w:ind w:left="533"/>
              <w:rPr>
                <w:sz w:val="21"/>
              </w:rPr>
            </w:pPr>
            <w:r>
              <w:rPr>
                <w:sz w:val="21"/>
              </w:rPr>
              <w:t>地点</w:t>
            </w:r>
          </w:p>
        </w:tc>
        <w:tc>
          <w:tcPr>
            <w:tcW w:w="2352" w:type="dxa"/>
          </w:tcPr>
          <w:p>
            <w:pPr>
              <w:pStyle w:val="16"/>
              <w:ind w:left="534"/>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spacing w:before="197"/>
              <w:ind w:left="533"/>
              <w:rPr>
                <w:sz w:val="21"/>
              </w:rPr>
            </w:pPr>
            <w:r>
              <w:rPr>
                <w:sz w:val="21"/>
              </w:rPr>
              <w:t>热身</w:t>
            </w:r>
          </w:p>
        </w:tc>
        <w:tc>
          <w:tcPr>
            <w:tcW w:w="2631" w:type="dxa"/>
          </w:tcPr>
          <w:p>
            <w:pPr>
              <w:pStyle w:val="16"/>
              <w:spacing w:before="197"/>
              <w:ind w:left="533"/>
              <w:rPr>
                <w:sz w:val="21"/>
              </w:rPr>
            </w:pPr>
            <w:r>
              <w:rPr>
                <w:w w:val="105"/>
                <w:sz w:val="21"/>
              </w:rPr>
              <w:t>慢跑 20—30 分钟</w:t>
            </w:r>
          </w:p>
        </w:tc>
        <w:tc>
          <w:tcPr>
            <w:tcW w:w="1411" w:type="dxa"/>
          </w:tcPr>
          <w:p>
            <w:pPr>
              <w:pStyle w:val="16"/>
              <w:spacing w:before="197"/>
              <w:ind w:left="533"/>
              <w:rPr>
                <w:sz w:val="21"/>
              </w:rPr>
            </w:pPr>
            <w:r>
              <w:rPr>
                <w:sz w:val="21"/>
              </w:rPr>
              <w:t>田径场</w:t>
            </w:r>
          </w:p>
        </w:tc>
        <w:tc>
          <w:tcPr>
            <w:tcW w:w="2352" w:type="dxa"/>
          </w:tcPr>
          <w:p>
            <w:pPr>
              <w:pStyle w:val="16"/>
              <w:spacing w:before="197"/>
              <w:ind w:right="88"/>
              <w:jc w:val="right"/>
              <w:rPr>
                <w:sz w:val="21"/>
              </w:rPr>
            </w:pPr>
            <w:r>
              <w:rPr>
                <w:spacing w:val="2"/>
                <w:sz w:val="21"/>
              </w:rPr>
              <w:t>升高体温，减少肌</w:t>
            </w:r>
          </w:p>
          <w:p>
            <w:pPr>
              <w:pStyle w:val="16"/>
              <w:spacing w:before="0"/>
              <w:rPr>
                <w:sz w:val="30"/>
              </w:rPr>
            </w:pPr>
          </w:p>
          <w:p>
            <w:pPr>
              <w:pStyle w:val="16"/>
              <w:spacing w:before="0"/>
              <w:ind w:right="125"/>
              <w:jc w:val="right"/>
              <w:rPr>
                <w:sz w:val="21"/>
              </w:rPr>
            </w:pPr>
            <w:r>
              <w:rPr>
                <w:spacing w:val="-2"/>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spacing w:before="197"/>
              <w:ind w:left="533"/>
              <w:rPr>
                <w:sz w:val="21"/>
              </w:rPr>
            </w:pPr>
            <w:r>
              <w:rPr>
                <w:w w:val="105"/>
                <w:sz w:val="21"/>
              </w:rPr>
              <w:t>50 米快速跑</w:t>
            </w:r>
          </w:p>
        </w:tc>
        <w:tc>
          <w:tcPr>
            <w:tcW w:w="2631" w:type="dxa"/>
          </w:tcPr>
          <w:p>
            <w:pPr>
              <w:pStyle w:val="16"/>
              <w:spacing w:before="197"/>
              <w:ind w:left="533"/>
              <w:rPr>
                <w:sz w:val="21"/>
              </w:rPr>
            </w:pPr>
            <w:r>
              <w:rPr>
                <w:sz w:val="21"/>
              </w:rPr>
              <w:t>四组最大速度</w:t>
            </w:r>
          </w:p>
        </w:tc>
        <w:tc>
          <w:tcPr>
            <w:tcW w:w="1411" w:type="dxa"/>
          </w:tcPr>
          <w:p>
            <w:pPr>
              <w:pStyle w:val="16"/>
              <w:spacing w:before="197"/>
              <w:ind w:left="533"/>
              <w:rPr>
                <w:sz w:val="21"/>
              </w:rPr>
            </w:pPr>
            <w:r>
              <w:rPr>
                <w:sz w:val="21"/>
              </w:rPr>
              <w:t>田径场</w:t>
            </w:r>
          </w:p>
        </w:tc>
        <w:tc>
          <w:tcPr>
            <w:tcW w:w="2352" w:type="dxa"/>
          </w:tcPr>
          <w:p>
            <w:pPr>
              <w:pStyle w:val="16"/>
              <w:spacing w:before="197"/>
              <w:ind w:left="534"/>
              <w:rPr>
                <w:sz w:val="21"/>
              </w:rPr>
            </w:pPr>
            <w:r>
              <w:rPr>
                <w:sz w:val="21"/>
              </w:rPr>
              <w:t>速度训练（组间需</w:t>
            </w:r>
          </w:p>
          <w:p>
            <w:pPr>
              <w:pStyle w:val="16"/>
              <w:spacing w:before="0"/>
              <w:rPr>
                <w:sz w:val="30"/>
              </w:rPr>
            </w:pPr>
          </w:p>
          <w:p>
            <w:pPr>
              <w:pStyle w:val="16"/>
              <w:spacing w:before="0"/>
              <w:ind w:left="111"/>
              <w:rPr>
                <w:sz w:val="21"/>
              </w:rPr>
            </w:pPr>
            <w:r>
              <w:rPr>
                <w:sz w:val="21"/>
              </w:rPr>
              <w:t>热身充分）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4" w:hRule="atLeast"/>
        </w:trPr>
        <w:tc>
          <w:tcPr>
            <w:tcW w:w="2132" w:type="dxa"/>
          </w:tcPr>
          <w:p>
            <w:pPr>
              <w:pStyle w:val="16"/>
              <w:ind w:left="533"/>
              <w:rPr>
                <w:sz w:val="21"/>
              </w:rPr>
            </w:pPr>
            <w:r>
              <w:rPr>
                <w:w w:val="110"/>
                <w:sz w:val="21"/>
              </w:rPr>
              <w:t>8*10m 折返跑</w:t>
            </w:r>
          </w:p>
        </w:tc>
        <w:tc>
          <w:tcPr>
            <w:tcW w:w="2631" w:type="dxa"/>
          </w:tcPr>
          <w:p>
            <w:pPr>
              <w:pStyle w:val="16"/>
              <w:ind w:left="533"/>
              <w:rPr>
                <w:sz w:val="21"/>
              </w:rPr>
            </w:pPr>
            <w:r>
              <w:rPr>
                <w:sz w:val="21"/>
              </w:rPr>
              <w:t>四组动作技术练习</w:t>
            </w:r>
          </w:p>
        </w:tc>
        <w:tc>
          <w:tcPr>
            <w:tcW w:w="1411" w:type="dxa"/>
          </w:tcPr>
          <w:p>
            <w:pPr>
              <w:pStyle w:val="16"/>
              <w:ind w:left="533"/>
              <w:rPr>
                <w:sz w:val="21"/>
              </w:rPr>
            </w:pPr>
            <w:r>
              <w:rPr>
                <w:sz w:val="21"/>
              </w:rPr>
              <w:t>田径场</w:t>
            </w:r>
          </w:p>
        </w:tc>
        <w:tc>
          <w:tcPr>
            <w:tcW w:w="2352" w:type="dxa"/>
          </w:tcPr>
          <w:p>
            <w:pPr>
              <w:pStyle w:val="16"/>
              <w:spacing w:line="583" w:lineRule="auto"/>
              <w:ind w:left="111" w:right="88" w:firstLine="422"/>
              <w:rPr>
                <w:sz w:val="21"/>
              </w:rPr>
            </w:pPr>
            <w:r>
              <w:rPr>
                <w:sz w:val="21"/>
              </w:rPr>
              <w:t>技术训练，不要求最大速度，注意节奏和</w:t>
            </w:r>
          </w:p>
          <w:p>
            <w:pPr>
              <w:pStyle w:val="16"/>
              <w:spacing w:before="0" w:line="267" w:lineRule="exact"/>
              <w:ind w:left="111"/>
              <w:rPr>
                <w:sz w:val="21"/>
              </w:rPr>
            </w:pPr>
            <w:r>
              <w:rPr>
                <w:sz w:val="21"/>
              </w:rPr>
              <w:t>动作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ind w:left="533"/>
              <w:rPr>
                <w:sz w:val="21"/>
              </w:rPr>
            </w:pPr>
            <w:r>
              <w:rPr>
                <w:sz w:val="21"/>
              </w:rPr>
              <w:t>站姿提踵</w:t>
            </w:r>
          </w:p>
        </w:tc>
        <w:tc>
          <w:tcPr>
            <w:tcW w:w="2631" w:type="dxa"/>
          </w:tcPr>
          <w:p>
            <w:pPr>
              <w:pStyle w:val="16"/>
              <w:ind w:left="533"/>
              <w:rPr>
                <w:sz w:val="21"/>
              </w:rPr>
            </w:pPr>
            <w:r>
              <w:rPr>
                <w:sz w:val="21"/>
              </w:rPr>
              <w:t>50 个一组，共四组</w:t>
            </w:r>
          </w:p>
        </w:tc>
        <w:tc>
          <w:tcPr>
            <w:tcW w:w="1411" w:type="dxa"/>
          </w:tcPr>
          <w:p>
            <w:pPr>
              <w:pStyle w:val="16"/>
              <w:ind w:left="533"/>
              <w:rPr>
                <w:sz w:val="21"/>
              </w:rPr>
            </w:pPr>
            <w:r>
              <w:rPr>
                <w:sz w:val="21"/>
              </w:rPr>
              <w:t>田径场</w:t>
            </w:r>
          </w:p>
        </w:tc>
        <w:tc>
          <w:tcPr>
            <w:tcW w:w="2352" w:type="dxa"/>
          </w:tcPr>
          <w:p>
            <w:pPr>
              <w:pStyle w:val="16"/>
              <w:ind w:left="534"/>
              <w:rPr>
                <w:sz w:val="21"/>
              </w:rPr>
            </w:pPr>
            <w:r>
              <w:rPr>
                <w:sz w:val="21"/>
              </w:rPr>
              <w:t>下肢力量训练</w:t>
            </w:r>
          </w:p>
        </w:tc>
      </w:tr>
    </w:tbl>
    <w:p>
      <w:pPr>
        <w:pStyle w:val="7"/>
        <w:rPr>
          <w:sz w:val="20"/>
        </w:rPr>
      </w:pPr>
    </w:p>
    <w:p>
      <w:pPr>
        <w:pStyle w:val="7"/>
        <w:rPr>
          <w:sz w:val="20"/>
        </w:rPr>
      </w:pPr>
    </w:p>
    <w:p>
      <w:pPr>
        <w:pStyle w:val="7"/>
        <w:rPr>
          <w:sz w:val="20"/>
        </w:rPr>
      </w:pPr>
    </w:p>
    <w:p>
      <w:pPr>
        <w:pStyle w:val="7"/>
        <w:spacing w:before="7"/>
        <w:rPr>
          <w:sz w:val="29"/>
        </w:rPr>
      </w:pPr>
    </w:p>
    <w:tbl>
      <w:tblPr>
        <w:tblStyle w:val="12"/>
        <w:tblW w:w="0" w:type="auto"/>
        <w:tblInd w:w="5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26"/>
        <w:gridCol w:w="1425"/>
        <w:gridCol w:w="23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25" w:type="dxa"/>
            <w:gridSpan w:val="4"/>
          </w:tcPr>
          <w:p>
            <w:pPr>
              <w:pStyle w:val="16"/>
              <w:tabs>
                <w:tab w:val="left" w:pos="1291"/>
              </w:tabs>
              <w:spacing w:before="197"/>
              <w:ind w:left="533"/>
              <w:rPr>
                <w:sz w:val="21"/>
              </w:rPr>
            </w:pPr>
            <w:r>
              <w:rPr>
                <w:w w:val="110"/>
                <w:sz w:val="21"/>
              </w:rPr>
              <w:t>Day</w:t>
            </w:r>
            <w:r>
              <w:rPr>
                <w:spacing w:val="-51"/>
                <w:w w:val="110"/>
                <w:sz w:val="21"/>
              </w:rPr>
              <w:t xml:space="preserve"> </w:t>
            </w:r>
            <w:r>
              <w:rPr>
                <w:w w:val="110"/>
                <w:sz w:val="21"/>
              </w:rPr>
              <w:t>2</w:t>
            </w:r>
            <w:r>
              <w:rPr>
                <w:w w:val="110"/>
                <w:sz w:val="21"/>
              </w:rPr>
              <w:tab/>
            </w:r>
            <w:r>
              <w:rPr>
                <w:w w:val="110"/>
                <w:sz w:val="21"/>
              </w:rPr>
              <w:t>上午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203"/>
              <w:ind w:left="533"/>
              <w:rPr>
                <w:sz w:val="21"/>
              </w:rPr>
            </w:pPr>
            <w:r>
              <w:rPr>
                <w:sz w:val="21"/>
              </w:rPr>
              <w:t>项目</w:t>
            </w:r>
          </w:p>
        </w:tc>
        <w:tc>
          <w:tcPr>
            <w:tcW w:w="2626" w:type="dxa"/>
          </w:tcPr>
          <w:p>
            <w:pPr>
              <w:pStyle w:val="16"/>
              <w:spacing w:before="203"/>
              <w:ind w:left="528"/>
              <w:rPr>
                <w:sz w:val="21"/>
              </w:rPr>
            </w:pPr>
            <w:r>
              <w:rPr>
                <w:sz w:val="21"/>
              </w:rPr>
              <w:t>内容</w:t>
            </w:r>
          </w:p>
        </w:tc>
        <w:tc>
          <w:tcPr>
            <w:tcW w:w="1425" w:type="dxa"/>
          </w:tcPr>
          <w:p>
            <w:pPr>
              <w:pStyle w:val="16"/>
              <w:spacing w:before="203"/>
              <w:ind w:left="528"/>
              <w:rPr>
                <w:sz w:val="21"/>
              </w:rPr>
            </w:pPr>
            <w:r>
              <w:rPr>
                <w:sz w:val="21"/>
              </w:rPr>
              <w:t>地点</w:t>
            </w:r>
          </w:p>
        </w:tc>
        <w:tc>
          <w:tcPr>
            <w:tcW w:w="2342" w:type="dxa"/>
          </w:tcPr>
          <w:p>
            <w:pPr>
              <w:pStyle w:val="16"/>
              <w:spacing w:before="203"/>
              <w:ind w:left="530"/>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spacing w:before="197"/>
              <w:ind w:left="533"/>
              <w:rPr>
                <w:sz w:val="21"/>
              </w:rPr>
            </w:pPr>
            <w:r>
              <w:rPr>
                <w:sz w:val="21"/>
              </w:rPr>
              <w:t>热身</w:t>
            </w:r>
          </w:p>
        </w:tc>
        <w:tc>
          <w:tcPr>
            <w:tcW w:w="2626" w:type="dxa"/>
          </w:tcPr>
          <w:p>
            <w:pPr>
              <w:pStyle w:val="16"/>
              <w:spacing w:before="197"/>
              <w:ind w:left="528"/>
              <w:rPr>
                <w:sz w:val="21"/>
              </w:rPr>
            </w:pPr>
            <w:r>
              <w:rPr>
                <w:w w:val="105"/>
                <w:sz w:val="21"/>
              </w:rPr>
              <w:t>慢跑 20—30 分钟</w:t>
            </w:r>
          </w:p>
        </w:tc>
        <w:tc>
          <w:tcPr>
            <w:tcW w:w="1425" w:type="dxa"/>
          </w:tcPr>
          <w:p>
            <w:pPr>
              <w:pStyle w:val="16"/>
              <w:spacing w:before="197"/>
              <w:ind w:left="528"/>
              <w:rPr>
                <w:sz w:val="21"/>
              </w:rPr>
            </w:pPr>
            <w:r>
              <w:rPr>
                <w:sz w:val="21"/>
              </w:rPr>
              <w:t>田径场</w:t>
            </w:r>
          </w:p>
        </w:tc>
        <w:tc>
          <w:tcPr>
            <w:tcW w:w="2342" w:type="dxa"/>
          </w:tcPr>
          <w:p>
            <w:pPr>
              <w:pStyle w:val="16"/>
              <w:spacing w:before="197"/>
              <w:ind w:right="87"/>
              <w:jc w:val="right"/>
              <w:rPr>
                <w:sz w:val="21"/>
              </w:rPr>
            </w:pPr>
            <w:r>
              <w:rPr>
                <w:sz w:val="21"/>
              </w:rPr>
              <w:t>升高体温，减少肌</w:t>
            </w:r>
          </w:p>
          <w:p>
            <w:pPr>
              <w:pStyle w:val="16"/>
              <w:spacing w:before="0"/>
              <w:rPr>
                <w:sz w:val="30"/>
              </w:rPr>
            </w:pPr>
          </w:p>
          <w:p>
            <w:pPr>
              <w:pStyle w:val="16"/>
              <w:spacing w:before="0"/>
              <w:ind w:right="121"/>
              <w:jc w:val="right"/>
              <w:rPr>
                <w:sz w:val="21"/>
              </w:rPr>
            </w:pPr>
            <w:r>
              <w:rPr>
                <w:spacing w:val="-2"/>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原地小步跑</w:t>
            </w:r>
          </w:p>
        </w:tc>
        <w:tc>
          <w:tcPr>
            <w:tcW w:w="2626" w:type="dxa"/>
          </w:tcPr>
          <w:p>
            <w:pPr>
              <w:pStyle w:val="16"/>
              <w:spacing w:before="197"/>
              <w:ind w:left="528"/>
              <w:rPr>
                <w:sz w:val="21"/>
              </w:rPr>
            </w:pPr>
            <w:r>
              <w:rPr>
                <w:spacing w:val="-3"/>
                <w:w w:val="111"/>
                <w:sz w:val="21"/>
              </w:rPr>
              <w:t>2</w:t>
            </w:r>
            <w:r>
              <w:rPr>
                <w:spacing w:val="-2"/>
                <w:w w:val="55"/>
                <w:sz w:val="21"/>
              </w:rPr>
              <w:t>.</w:t>
            </w:r>
            <w:r>
              <w:rPr>
                <w:spacing w:val="-3"/>
                <w:w w:val="111"/>
                <w:sz w:val="21"/>
              </w:rPr>
              <w:t>5</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25" w:type="dxa"/>
          </w:tcPr>
          <w:p>
            <w:pPr>
              <w:pStyle w:val="16"/>
              <w:spacing w:before="197"/>
              <w:ind w:left="528"/>
              <w:rPr>
                <w:sz w:val="21"/>
              </w:rPr>
            </w:pPr>
            <w:r>
              <w:rPr>
                <w:sz w:val="21"/>
              </w:rPr>
              <w:t>田径场</w:t>
            </w:r>
          </w:p>
        </w:tc>
        <w:tc>
          <w:tcPr>
            <w:tcW w:w="2342" w:type="dxa"/>
          </w:tcPr>
          <w:p>
            <w:pPr>
              <w:pStyle w:val="16"/>
              <w:spacing w:before="197"/>
              <w:ind w:left="530"/>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左右并步跑</w:t>
            </w:r>
          </w:p>
        </w:tc>
        <w:tc>
          <w:tcPr>
            <w:tcW w:w="2626" w:type="dxa"/>
          </w:tcPr>
          <w:p>
            <w:pPr>
              <w:pStyle w:val="16"/>
              <w:spacing w:before="197"/>
              <w:ind w:left="528"/>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25" w:type="dxa"/>
          </w:tcPr>
          <w:p>
            <w:pPr>
              <w:pStyle w:val="16"/>
              <w:spacing w:before="197"/>
              <w:ind w:left="528"/>
              <w:rPr>
                <w:sz w:val="21"/>
              </w:rPr>
            </w:pPr>
            <w:r>
              <w:rPr>
                <w:sz w:val="21"/>
              </w:rPr>
              <w:t>田径场</w:t>
            </w:r>
          </w:p>
        </w:tc>
        <w:tc>
          <w:tcPr>
            <w:tcW w:w="2342" w:type="dxa"/>
          </w:tcPr>
          <w:p>
            <w:pPr>
              <w:pStyle w:val="16"/>
              <w:spacing w:before="197"/>
              <w:ind w:left="530"/>
              <w:rPr>
                <w:sz w:val="21"/>
              </w:rPr>
            </w:pPr>
            <w:r>
              <w:rPr>
                <w:sz w:val="21"/>
              </w:rPr>
              <w:t>心肺恢复</w:t>
            </w:r>
          </w:p>
        </w:tc>
      </w:tr>
    </w:tbl>
    <w:p>
      <w:pPr>
        <w:spacing w:after="0"/>
        <w:rPr>
          <w:sz w:val="21"/>
        </w:rPr>
        <w:sectPr>
          <w:pgSz w:w="11910" w:h="16840"/>
          <w:pgMar w:top="1460" w:right="920" w:bottom="1220" w:left="1140" w:header="675" w:footer="1030" w:gutter="0"/>
        </w:sectPr>
      </w:pPr>
    </w:p>
    <w:tbl>
      <w:tblPr>
        <w:tblStyle w:val="12"/>
        <w:tblW w:w="0" w:type="auto"/>
        <w:tblInd w:w="5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26"/>
        <w:gridCol w:w="1425"/>
        <w:gridCol w:w="23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俯卧收腿</w:t>
            </w:r>
          </w:p>
        </w:tc>
        <w:tc>
          <w:tcPr>
            <w:tcW w:w="2626" w:type="dxa"/>
          </w:tcPr>
          <w:p>
            <w:pPr>
              <w:pStyle w:val="16"/>
              <w:spacing w:before="197"/>
              <w:ind w:left="528"/>
              <w:rPr>
                <w:sz w:val="21"/>
              </w:rPr>
            </w:pPr>
            <w:r>
              <w:rPr>
                <w:sz w:val="21"/>
              </w:rPr>
              <w:t>50 个一组，共四组</w:t>
            </w:r>
          </w:p>
        </w:tc>
        <w:tc>
          <w:tcPr>
            <w:tcW w:w="1425" w:type="dxa"/>
          </w:tcPr>
          <w:p>
            <w:pPr>
              <w:pStyle w:val="16"/>
              <w:spacing w:before="197"/>
              <w:ind w:left="528"/>
              <w:rPr>
                <w:sz w:val="21"/>
              </w:rPr>
            </w:pPr>
            <w:r>
              <w:rPr>
                <w:sz w:val="21"/>
              </w:rPr>
              <w:t>田径场</w:t>
            </w:r>
          </w:p>
        </w:tc>
        <w:tc>
          <w:tcPr>
            <w:tcW w:w="2342" w:type="dxa"/>
          </w:tcPr>
          <w:p>
            <w:pPr>
              <w:pStyle w:val="16"/>
              <w:spacing w:before="197"/>
              <w:ind w:left="530"/>
              <w:rPr>
                <w:sz w:val="21"/>
              </w:rPr>
            </w:pPr>
            <w:r>
              <w:rPr>
                <w:w w:val="105"/>
                <w:sz w:val="21"/>
              </w:rPr>
              <w:t>下肢+核心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卷腹</w:t>
            </w:r>
          </w:p>
        </w:tc>
        <w:tc>
          <w:tcPr>
            <w:tcW w:w="2626" w:type="dxa"/>
          </w:tcPr>
          <w:p>
            <w:pPr>
              <w:pStyle w:val="16"/>
              <w:ind w:left="528"/>
              <w:rPr>
                <w:sz w:val="21"/>
              </w:rPr>
            </w:pPr>
            <w:r>
              <w:rPr>
                <w:sz w:val="21"/>
              </w:rPr>
              <w:t>30 个一组，共四组</w:t>
            </w:r>
          </w:p>
        </w:tc>
        <w:tc>
          <w:tcPr>
            <w:tcW w:w="1425" w:type="dxa"/>
          </w:tcPr>
          <w:p>
            <w:pPr>
              <w:pStyle w:val="16"/>
              <w:ind w:left="528"/>
              <w:rPr>
                <w:sz w:val="21"/>
              </w:rPr>
            </w:pPr>
            <w:r>
              <w:rPr>
                <w:sz w:val="21"/>
              </w:rPr>
              <w:t>田径场</w:t>
            </w:r>
          </w:p>
        </w:tc>
        <w:tc>
          <w:tcPr>
            <w:tcW w:w="2342" w:type="dxa"/>
          </w:tcPr>
          <w:p>
            <w:pPr>
              <w:pStyle w:val="16"/>
              <w:ind w:left="530"/>
              <w:rPr>
                <w:sz w:val="21"/>
              </w:rPr>
            </w:pPr>
            <w:r>
              <w:rPr>
                <w:sz w:val="21"/>
              </w:rPr>
              <w:t>核心锻炼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5" w:type="dxa"/>
            <w:gridSpan w:val="4"/>
          </w:tcPr>
          <w:p>
            <w:pPr>
              <w:pStyle w:val="16"/>
              <w:tabs>
                <w:tab w:val="left" w:pos="1290"/>
                <w:tab w:val="left" w:pos="3625"/>
              </w:tabs>
              <w:spacing w:before="197"/>
              <w:ind w:left="533"/>
              <w:rPr>
                <w:sz w:val="21"/>
              </w:rPr>
            </w:pPr>
            <w:r>
              <w:rPr>
                <w:w w:val="145"/>
                <w:sz w:val="21"/>
              </w:rPr>
              <w:t>D</w:t>
            </w:r>
            <w:r>
              <w:rPr>
                <w:spacing w:val="-3"/>
                <w:w w:val="111"/>
                <w:sz w:val="21"/>
              </w:rPr>
              <w:t>a</w:t>
            </w:r>
            <w:r>
              <w:rPr>
                <w:w w:val="100"/>
                <w:sz w:val="21"/>
              </w:rPr>
              <w:t>y</w:t>
            </w:r>
            <w:r>
              <w:rPr>
                <w:spacing w:val="-48"/>
                <w:sz w:val="21"/>
              </w:rPr>
              <w:t xml:space="preserve"> </w:t>
            </w:r>
            <w:r>
              <w:rPr>
                <w:w w:val="111"/>
                <w:sz w:val="21"/>
              </w:rPr>
              <w:t>2</w:t>
            </w:r>
            <w:r>
              <w:rPr>
                <w:sz w:val="21"/>
              </w:rPr>
              <w:tab/>
            </w: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r>
              <w:rPr>
                <w:spacing w:val="-49"/>
                <w:sz w:val="21"/>
              </w:rPr>
              <w:t xml:space="preserve"> </w:t>
            </w:r>
            <w:r>
              <w:rPr>
                <w:w w:val="100"/>
                <w:sz w:val="21"/>
              </w:rPr>
              <w:t>专项训练</w:t>
            </w:r>
            <w:r>
              <w:rPr>
                <w:sz w:val="21"/>
              </w:rPr>
              <w:tab/>
            </w:r>
            <w:r>
              <w:rPr>
                <w:spacing w:val="-5"/>
                <w:w w:val="100"/>
                <w:sz w:val="21"/>
              </w:rPr>
              <w:t>下午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项目</w:t>
            </w:r>
          </w:p>
        </w:tc>
        <w:tc>
          <w:tcPr>
            <w:tcW w:w="2626" w:type="dxa"/>
          </w:tcPr>
          <w:p>
            <w:pPr>
              <w:pStyle w:val="16"/>
              <w:spacing w:before="197"/>
              <w:ind w:left="528"/>
              <w:rPr>
                <w:sz w:val="21"/>
              </w:rPr>
            </w:pPr>
            <w:r>
              <w:rPr>
                <w:sz w:val="21"/>
              </w:rPr>
              <w:t>内容</w:t>
            </w:r>
          </w:p>
        </w:tc>
        <w:tc>
          <w:tcPr>
            <w:tcW w:w="1425" w:type="dxa"/>
          </w:tcPr>
          <w:p>
            <w:pPr>
              <w:pStyle w:val="16"/>
              <w:spacing w:before="197"/>
              <w:ind w:left="528"/>
              <w:rPr>
                <w:sz w:val="21"/>
              </w:rPr>
            </w:pPr>
            <w:r>
              <w:rPr>
                <w:sz w:val="21"/>
              </w:rPr>
              <w:t>地点</w:t>
            </w:r>
          </w:p>
        </w:tc>
        <w:tc>
          <w:tcPr>
            <w:tcW w:w="2342" w:type="dxa"/>
          </w:tcPr>
          <w:p>
            <w:pPr>
              <w:pStyle w:val="16"/>
              <w:spacing w:before="197"/>
              <w:ind w:left="530"/>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2132" w:type="dxa"/>
          </w:tcPr>
          <w:p>
            <w:pPr>
              <w:pStyle w:val="16"/>
              <w:ind w:left="533"/>
              <w:rPr>
                <w:sz w:val="21"/>
              </w:rPr>
            </w:pPr>
            <w:r>
              <w:rPr>
                <w:sz w:val="21"/>
              </w:rPr>
              <w:t>热身</w:t>
            </w:r>
          </w:p>
        </w:tc>
        <w:tc>
          <w:tcPr>
            <w:tcW w:w="2626" w:type="dxa"/>
          </w:tcPr>
          <w:p>
            <w:pPr>
              <w:pStyle w:val="16"/>
              <w:ind w:left="528"/>
              <w:rPr>
                <w:sz w:val="21"/>
              </w:rPr>
            </w:pPr>
            <w:r>
              <w:rPr>
                <w:w w:val="105"/>
                <w:sz w:val="21"/>
              </w:rPr>
              <w:t>慢跑 20—30 分钟</w:t>
            </w:r>
          </w:p>
        </w:tc>
        <w:tc>
          <w:tcPr>
            <w:tcW w:w="1425" w:type="dxa"/>
          </w:tcPr>
          <w:p>
            <w:pPr>
              <w:pStyle w:val="16"/>
              <w:ind w:left="528"/>
              <w:rPr>
                <w:sz w:val="21"/>
              </w:rPr>
            </w:pPr>
            <w:r>
              <w:rPr>
                <w:sz w:val="21"/>
              </w:rPr>
              <w:t>田径场</w:t>
            </w:r>
          </w:p>
        </w:tc>
        <w:tc>
          <w:tcPr>
            <w:tcW w:w="2342" w:type="dxa"/>
          </w:tcPr>
          <w:p>
            <w:pPr>
              <w:pStyle w:val="16"/>
              <w:ind w:right="87"/>
              <w:jc w:val="right"/>
              <w:rPr>
                <w:sz w:val="21"/>
              </w:rPr>
            </w:pPr>
            <w:r>
              <w:rPr>
                <w:sz w:val="21"/>
              </w:rPr>
              <w:t>升高体温，减少肌</w:t>
            </w:r>
          </w:p>
          <w:p>
            <w:pPr>
              <w:pStyle w:val="16"/>
              <w:spacing w:before="11"/>
              <w:rPr>
                <w:sz w:val="29"/>
              </w:rPr>
            </w:pPr>
          </w:p>
          <w:p>
            <w:pPr>
              <w:pStyle w:val="16"/>
              <w:spacing w:before="1"/>
              <w:ind w:right="121"/>
              <w:jc w:val="right"/>
              <w:rPr>
                <w:sz w:val="21"/>
              </w:rPr>
            </w:pPr>
            <w:r>
              <w:rPr>
                <w:spacing w:val="-2"/>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spacing w:before="203"/>
              <w:ind w:left="533"/>
              <w:rPr>
                <w:sz w:val="21"/>
              </w:rPr>
            </w:pPr>
            <w:r>
              <w:rPr>
                <w:sz w:val="21"/>
              </w:rPr>
              <w:t>变速跑</w:t>
            </w:r>
          </w:p>
        </w:tc>
        <w:tc>
          <w:tcPr>
            <w:tcW w:w="2626" w:type="dxa"/>
          </w:tcPr>
          <w:p>
            <w:pPr>
              <w:pStyle w:val="16"/>
              <w:spacing w:before="203"/>
              <w:ind w:left="528"/>
              <w:rPr>
                <w:sz w:val="21"/>
              </w:rPr>
            </w:pPr>
            <w:r>
              <w:rPr>
                <w:w w:val="105"/>
                <w:sz w:val="21"/>
              </w:rPr>
              <w:t>（100 米快速+50 米</w:t>
            </w:r>
          </w:p>
          <w:p>
            <w:pPr>
              <w:pStyle w:val="16"/>
              <w:spacing w:before="7"/>
              <w:rPr>
                <w:sz w:val="29"/>
              </w:rPr>
            </w:pPr>
          </w:p>
          <w:p>
            <w:pPr>
              <w:pStyle w:val="16"/>
              <w:spacing w:before="0"/>
              <w:ind w:left="105"/>
              <w:rPr>
                <w:sz w:val="21"/>
              </w:rPr>
            </w:pPr>
            <w:r>
              <w:rPr>
                <w:sz w:val="21"/>
              </w:rPr>
              <w:t>慢走+100 米快速）*4 组</w:t>
            </w:r>
          </w:p>
        </w:tc>
        <w:tc>
          <w:tcPr>
            <w:tcW w:w="1425" w:type="dxa"/>
          </w:tcPr>
          <w:p>
            <w:pPr>
              <w:pStyle w:val="16"/>
              <w:spacing w:before="203"/>
              <w:ind w:left="528"/>
              <w:rPr>
                <w:sz w:val="21"/>
              </w:rPr>
            </w:pPr>
            <w:r>
              <w:rPr>
                <w:sz w:val="21"/>
              </w:rPr>
              <w:t>田径场</w:t>
            </w:r>
          </w:p>
        </w:tc>
        <w:tc>
          <w:tcPr>
            <w:tcW w:w="2342" w:type="dxa"/>
          </w:tcPr>
          <w:p>
            <w:pPr>
              <w:pStyle w:val="16"/>
              <w:spacing w:before="203"/>
              <w:ind w:left="530"/>
              <w:rPr>
                <w:sz w:val="21"/>
              </w:rPr>
            </w:pPr>
            <w:r>
              <w:rPr>
                <w:sz w:val="21"/>
              </w:rPr>
              <w:t>心肺训练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w w:val="115"/>
                <w:sz w:val="21"/>
              </w:rPr>
              <w:t>1000m 跑</w:t>
            </w:r>
          </w:p>
        </w:tc>
        <w:tc>
          <w:tcPr>
            <w:tcW w:w="2626" w:type="dxa"/>
          </w:tcPr>
          <w:p>
            <w:pPr>
              <w:pStyle w:val="16"/>
              <w:spacing w:before="197"/>
              <w:ind w:left="528"/>
              <w:rPr>
                <w:sz w:val="21"/>
              </w:rPr>
            </w:pPr>
            <w:r>
              <w:rPr>
                <w:sz w:val="21"/>
              </w:rPr>
              <w:t>规定时间内跑完 2 组</w:t>
            </w:r>
          </w:p>
        </w:tc>
        <w:tc>
          <w:tcPr>
            <w:tcW w:w="1425" w:type="dxa"/>
          </w:tcPr>
          <w:p>
            <w:pPr>
              <w:pStyle w:val="16"/>
              <w:spacing w:before="197"/>
              <w:ind w:left="528"/>
              <w:rPr>
                <w:sz w:val="21"/>
              </w:rPr>
            </w:pPr>
            <w:r>
              <w:rPr>
                <w:sz w:val="21"/>
              </w:rPr>
              <w:t>田径场</w:t>
            </w:r>
          </w:p>
        </w:tc>
        <w:tc>
          <w:tcPr>
            <w:tcW w:w="2342" w:type="dxa"/>
          </w:tcPr>
          <w:p>
            <w:pPr>
              <w:pStyle w:val="16"/>
              <w:spacing w:before="197"/>
              <w:ind w:left="530"/>
              <w:rPr>
                <w:sz w:val="21"/>
              </w:rPr>
            </w:pPr>
            <w:r>
              <w:rPr>
                <w:sz w:val="21"/>
              </w:rPr>
              <w:t>心肺训练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靠墙静蹲</w:t>
            </w:r>
          </w:p>
        </w:tc>
        <w:tc>
          <w:tcPr>
            <w:tcW w:w="2626" w:type="dxa"/>
          </w:tcPr>
          <w:p>
            <w:pPr>
              <w:pStyle w:val="16"/>
              <w:ind w:left="528"/>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25" w:type="dxa"/>
          </w:tcPr>
          <w:p>
            <w:pPr>
              <w:pStyle w:val="16"/>
              <w:ind w:left="528"/>
              <w:rPr>
                <w:sz w:val="21"/>
              </w:rPr>
            </w:pPr>
            <w:r>
              <w:rPr>
                <w:sz w:val="21"/>
              </w:rPr>
              <w:t>田径场</w:t>
            </w:r>
          </w:p>
        </w:tc>
        <w:tc>
          <w:tcPr>
            <w:tcW w:w="2342" w:type="dxa"/>
          </w:tcPr>
          <w:p>
            <w:pPr>
              <w:pStyle w:val="16"/>
              <w:ind w:left="530"/>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卷腹</w:t>
            </w:r>
          </w:p>
        </w:tc>
        <w:tc>
          <w:tcPr>
            <w:tcW w:w="2626" w:type="dxa"/>
          </w:tcPr>
          <w:p>
            <w:pPr>
              <w:pStyle w:val="16"/>
              <w:spacing w:before="197"/>
              <w:ind w:left="528"/>
              <w:rPr>
                <w:sz w:val="21"/>
              </w:rPr>
            </w:pPr>
            <w:r>
              <w:rPr>
                <w:sz w:val="21"/>
              </w:rPr>
              <w:t>40 个一组，共四组</w:t>
            </w:r>
          </w:p>
        </w:tc>
        <w:tc>
          <w:tcPr>
            <w:tcW w:w="1425" w:type="dxa"/>
          </w:tcPr>
          <w:p>
            <w:pPr>
              <w:pStyle w:val="16"/>
              <w:spacing w:before="197"/>
              <w:ind w:left="528"/>
              <w:rPr>
                <w:sz w:val="21"/>
              </w:rPr>
            </w:pPr>
            <w:r>
              <w:rPr>
                <w:sz w:val="21"/>
              </w:rPr>
              <w:t>田径场</w:t>
            </w:r>
          </w:p>
        </w:tc>
        <w:tc>
          <w:tcPr>
            <w:tcW w:w="2342" w:type="dxa"/>
          </w:tcPr>
          <w:p>
            <w:pPr>
              <w:pStyle w:val="16"/>
              <w:spacing w:before="197"/>
              <w:ind w:left="530"/>
              <w:rPr>
                <w:sz w:val="21"/>
              </w:rPr>
            </w:pPr>
            <w:r>
              <w:rPr>
                <w:sz w:val="21"/>
              </w:rPr>
              <w:t>腹部力量训练</w:t>
            </w:r>
          </w:p>
        </w:tc>
      </w:tr>
    </w:tbl>
    <w:p>
      <w:pPr>
        <w:pStyle w:val="7"/>
        <w:rPr>
          <w:sz w:val="20"/>
        </w:rPr>
      </w:pPr>
    </w:p>
    <w:p>
      <w:pPr>
        <w:pStyle w:val="7"/>
        <w:rPr>
          <w:sz w:val="20"/>
        </w:rPr>
      </w:pPr>
    </w:p>
    <w:p>
      <w:pPr>
        <w:pStyle w:val="7"/>
        <w:rPr>
          <w:sz w:val="20"/>
        </w:rPr>
      </w:pPr>
    </w:p>
    <w:p>
      <w:pPr>
        <w:pStyle w:val="7"/>
        <w:rPr>
          <w:sz w:val="20"/>
        </w:rPr>
      </w:pPr>
    </w:p>
    <w:p>
      <w:pPr>
        <w:pStyle w:val="7"/>
        <w:spacing w:before="1"/>
        <w:rPr>
          <w:sz w:val="26"/>
        </w:rPr>
      </w:pPr>
    </w:p>
    <w:tbl>
      <w:tblPr>
        <w:tblStyle w:val="12"/>
        <w:tblW w:w="0" w:type="auto"/>
        <w:tblInd w:w="5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41"/>
        <w:gridCol w:w="1412"/>
        <w:gridCol w:w="23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9" w:type="dxa"/>
            <w:gridSpan w:val="4"/>
          </w:tcPr>
          <w:p>
            <w:pPr>
              <w:pStyle w:val="16"/>
              <w:tabs>
                <w:tab w:val="left" w:pos="1291"/>
              </w:tabs>
              <w:ind w:left="533"/>
              <w:rPr>
                <w:sz w:val="21"/>
              </w:rPr>
            </w:pPr>
            <w:r>
              <w:rPr>
                <w:w w:val="110"/>
                <w:sz w:val="21"/>
              </w:rPr>
              <w:t>Day</w:t>
            </w:r>
            <w:r>
              <w:rPr>
                <w:spacing w:val="-51"/>
                <w:w w:val="110"/>
                <w:sz w:val="21"/>
              </w:rPr>
              <w:t xml:space="preserve"> </w:t>
            </w:r>
            <w:r>
              <w:rPr>
                <w:w w:val="110"/>
                <w:sz w:val="21"/>
              </w:rPr>
              <w:t>3</w:t>
            </w:r>
            <w:r>
              <w:rPr>
                <w:w w:val="110"/>
                <w:sz w:val="21"/>
              </w:rPr>
              <w:tab/>
            </w:r>
            <w:r>
              <w:rPr>
                <w:w w:val="110"/>
                <w:sz w:val="21"/>
              </w:rPr>
              <w:t>上午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项目</w:t>
            </w:r>
          </w:p>
        </w:tc>
        <w:tc>
          <w:tcPr>
            <w:tcW w:w="2641" w:type="dxa"/>
          </w:tcPr>
          <w:p>
            <w:pPr>
              <w:pStyle w:val="16"/>
              <w:spacing w:before="197"/>
              <w:ind w:left="528"/>
              <w:rPr>
                <w:sz w:val="21"/>
              </w:rPr>
            </w:pPr>
            <w:r>
              <w:rPr>
                <w:sz w:val="21"/>
              </w:rPr>
              <w:t>内容</w:t>
            </w:r>
          </w:p>
        </w:tc>
        <w:tc>
          <w:tcPr>
            <w:tcW w:w="1412" w:type="dxa"/>
          </w:tcPr>
          <w:p>
            <w:pPr>
              <w:pStyle w:val="16"/>
              <w:spacing w:before="197"/>
              <w:ind w:left="528"/>
              <w:rPr>
                <w:sz w:val="21"/>
              </w:rPr>
            </w:pPr>
            <w:r>
              <w:rPr>
                <w:sz w:val="21"/>
              </w:rPr>
              <w:t>地点</w:t>
            </w:r>
          </w:p>
        </w:tc>
        <w:tc>
          <w:tcPr>
            <w:tcW w:w="2344" w:type="dxa"/>
          </w:tcPr>
          <w:p>
            <w:pPr>
              <w:pStyle w:val="16"/>
              <w:spacing w:before="197"/>
              <w:ind w:left="528"/>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2132" w:type="dxa"/>
          </w:tcPr>
          <w:p>
            <w:pPr>
              <w:pStyle w:val="16"/>
              <w:ind w:left="533"/>
              <w:rPr>
                <w:sz w:val="21"/>
              </w:rPr>
            </w:pPr>
            <w:r>
              <w:rPr>
                <w:sz w:val="21"/>
              </w:rPr>
              <w:t>热身</w:t>
            </w:r>
          </w:p>
        </w:tc>
        <w:tc>
          <w:tcPr>
            <w:tcW w:w="2641" w:type="dxa"/>
          </w:tcPr>
          <w:p>
            <w:pPr>
              <w:pStyle w:val="16"/>
              <w:ind w:left="528"/>
              <w:rPr>
                <w:sz w:val="21"/>
              </w:rPr>
            </w:pPr>
            <w:r>
              <w:rPr>
                <w:w w:val="105"/>
                <w:sz w:val="21"/>
              </w:rPr>
              <w:t>慢跑 20—30 分钟</w:t>
            </w:r>
          </w:p>
        </w:tc>
        <w:tc>
          <w:tcPr>
            <w:tcW w:w="1412" w:type="dxa"/>
          </w:tcPr>
          <w:p>
            <w:pPr>
              <w:pStyle w:val="16"/>
              <w:ind w:left="528"/>
              <w:rPr>
                <w:sz w:val="21"/>
              </w:rPr>
            </w:pPr>
            <w:r>
              <w:rPr>
                <w:sz w:val="21"/>
              </w:rPr>
              <w:t>田径场</w:t>
            </w:r>
          </w:p>
        </w:tc>
        <w:tc>
          <w:tcPr>
            <w:tcW w:w="2344" w:type="dxa"/>
          </w:tcPr>
          <w:p>
            <w:pPr>
              <w:pStyle w:val="16"/>
              <w:ind w:right="91"/>
              <w:jc w:val="right"/>
              <w:rPr>
                <w:sz w:val="21"/>
              </w:rPr>
            </w:pPr>
            <w:r>
              <w:rPr>
                <w:sz w:val="21"/>
              </w:rPr>
              <w:t>升高体温，减少肌</w:t>
            </w:r>
          </w:p>
          <w:p>
            <w:pPr>
              <w:pStyle w:val="16"/>
              <w:spacing w:before="12"/>
              <w:rPr>
                <w:sz w:val="29"/>
              </w:rPr>
            </w:pPr>
          </w:p>
          <w:p>
            <w:pPr>
              <w:pStyle w:val="16"/>
              <w:spacing w:before="0"/>
              <w:ind w:right="124"/>
              <w:jc w:val="right"/>
              <w:rPr>
                <w:sz w:val="21"/>
              </w:rPr>
            </w:pPr>
            <w:r>
              <w:rPr>
                <w:spacing w:val="-2"/>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202"/>
              <w:ind w:left="533"/>
              <w:rPr>
                <w:sz w:val="21"/>
              </w:rPr>
            </w:pPr>
            <w:r>
              <w:rPr>
                <w:sz w:val="21"/>
              </w:rPr>
              <w:t>台阶训练</w:t>
            </w:r>
          </w:p>
        </w:tc>
        <w:tc>
          <w:tcPr>
            <w:tcW w:w="2641" w:type="dxa"/>
          </w:tcPr>
          <w:p>
            <w:pPr>
              <w:pStyle w:val="16"/>
              <w:spacing w:before="202"/>
              <w:ind w:left="528"/>
              <w:rPr>
                <w:sz w:val="21"/>
              </w:rPr>
            </w:pPr>
            <w:r>
              <w:rPr>
                <w:spacing w:val="-3"/>
                <w:w w:val="111"/>
                <w:sz w:val="21"/>
              </w:rPr>
              <w:t>3</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12" w:type="dxa"/>
          </w:tcPr>
          <w:p>
            <w:pPr>
              <w:pStyle w:val="16"/>
              <w:spacing w:before="202"/>
              <w:ind w:left="528"/>
              <w:rPr>
                <w:sz w:val="21"/>
              </w:rPr>
            </w:pPr>
            <w:r>
              <w:rPr>
                <w:sz w:val="21"/>
              </w:rPr>
              <w:t>田径场</w:t>
            </w:r>
          </w:p>
        </w:tc>
        <w:tc>
          <w:tcPr>
            <w:tcW w:w="2344" w:type="dxa"/>
          </w:tcPr>
          <w:p>
            <w:pPr>
              <w:pStyle w:val="16"/>
              <w:spacing w:before="202"/>
              <w:ind w:left="528"/>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2132" w:type="dxa"/>
          </w:tcPr>
          <w:p>
            <w:pPr>
              <w:pStyle w:val="16"/>
              <w:ind w:left="533"/>
              <w:rPr>
                <w:sz w:val="21"/>
              </w:rPr>
            </w:pPr>
            <w:r>
              <w:rPr>
                <w:sz w:val="21"/>
              </w:rPr>
              <w:t>窄距俯卧撑</w:t>
            </w:r>
          </w:p>
        </w:tc>
        <w:tc>
          <w:tcPr>
            <w:tcW w:w="2641" w:type="dxa"/>
          </w:tcPr>
          <w:p>
            <w:pPr>
              <w:pStyle w:val="16"/>
              <w:ind w:left="528"/>
              <w:rPr>
                <w:sz w:val="21"/>
              </w:rPr>
            </w:pPr>
            <w:r>
              <w:rPr>
                <w:sz w:val="21"/>
              </w:rPr>
              <w:t>25 个一组，共四组</w:t>
            </w:r>
          </w:p>
        </w:tc>
        <w:tc>
          <w:tcPr>
            <w:tcW w:w="1412" w:type="dxa"/>
          </w:tcPr>
          <w:p>
            <w:pPr>
              <w:pStyle w:val="16"/>
              <w:ind w:left="528"/>
              <w:rPr>
                <w:sz w:val="21"/>
              </w:rPr>
            </w:pPr>
            <w:r>
              <w:rPr>
                <w:sz w:val="21"/>
              </w:rPr>
              <w:t>田径场</w:t>
            </w:r>
          </w:p>
        </w:tc>
        <w:tc>
          <w:tcPr>
            <w:tcW w:w="2344" w:type="dxa"/>
          </w:tcPr>
          <w:p>
            <w:pPr>
              <w:pStyle w:val="16"/>
              <w:ind w:left="528"/>
              <w:rPr>
                <w:sz w:val="21"/>
              </w:rPr>
            </w:pPr>
            <w:r>
              <w:rPr>
                <w:sz w:val="21"/>
              </w:rPr>
              <w:t>上肢力量锻炼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深蹲跳</w:t>
            </w:r>
          </w:p>
        </w:tc>
        <w:tc>
          <w:tcPr>
            <w:tcW w:w="2641" w:type="dxa"/>
          </w:tcPr>
          <w:p>
            <w:pPr>
              <w:pStyle w:val="16"/>
              <w:spacing w:before="197"/>
              <w:ind w:left="528"/>
              <w:rPr>
                <w:sz w:val="21"/>
              </w:rPr>
            </w:pPr>
            <w:r>
              <w:rPr>
                <w:sz w:val="21"/>
              </w:rPr>
              <w:t>30 个一组，共四组</w:t>
            </w:r>
          </w:p>
        </w:tc>
        <w:tc>
          <w:tcPr>
            <w:tcW w:w="1412" w:type="dxa"/>
          </w:tcPr>
          <w:p>
            <w:pPr>
              <w:pStyle w:val="16"/>
              <w:spacing w:before="197"/>
              <w:ind w:left="528"/>
              <w:rPr>
                <w:sz w:val="21"/>
              </w:rPr>
            </w:pPr>
            <w:r>
              <w:rPr>
                <w:sz w:val="21"/>
              </w:rPr>
              <w:t>田径场</w:t>
            </w:r>
          </w:p>
        </w:tc>
        <w:tc>
          <w:tcPr>
            <w:tcW w:w="2344" w:type="dxa"/>
          </w:tcPr>
          <w:p>
            <w:pPr>
              <w:pStyle w:val="16"/>
              <w:spacing w:before="197"/>
              <w:ind w:left="528"/>
              <w:rPr>
                <w:sz w:val="21"/>
              </w:rPr>
            </w:pPr>
            <w:r>
              <w:rPr>
                <w:sz w:val="21"/>
              </w:rPr>
              <w:t>下肢力量锻炼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仰卧举腿</w:t>
            </w:r>
          </w:p>
        </w:tc>
        <w:tc>
          <w:tcPr>
            <w:tcW w:w="2641" w:type="dxa"/>
          </w:tcPr>
          <w:p>
            <w:pPr>
              <w:pStyle w:val="16"/>
              <w:spacing w:before="197"/>
              <w:ind w:left="528"/>
              <w:rPr>
                <w:sz w:val="21"/>
              </w:rPr>
            </w:pPr>
            <w:r>
              <w:rPr>
                <w:sz w:val="21"/>
              </w:rPr>
              <w:t>30 个一组，共四组</w:t>
            </w:r>
          </w:p>
        </w:tc>
        <w:tc>
          <w:tcPr>
            <w:tcW w:w="1412" w:type="dxa"/>
          </w:tcPr>
          <w:p>
            <w:pPr>
              <w:pStyle w:val="16"/>
              <w:spacing w:before="197"/>
              <w:ind w:left="528"/>
              <w:rPr>
                <w:sz w:val="21"/>
              </w:rPr>
            </w:pPr>
            <w:r>
              <w:rPr>
                <w:sz w:val="21"/>
              </w:rPr>
              <w:t>田径场</w:t>
            </w:r>
          </w:p>
        </w:tc>
        <w:tc>
          <w:tcPr>
            <w:tcW w:w="2344" w:type="dxa"/>
          </w:tcPr>
          <w:p>
            <w:pPr>
              <w:pStyle w:val="16"/>
              <w:spacing w:before="197"/>
              <w:ind w:left="528"/>
              <w:rPr>
                <w:sz w:val="21"/>
              </w:rPr>
            </w:pPr>
            <w:r>
              <w:rPr>
                <w:sz w:val="21"/>
              </w:rPr>
              <w:t>核心锻炼</w:t>
            </w:r>
          </w:p>
        </w:tc>
      </w:tr>
    </w:tbl>
    <w:p>
      <w:pPr>
        <w:spacing w:after="0"/>
        <w:rPr>
          <w:sz w:val="21"/>
        </w:rPr>
        <w:sectPr>
          <w:pgSz w:w="11910" w:h="16840"/>
          <w:pgMar w:top="1460" w:right="920" w:bottom="1220" w:left="1140" w:header="675" w:footer="1030" w:gutter="0"/>
        </w:sectPr>
      </w:pPr>
    </w:p>
    <w:tbl>
      <w:tblPr>
        <w:tblStyle w:val="12"/>
        <w:tblW w:w="0" w:type="auto"/>
        <w:tblInd w:w="5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41"/>
        <w:gridCol w:w="1412"/>
        <w:gridCol w:w="23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9" w:type="dxa"/>
            <w:gridSpan w:val="4"/>
          </w:tcPr>
          <w:p>
            <w:pPr>
              <w:pStyle w:val="16"/>
              <w:tabs>
                <w:tab w:val="left" w:pos="1291"/>
                <w:tab w:val="left" w:pos="3183"/>
              </w:tabs>
              <w:spacing w:before="197"/>
              <w:ind w:left="533"/>
              <w:rPr>
                <w:sz w:val="21"/>
              </w:rPr>
            </w:pPr>
            <w:r>
              <w:rPr>
                <w:w w:val="105"/>
                <w:sz w:val="21"/>
              </w:rPr>
              <w:t>Day</w:t>
            </w:r>
            <w:r>
              <w:rPr>
                <w:spacing w:val="-39"/>
                <w:w w:val="105"/>
                <w:sz w:val="21"/>
              </w:rPr>
              <w:t xml:space="preserve"> </w:t>
            </w:r>
            <w:r>
              <w:rPr>
                <w:w w:val="105"/>
                <w:sz w:val="21"/>
              </w:rPr>
              <w:t>3</w:t>
            </w:r>
            <w:r>
              <w:rPr>
                <w:w w:val="105"/>
                <w:sz w:val="21"/>
              </w:rPr>
              <w:tab/>
            </w:r>
            <w:r>
              <w:rPr>
                <w:w w:val="105"/>
                <w:sz w:val="21"/>
              </w:rPr>
              <w:t>纵跳摸高</w:t>
            </w:r>
            <w:r>
              <w:rPr>
                <w:spacing w:val="-5"/>
                <w:w w:val="105"/>
                <w:sz w:val="21"/>
              </w:rPr>
              <w:t>专</w:t>
            </w:r>
            <w:r>
              <w:rPr>
                <w:w w:val="105"/>
                <w:sz w:val="21"/>
              </w:rPr>
              <w:t>项训练</w:t>
            </w:r>
            <w:r>
              <w:rPr>
                <w:w w:val="105"/>
                <w:sz w:val="21"/>
              </w:rPr>
              <w:tab/>
            </w:r>
            <w:r>
              <w:rPr>
                <w:w w:val="105"/>
                <w:sz w:val="21"/>
              </w:rPr>
              <w:t>下午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项目</w:t>
            </w:r>
          </w:p>
        </w:tc>
        <w:tc>
          <w:tcPr>
            <w:tcW w:w="2641" w:type="dxa"/>
          </w:tcPr>
          <w:p>
            <w:pPr>
              <w:pStyle w:val="16"/>
              <w:ind w:left="528"/>
              <w:rPr>
                <w:sz w:val="21"/>
              </w:rPr>
            </w:pPr>
            <w:r>
              <w:rPr>
                <w:sz w:val="21"/>
              </w:rPr>
              <w:t>内容</w:t>
            </w:r>
          </w:p>
        </w:tc>
        <w:tc>
          <w:tcPr>
            <w:tcW w:w="1412" w:type="dxa"/>
          </w:tcPr>
          <w:p>
            <w:pPr>
              <w:pStyle w:val="16"/>
              <w:ind w:left="528"/>
              <w:rPr>
                <w:sz w:val="21"/>
              </w:rPr>
            </w:pPr>
            <w:r>
              <w:rPr>
                <w:sz w:val="21"/>
              </w:rPr>
              <w:t>地点</w:t>
            </w:r>
          </w:p>
        </w:tc>
        <w:tc>
          <w:tcPr>
            <w:tcW w:w="2344" w:type="dxa"/>
          </w:tcPr>
          <w:p>
            <w:pPr>
              <w:pStyle w:val="16"/>
              <w:ind w:left="528"/>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spacing w:before="197"/>
              <w:ind w:left="533"/>
              <w:rPr>
                <w:sz w:val="21"/>
              </w:rPr>
            </w:pPr>
            <w:r>
              <w:rPr>
                <w:sz w:val="21"/>
              </w:rPr>
              <w:t>热身</w:t>
            </w:r>
          </w:p>
        </w:tc>
        <w:tc>
          <w:tcPr>
            <w:tcW w:w="2641" w:type="dxa"/>
          </w:tcPr>
          <w:p>
            <w:pPr>
              <w:pStyle w:val="16"/>
              <w:spacing w:before="197"/>
              <w:ind w:left="528"/>
              <w:rPr>
                <w:sz w:val="21"/>
              </w:rPr>
            </w:pPr>
            <w:r>
              <w:rPr>
                <w:w w:val="105"/>
                <w:sz w:val="21"/>
              </w:rPr>
              <w:t>慢跑 20—30 分钟</w:t>
            </w:r>
          </w:p>
        </w:tc>
        <w:tc>
          <w:tcPr>
            <w:tcW w:w="1412" w:type="dxa"/>
          </w:tcPr>
          <w:p>
            <w:pPr>
              <w:pStyle w:val="16"/>
              <w:spacing w:before="197"/>
              <w:ind w:left="528"/>
              <w:rPr>
                <w:sz w:val="21"/>
              </w:rPr>
            </w:pPr>
            <w:r>
              <w:rPr>
                <w:sz w:val="21"/>
              </w:rPr>
              <w:t>田径场</w:t>
            </w:r>
          </w:p>
        </w:tc>
        <w:tc>
          <w:tcPr>
            <w:tcW w:w="2344" w:type="dxa"/>
          </w:tcPr>
          <w:p>
            <w:pPr>
              <w:pStyle w:val="16"/>
              <w:spacing w:before="197"/>
              <w:ind w:right="91"/>
              <w:jc w:val="right"/>
              <w:rPr>
                <w:sz w:val="21"/>
              </w:rPr>
            </w:pPr>
            <w:r>
              <w:rPr>
                <w:sz w:val="21"/>
              </w:rPr>
              <w:t>升高体温，减少肌</w:t>
            </w:r>
          </w:p>
          <w:p>
            <w:pPr>
              <w:pStyle w:val="16"/>
              <w:spacing w:before="0"/>
              <w:rPr>
                <w:sz w:val="30"/>
              </w:rPr>
            </w:pPr>
          </w:p>
          <w:p>
            <w:pPr>
              <w:pStyle w:val="16"/>
              <w:spacing w:before="0"/>
              <w:ind w:right="124"/>
              <w:jc w:val="right"/>
              <w:rPr>
                <w:sz w:val="21"/>
              </w:rPr>
            </w:pPr>
            <w:r>
              <w:rPr>
                <w:spacing w:val="-2"/>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原地深蹲</w:t>
            </w:r>
          </w:p>
        </w:tc>
        <w:tc>
          <w:tcPr>
            <w:tcW w:w="2641" w:type="dxa"/>
          </w:tcPr>
          <w:p>
            <w:pPr>
              <w:pStyle w:val="16"/>
              <w:ind w:left="528"/>
              <w:rPr>
                <w:sz w:val="21"/>
              </w:rPr>
            </w:pPr>
            <w:r>
              <w:rPr>
                <w:sz w:val="21"/>
              </w:rPr>
              <w:t>30 个一组，共四组</w:t>
            </w:r>
          </w:p>
        </w:tc>
        <w:tc>
          <w:tcPr>
            <w:tcW w:w="1412" w:type="dxa"/>
          </w:tcPr>
          <w:p>
            <w:pPr>
              <w:pStyle w:val="16"/>
              <w:ind w:left="528"/>
              <w:rPr>
                <w:sz w:val="21"/>
              </w:rPr>
            </w:pPr>
            <w:r>
              <w:rPr>
                <w:sz w:val="21"/>
              </w:rPr>
              <w:t>田径场</w:t>
            </w:r>
          </w:p>
        </w:tc>
        <w:tc>
          <w:tcPr>
            <w:tcW w:w="2344" w:type="dxa"/>
          </w:tcPr>
          <w:p>
            <w:pPr>
              <w:pStyle w:val="16"/>
              <w:ind w:left="528"/>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132" w:type="dxa"/>
          </w:tcPr>
          <w:p>
            <w:pPr>
              <w:pStyle w:val="16"/>
              <w:ind w:left="533"/>
              <w:rPr>
                <w:sz w:val="21"/>
              </w:rPr>
            </w:pPr>
            <w:r>
              <w:rPr>
                <w:sz w:val="21"/>
              </w:rPr>
              <w:t>深蹲跳</w:t>
            </w:r>
          </w:p>
        </w:tc>
        <w:tc>
          <w:tcPr>
            <w:tcW w:w="2641" w:type="dxa"/>
          </w:tcPr>
          <w:p>
            <w:pPr>
              <w:pStyle w:val="16"/>
              <w:ind w:left="528"/>
              <w:rPr>
                <w:sz w:val="21"/>
              </w:rPr>
            </w:pPr>
            <w:r>
              <w:rPr>
                <w:sz w:val="21"/>
              </w:rPr>
              <w:t>30 个一组，共四组</w:t>
            </w:r>
          </w:p>
        </w:tc>
        <w:tc>
          <w:tcPr>
            <w:tcW w:w="1412" w:type="dxa"/>
          </w:tcPr>
          <w:p>
            <w:pPr>
              <w:pStyle w:val="16"/>
              <w:ind w:left="528"/>
              <w:rPr>
                <w:sz w:val="21"/>
              </w:rPr>
            </w:pPr>
            <w:r>
              <w:rPr>
                <w:sz w:val="21"/>
              </w:rPr>
              <w:t>田径场</w:t>
            </w:r>
          </w:p>
        </w:tc>
        <w:tc>
          <w:tcPr>
            <w:tcW w:w="2344" w:type="dxa"/>
          </w:tcPr>
          <w:p>
            <w:pPr>
              <w:pStyle w:val="16"/>
              <w:ind w:left="528"/>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203"/>
              <w:ind w:left="533"/>
              <w:rPr>
                <w:sz w:val="21"/>
              </w:rPr>
            </w:pPr>
            <w:r>
              <w:rPr>
                <w:sz w:val="21"/>
              </w:rPr>
              <w:t>蛙跳</w:t>
            </w:r>
          </w:p>
        </w:tc>
        <w:tc>
          <w:tcPr>
            <w:tcW w:w="2641" w:type="dxa"/>
          </w:tcPr>
          <w:p>
            <w:pPr>
              <w:pStyle w:val="16"/>
              <w:spacing w:before="203"/>
              <w:ind w:left="528"/>
              <w:rPr>
                <w:sz w:val="21"/>
              </w:rPr>
            </w:pPr>
            <w:r>
              <w:rPr>
                <w:w w:val="110"/>
                <w:sz w:val="21"/>
              </w:rPr>
              <w:t>30m 一组，共四组</w:t>
            </w:r>
          </w:p>
        </w:tc>
        <w:tc>
          <w:tcPr>
            <w:tcW w:w="1412" w:type="dxa"/>
          </w:tcPr>
          <w:p>
            <w:pPr>
              <w:pStyle w:val="16"/>
              <w:spacing w:before="203"/>
              <w:ind w:left="528"/>
              <w:rPr>
                <w:sz w:val="21"/>
              </w:rPr>
            </w:pPr>
            <w:r>
              <w:rPr>
                <w:sz w:val="21"/>
              </w:rPr>
              <w:t>田径场</w:t>
            </w:r>
          </w:p>
        </w:tc>
        <w:tc>
          <w:tcPr>
            <w:tcW w:w="2344" w:type="dxa"/>
          </w:tcPr>
          <w:p>
            <w:pPr>
              <w:pStyle w:val="16"/>
              <w:spacing w:before="203"/>
              <w:ind w:left="528"/>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spacing w:before="197"/>
              <w:ind w:left="533"/>
              <w:rPr>
                <w:sz w:val="21"/>
              </w:rPr>
            </w:pPr>
            <w:r>
              <w:rPr>
                <w:sz w:val="21"/>
              </w:rPr>
              <w:t>跳台阶（反复）</w:t>
            </w:r>
          </w:p>
        </w:tc>
        <w:tc>
          <w:tcPr>
            <w:tcW w:w="2641" w:type="dxa"/>
          </w:tcPr>
          <w:p>
            <w:pPr>
              <w:pStyle w:val="16"/>
              <w:spacing w:before="197"/>
              <w:ind w:left="528"/>
              <w:rPr>
                <w:sz w:val="21"/>
              </w:rPr>
            </w:pPr>
            <w:r>
              <w:rPr>
                <w:sz w:val="21"/>
              </w:rPr>
              <w:t>30 个一组，共四组</w:t>
            </w:r>
          </w:p>
        </w:tc>
        <w:tc>
          <w:tcPr>
            <w:tcW w:w="1412" w:type="dxa"/>
          </w:tcPr>
          <w:p>
            <w:pPr>
              <w:pStyle w:val="16"/>
              <w:spacing w:before="197"/>
              <w:ind w:left="528"/>
              <w:rPr>
                <w:sz w:val="21"/>
              </w:rPr>
            </w:pPr>
            <w:r>
              <w:rPr>
                <w:sz w:val="21"/>
              </w:rPr>
              <w:t>田径场</w:t>
            </w:r>
          </w:p>
        </w:tc>
        <w:tc>
          <w:tcPr>
            <w:tcW w:w="2344" w:type="dxa"/>
          </w:tcPr>
          <w:p>
            <w:pPr>
              <w:pStyle w:val="16"/>
              <w:spacing w:before="197"/>
              <w:ind w:left="528"/>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仰卧蹬腿</w:t>
            </w:r>
          </w:p>
        </w:tc>
        <w:tc>
          <w:tcPr>
            <w:tcW w:w="2641" w:type="dxa"/>
          </w:tcPr>
          <w:p>
            <w:pPr>
              <w:pStyle w:val="16"/>
              <w:ind w:left="528"/>
              <w:rPr>
                <w:sz w:val="21"/>
              </w:rPr>
            </w:pPr>
            <w:r>
              <w:rPr>
                <w:sz w:val="21"/>
              </w:rPr>
              <w:t>40 个一组，共四组</w:t>
            </w:r>
          </w:p>
        </w:tc>
        <w:tc>
          <w:tcPr>
            <w:tcW w:w="1412" w:type="dxa"/>
          </w:tcPr>
          <w:p>
            <w:pPr>
              <w:pStyle w:val="16"/>
              <w:ind w:left="528"/>
              <w:rPr>
                <w:sz w:val="21"/>
              </w:rPr>
            </w:pPr>
            <w:r>
              <w:rPr>
                <w:sz w:val="21"/>
              </w:rPr>
              <w:t>田径场</w:t>
            </w:r>
          </w:p>
        </w:tc>
        <w:tc>
          <w:tcPr>
            <w:tcW w:w="2344" w:type="dxa"/>
          </w:tcPr>
          <w:p>
            <w:pPr>
              <w:pStyle w:val="16"/>
              <w:ind w:left="528"/>
              <w:rPr>
                <w:sz w:val="21"/>
              </w:rPr>
            </w:pPr>
            <w:r>
              <w:rPr>
                <w:sz w:val="21"/>
              </w:rPr>
              <w:t>核心力量训练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平板支撑</w:t>
            </w:r>
          </w:p>
        </w:tc>
        <w:tc>
          <w:tcPr>
            <w:tcW w:w="2641" w:type="dxa"/>
          </w:tcPr>
          <w:p>
            <w:pPr>
              <w:pStyle w:val="16"/>
              <w:spacing w:before="197"/>
              <w:ind w:left="528"/>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12" w:type="dxa"/>
          </w:tcPr>
          <w:p>
            <w:pPr>
              <w:pStyle w:val="16"/>
              <w:spacing w:before="197"/>
              <w:ind w:left="528"/>
              <w:rPr>
                <w:sz w:val="21"/>
              </w:rPr>
            </w:pPr>
            <w:r>
              <w:rPr>
                <w:sz w:val="21"/>
              </w:rPr>
              <w:t>田径场</w:t>
            </w:r>
          </w:p>
        </w:tc>
        <w:tc>
          <w:tcPr>
            <w:tcW w:w="2344" w:type="dxa"/>
          </w:tcPr>
          <w:p>
            <w:pPr>
              <w:pStyle w:val="16"/>
              <w:spacing w:before="197"/>
              <w:ind w:left="528"/>
              <w:rPr>
                <w:sz w:val="21"/>
              </w:rPr>
            </w:pPr>
            <w:r>
              <w:rPr>
                <w:sz w:val="21"/>
              </w:rPr>
              <w:t>核心力量训练</w:t>
            </w:r>
          </w:p>
        </w:tc>
      </w:tr>
    </w:tbl>
    <w:p>
      <w:pPr>
        <w:pStyle w:val="7"/>
        <w:rPr>
          <w:sz w:val="20"/>
        </w:rPr>
      </w:pPr>
    </w:p>
    <w:p>
      <w:pPr>
        <w:pStyle w:val="7"/>
        <w:rPr>
          <w:sz w:val="20"/>
        </w:rPr>
      </w:pPr>
    </w:p>
    <w:p>
      <w:pPr>
        <w:pStyle w:val="7"/>
        <w:rPr>
          <w:sz w:val="20"/>
        </w:rPr>
      </w:pPr>
    </w:p>
    <w:p>
      <w:pPr>
        <w:pStyle w:val="7"/>
        <w:spacing w:before="6"/>
        <w:rPr>
          <w:sz w:val="13"/>
        </w:rPr>
      </w:pPr>
    </w:p>
    <w:tbl>
      <w:tblPr>
        <w:tblStyle w:val="12"/>
        <w:tblW w:w="0" w:type="auto"/>
        <w:tblInd w:w="4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70"/>
        <w:gridCol w:w="1412"/>
        <w:gridCol w:w="23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9" w:type="dxa"/>
            <w:gridSpan w:val="4"/>
          </w:tcPr>
          <w:p>
            <w:pPr>
              <w:pStyle w:val="16"/>
              <w:tabs>
                <w:tab w:val="left" w:pos="1291"/>
              </w:tabs>
              <w:spacing w:before="202"/>
              <w:ind w:left="533"/>
              <w:rPr>
                <w:sz w:val="21"/>
              </w:rPr>
            </w:pPr>
            <w:r>
              <w:rPr>
                <w:w w:val="110"/>
                <w:sz w:val="21"/>
              </w:rPr>
              <w:t>Day</w:t>
            </w:r>
            <w:r>
              <w:rPr>
                <w:spacing w:val="-51"/>
                <w:w w:val="110"/>
                <w:sz w:val="21"/>
              </w:rPr>
              <w:t xml:space="preserve"> </w:t>
            </w:r>
            <w:r>
              <w:rPr>
                <w:w w:val="110"/>
                <w:sz w:val="21"/>
              </w:rPr>
              <w:t>4</w:t>
            </w:r>
            <w:r>
              <w:rPr>
                <w:w w:val="110"/>
                <w:sz w:val="21"/>
              </w:rPr>
              <w:tab/>
            </w:r>
            <w:r>
              <w:rPr>
                <w:w w:val="110"/>
                <w:sz w:val="21"/>
              </w:rPr>
              <w:t>上午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项目</w:t>
            </w:r>
          </w:p>
        </w:tc>
        <w:tc>
          <w:tcPr>
            <w:tcW w:w="2670" w:type="dxa"/>
          </w:tcPr>
          <w:p>
            <w:pPr>
              <w:pStyle w:val="16"/>
              <w:ind w:left="533"/>
              <w:rPr>
                <w:sz w:val="21"/>
              </w:rPr>
            </w:pPr>
            <w:r>
              <w:rPr>
                <w:sz w:val="21"/>
              </w:rPr>
              <w:t>内容</w:t>
            </w:r>
          </w:p>
        </w:tc>
        <w:tc>
          <w:tcPr>
            <w:tcW w:w="1412" w:type="dxa"/>
          </w:tcPr>
          <w:p>
            <w:pPr>
              <w:pStyle w:val="16"/>
              <w:ind w:left="532"/>
              <w:rPr>
                <w:sz w:val="21"/>
              </w:rPr>
            </w:pPr>
            <w:r>
              <w:rPr>
                <w:sz w:val="21"/>
              </w:rPr>
              <w:t>地点</w:t>
            </w:r>
          </w:p>
        </w:tc>
        <w:tc>
          <w:tcPr>
            <w:tcW w:w="2315" w:type="dxa"/>
          </w:tcPr>
          <w:p>
            <w:pPr>
              <w:pStyle w:val="16"/>
              <w:ind w:left="532"/>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ind w:left="533"/>
              <w:rPr>
                <w:sz w:val="21"/>
              </w:rPr>
            </w:pPr>
            <w:r>
              <w:rPr>
                <w:sz w:val="21"/>
              </w:rPr>
              <w:t>热身</w:t>
            </w:r>
          </w:p>
        </w:tc>
        <w:tc>
          <w:tcPr>
            <w:tcW w:w="2670" w:type="dxa"/>
          </w:tcPr>
          <w:p>
            <w:pPr>
              <w:pStyle w:val="16"/>
              <w:ind w:left="533"/>
              <w:rPr>
                <w:sz w:val="21"/>
              </w:rPr>
            </w:pPr>
            <w:r>
              <w:rPr>
                <w:w w:val="105"/>
                <w:sz w:val="21"/>
              </w:rPr>
              <w:t>慢跑 20—30 分钟</w:t>
            </w:r>
          </w:p>
        </w:tc>
        <w:tc>
          <w:tcPr>
            <w:tcW w:w="1412" w:type="dxa"/>
          </w:tcPr>
          <w:p>
            <w:pPr>
              <w:pStyle w:val="16"/>
              <w:ind w:left="532"/>
              <w:rPr>
                <w:sz w:val="21"/>
              </w:rPr>
            </w:pPr>
            <w:r>
              <w:rPr>
                <w:sz w:val="21"/>
              </w:rPr>
              <w:t>田径场</w:t>
            </w:r>
          </w:p>
        </w:tc>
        <w:tc>
          <w:tcPr>
            <w:tcW w:w="2315" w:type="dxa"/>
          </w:tcPr>
          <w:p>
            <w:pPr>
              <w:pStyle w:val="16"/>
              <w:ind w:right="85"/>
              <w:jc w:val="right"/>
              <w:rPr>
                <w:sz w:val="21"/>
              </w:rPr>
            </w:pPr>
            <w:r>
              <w:rPr>
                <w:spacing w:val="-2"/>
                <w:sz w:val="21"/>
              </w:rPr>
              <w:t>升高体温，减少肌</w:t>
            </w:r>
          </w:p>
          <w:p>
            <w:pPr>
              <w:pStyle w:val="16"/>
              <w:spacing w:before="11"/>
              <w:rPr>
                <w:sz w:val="29"/>
              </w:rPr>
            </w:pPr>
          </w:p>
          <w:p>
            <w:pPr>
              <w:pStyle w:val="16"/>
              <w:spacing w:before="1"/>
              <w:ind w:right="92"/>
              <w:jc w:val="right"/>
              <w:rPr>
                <w:sz w:val="21"/>
              </w:rPr>
            </w:pPr>
            <w:r>
              <w:rPr>
                <w:spacing w:val="-2"/>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原地小步跑</w:t>
            </w:r>
          </w:p>
        </w:tc>
        <w:tc>
          <w:tcPr>
            <w:tcW w:w="2670" w:type="dxa"/>
          </w:tcPr>
          <w:p>
            <w:pPr>
              <w:pStyle w:val="16"/>
              <w:ind w:left="533"/>
              <w:rPr>
                <w:sz w:val="21"/>
              </w:rPr>
            </w:pPr>
            <w:r>
              <w:rPr>
                <w:spacing w:val="-3"/>
                <w:w w:val="111"/>
                <w:sz w:val="21"/>
              </w:rPr>
              <w:t>2</w:t>
            </w:r>
            <w:r>
              <w:rPr>
                <w:spacing w:val="-2"/>
                <w:w w:val="55"/>
                <w:sz w:val="21"/>
              </w:rPr>
              <w:t>.</w:t>
            </w:r>
            <w:r>
              <w:rPr>
                <w:spacing w:val="-3"/>
                <w:w w:val="111"/>
                <w:sz w:val="21"/>
              </w:rPr>
              <w:t>5</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12" w:type="dxa"/>
          </w:tcPr>
          <w:p>
            <w:pPr>
              <w:pStyle w:val="16"/>
              <w:ind w:left="532"/>
              <w:rPr>
                <w:sz w:val="21"/>
              </w:rPr>
            </w:pPr>
            <w:r>
              <w:rPr>
                <w:sz w:val="21"/>
              </w:rPr>
              <w:t>田径场</w:t>
            </w:r>
          </w:p>
        </w:tc>
        <w:tc>
          <w:tcPr>
            <w:tcW w:w="2315" w:type="dxa"/>
          </w:tcPr>
          <w:p>
            <w:pPr>
              <w:pStyle w:val="16"/>
              <w:ind w:left="532"/>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左右并步跑</w:t>
            </w:r>
          </w:p>
        </w:tc>
        <w:tc>
          <w:tcPr>
            <w:tcW w:w="2670" w:type="dxa"/>
          </w:tcPr>
          <w:p>
            <w:pPr>
              <w:pStyle w:val="16"/>
              <w:ind w:left="533"/>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12" w:type="dxa"/>
          </w:tcPr>
          <w:p>
            <w:pPr>
              <w:pStyle w:val="16"/>
              <w:ind w:left="532"/>
              <w:rPr>
                <w:sz w:val="21"/>
              </w:rPr>
            </w:pPr>
            <w:r>
              <w:rPr>
                <w:sz w:val="21"/>
              </w:rPr>
              <w:t>田径场</w:t>
            </w:r>
          </w:p>
        </w:tc>
        <w:tc>
          <w:tcPr>
            <w:tcW w:w="2315" w:type="dxa"/>
          </w:tcPr>
          <w:p>
            <w:pPr>
              <w:pStyle w:val="16"/>
              <w:ind w:left="532"/>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2132" w:type="dxa"/>
          </w:tcPr>
          <w:p>
            <w:pPr>
              <w:pStyle w:val="16"/>
              <w:ind w:left="533"/>
              <w:rPr>
                <w:sz w:val="21"/>
              </w:rPr>
            </w:pPr>
            <w:r>
              <w:rPr>
                <w:sz w:val="21"/>
              </w:rPr>
              <w:t>仰卧举腿</w:t>
            </w:r>
          </w:p>
        </w:tc>
        <w:tc>
          <w:tcPr>
            <w:tcW w:w="2670" w:type="dxa"/>
          </w:tcPr>
          <w:p>
            <w:pPr>
              <w:pStyle w:val="16"/>
              <w:ind w:left="533"/>
              <w:rPr>
                <w:sz w:val="21"/>
              </w:rPr>
            </w:pPr>
            <w:r>
              <w:rPr>
                <w:sz w:val="21"/>
              </w:rPr>
              <w:t>30 个一组，共四组</w:t>
            </w:r>
          </w:p>
        </w:tc>
        <w:tc>
          <w:tcPr>
            <w:tcW w:w="1412" w:type="dxa"/>
          </w:tcPr>
          <w:p>
            <w:pPr>
              <w:pStyle w:val="16"/>
              <w:ind w:left="532"/>
              <w:rPr>
                <w:sz w:val="21"/>
              </w:rPr>
            </w:pPr>
            <w:r>
              <w:rPr>
                <w:sz w:val="21"/>
              </w:rPr>
              <w:t>田径场</w:t>
            </w:r>
          </w:p>
        </w:tc>
        <w:tc>
          <w:tcPr>
            <w:tcW w:w="2315" w:type="dxa"/>
          </w:tcPr>
          <w:p>
            <w:pPr>
              <w:pStyle w:val="16"/>
              <w:ind w:left="532"/>
              <w:rPr>
                <w:sz w:val="21"/>
              </w:rPr>
            </w:pPr>
            <w:r>
              <w:rPr>
                <w:sz w:val="21"/>
              </w:rPr>
              <w:t>下肢力量锻炼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0"/>
              <w:rPr>
                <w:rFonts w:ascii="Times New Roman"/>
                <w:sz w:val="20"/>
              </w:rPr>
            </w:pPr>
          </w:p>
        </w:tc>
        <w:tc>
          <w:tcPr>
            <w:tcW w:w="2670" w:type="dxa"/>
          </w:tcPr>
          <w:p>
            <w:pPr>
              <w:pStyle w:val="16"/>
              <w:spacing w:before="0"/>
              <w:rPr>
                <w:rFonts w:ascii="Times New Roman"/>
                <w:sz w:val="20"/>
              </w:rPr>
            </w:pPr>
          </w:p>
        </w:tc>
        <w:tc>
          <w:tcPr>
            <w:tcW w:w="1412" w:type="dxa"/>
          </w:tcPr>
          <w:p>
            <w:pPr>
              <w:pStyle w:val="16"/>
              <w:spacing w:before="0"/>
              <w:rPr>
                <w:rFonts w:ascii="Times New Roman"/>
                <w:sz w:val="20"/>
              </w:rPr>
            </w:pPr>
          </w:p>
        </w:tc>
        <w:tc>
          <w:tcPr>
            <w:tcW w:w="2315" w:type="dxa"/>
          </w:tcPr>
          <w:p>
            <w:pPr>
              <w:pStyle w:val="16"/>
              <w:spacing w:before="0"/>
              <w:rPr>
                <w:rFonts w:ascii="Times New Roman"/>
                <w:sz w:val="20"/>
              </w:rPr>
            </w:pPr>
          </w:p>
        </w:tc>
      </w:tr>
    </w:tbl>
    <w:p>
      <w:pPr>
        <w:spacing w:after="0"/>
        <w:rPr>
          <w:rFonts w:ascii="Times New Roman"/>
          <w:sz w:val="20"/>
        </w:rPr>
        <w:sectPr>
          <w:pgSz w:w="11910" w:h="16840"/>
          <w:pgMar w:top="1460" w:right="920" w:bottom="1220" w:left="1140" w:header="675" w:footer="1030" w:gutter="0"/>
        </w:sectPr>
      </w:pPr>
    </w:p>
    <w:tbl>
      <w:tblPr>
        <w:tblStyle w:val="12"/>
        <w:tblW w:w="0" w:type="auto"/>
        <w:tblInd w:w="4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70"/>
        <w:gridCol w:w="1412"/>
        <w:gridCol w:w="23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俯卧收腿</w:t>
            </w:r>
          </w:p>
        </w:tc>
        <w:tc>
          <w:tcPr>
            <w:tcW w:w="2670" w:type="dxa"/>
          </w:tcPr>
          <w:p>
            <w:pPr>
              <w:pStyle w:val="16"/>
              <w:spacing w:before="197"/>
              <w:ind w:left="533"/>
              <w:rPr>
                <w:sz w:val="21"/>
              </w:rPr>
            </w:pPr>
            <w:r>
              <w:rPr>
                <w:sz w:val="21"/>
              </w:rPr>
              <w:t>30 个一组，共四组</w:t>
            </w:r>
          </w:p>
        </w:tc>
        <w:tc>
          <w:tcPr>
            <w:tcW w:w="1412" w:type="dxa"/>
          </w:tcPr>
          <w:p>
            <w:pPr>
              <w:pStyle w:val="16"/>
              <w:spacing w:before="197"/>
              <w:ind w:left="532"/>
              <w:rPr>
                <w:sz w:val="21"/>
              </w:rPr>
            </w:pPr>
            <w:r>
              <w:rPr>
                <w:sz w:val="21"/>
              </w:rPr>
              <w:t>田径场</w:t>
            </w:r>
          </w:p>
        </w:tc>
        <w:tc>
          <w:tcPr>
            <w:tcW w:w="2315" w:type="dxa"/>
          </w:tcPr>
          <w:p>
            <w:pPr>
              <w:pStyle w:val="16"/>
              <w:spacing w:before="197"/>
              <w:ind w:left="532"/>
              <w:rPr>
                <w:sz w:val="21"/>
              </w:rPr>
            </w:pPr>
            <w:r>
              <w:rPr>
                <w:w w:val="105"/>
                <w:sz w:val="21"/>
              </w:rPr>
              <w:t>下肢+核心</w:t>
            </w:r>
          </w:p>
        </w:tc>
      </w:tr>
    </w:tbl>
    <w:p>
      <w:pPr>
        <w:pStyle w:val="7"/>
        <w:rPr>
          <w:sz w:val="20"/>
        </w:rPr>
      </w:pPr>
    </w:p>
    <w:p>
      <w:pPr>
        <w:pStyle w:val="7"/>
        <w:rPr>
          <w:sz w:val="20"/>
        </w:rPr>
      </w:pPr>
    </w:p>
    <w:p>
      <w:pPr>
        <w:pStyle w:val="7"/>
        <w:rPr>
          <w:sz w:val="20"/>
        </w:rPr>
      </w:pPr>
    </w:p>
    <w:p>
      <w:pPr>
        <w:pStyle w:val="7"/>
        <w:spacing w:before="8"/>
        <w:rPr>
          <w:sz w:val="17"/>
        </w:rPr>
      </w:pPr>
    </w:p>
    <w:tbl>
      <w:tblPr>
        <w:tblStyle w:val="12"/>
        <w:tblW w:w="0" w:type="auto"/>
        <w:tblInd w:w="548" w:type="dxa"/>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2132"/>
        <w:gridCol w:w="2617"/>
        <w:gridCol w:w="1412"/>
        <w:gridCol w:w="236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32" w:hRule="atLeast"/>
        </w:trPr>
        <w:tc>
          <w:tcPr>
            <w:tcW w:w="8529" w:type="dxa"/>
            <w:gridSpan w:val="4"/>
            <w:tcBorders>
              <w:left w:val="single" w:color="000000" w:sz="6" w:space="0"/>
              <w:right w:val="single" w:color="000000" w:sz="6" w:space="0"/>
            </w:tcBorders>
          </w:tcPr>
          <w:p>
            <w:pPr>
              <w:pStyle w:val="16"/>
              <w:tabs>
                <w:tab w:val="left" w:pos="1286"/>
              </w:tabs>
              <w:spacing w:before="156"/>
              <w:ind w:left="528"/>
              <w:rPr>
                <w:sz w:val="21"/>
              </w:rPr>
            </w:pPr>
            <w:r>
              <w:rPr>
                <w:w w:val="145"/>
                <w:sz w:val="21"/>
              </w:rPr>
              <w:t>D</w:t>
            </w:r>
            <w:r>
              <w:rPr>
                <w:spacing w:val="-3"/>
                <w:w w:val="111"/>
                <w:sz w:val="21"/>
              </w:rPr>
              <w:t>a</w:t>
            </w:r>
            <w:r>
              <w:rPr>
                <w:w w:val="100"/>
                <w:sz w:val="21"/>
              </w:rPr>
              <w:t>y</w:t>
            </w:r>
            <w:r>
              <w:rPr>
                <w:spacing w:val="-48"/>
                <w:sz w:val="21"/>
              </w:rPr>
              <w:t xml:space="preserve"> </w:t>
            </w:r>
            <w:r>
              <w:rPr>
                <w:spacing w:val="-113"/>
                <w:w w:val="111"/>
                <w:sz w:val="21"/>
              </w:rPr>
              <w:t>5</w:t>
            </w:r>
            <w:r>
              <w:rPr>
                <w:w w:val="111"/>
                <w:position w:val="6"/>
                <w:sz w:val="21"/>
              </w:rPr>
              <w:t>4</w:t>
            </w:r>
            <w:r>
              <w:rPr>
                <w:position w:val="6"/>
                <w:sz w:val="21"/>
              </w:rPr>
              <w:tab/>
            </w:r>
            <w:r>
              <w:rPr>
                <w:spacing w:val="-207"/>
                <w:w w:val="100"/>
                <w:sz w:val="21"/>
              </w:rPr>
              <w:t>全</w:t>
            </w:r>
            <w:r>
              <w:rPr>
                <w:spacing w:val="-5"/>
                <w:w w:val="100"/>
                <w:position w:val="6"/>
                <w:sz w:val="21"/>
              </w:rPr>
              <w:t>综</w:t>
            </w:r>
            <w:r>
              <w:rPr>
                <w:spacing w:val="-207"/>
                <w:w w:val="100"/>
                <w:sz w:val="21"/>
              </w:rPr>
              <w:t>天</w:t>
            </w:r>
            <w:r>
              <w:rPr>
                <w:spacing w:val="-5"/>
                <w:w w:val="100"/>
                <w:position w:val="6"/>
                <w:sz w:val="21"/>
              </w:rPr>
              <w:t>合</w:t>
            </w:r>
            <w:r>
              <w:rPr>
                <w:spacing w:val="-207"/>
                <w:w w:val="100"/>
                <w:sz w:val="21"/>
              </w:rPr>
              <w:t>练</w:t>
            </w:r>
            <w:r>
              <w:rPr>
                <w:spacing w:val="-5"/>
                <w:w w:val="100"/>
                <w:position w:val="6"/>
                <w:sz w:val="21"/>
              </w:rPr>
              <w:t>训</w:t>
            </w:r>
            <w:r>
              <w:rPr>
                <w:spacing w:val="-207"/>
                <w:w w:val="100"/>
                <w:sz w:val="21"/>
              </w:rPr>
              <w:t>习</w:t>
            </w:r>
            <w:r>
              <w:rPr>
                <w:w w:val="100"/>
                <w:position w:val="6"/>
                <w:sz w:val="21"/>
              </w:rPr>
              <w:t>练</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30" w:hRule="atLeast"/>
        </w:trPr>
        <w:tc>
          <w:tcPr>
            <w:tcW w:w="2132" w:type="dxa"/>
            <w:tcBorders>
              <w:left w:val="single" w:color="000000" w:sz="6" w:space="0"/>
              <w:right w:val="single" w:color="000000" w:sz="6" w:space="0"/>
            </w:tcBorders>
          </w:tcPr>
          <w:p>
            <w:pPr>
              <w:pStyle w:val="16"/>
              <w:spacing w:before="217"/>
              <w:ind w:left="528"/>
              <w:rPr>
                <w:sz w:val="21"/>
              </w:rPr>
            </w:pPr>
            <w:r>
              <w:rPr>
                <w:sz w:val="21"/>
              </w:rPr>
              <w:t>项目</w:t>
            </w:r>
          </w:p>
        </w:tc>
        <w:tc>
          <w:tcPr>
            <w:tcW w:w="2617" w:type="dxa"/>
            <w:tcBorders>
              <w:left w:val="single" w:color="000000" w:sz="6" w:space="0"/>
            </w:tcBorders>
          </w:tcPr>
          <w:p>
            <w:pPr>
              <w:pStyle w:val="16"/>
              <w:spacing w:before="217"/>
              <w:ind w:left="523"/>
              <w:rPr>
                <w:sz w:val="21"/>
              </w:rPr>
            </w:pPr>
            <w:r>
              <w:rPr>
                <w:sz w:val="21"/>
              </w:rPr>
              <w:t>内容</w:t>
            </w:r>
          </w:p>
        </w:tc>
        <w:tc>
          <w:tcPr>
            <w:tcW w:w="1412" w:type="dxa"/>
          </w:tcPr>
          <w:p>
            <w:pPr>
              <w:pStyle w:val="16"/>
              <w:spacing w:before="217"/>
              <w:ind w:left="539"/>
              <w:rPr>
                <w:sz w:val="21"/>
              </w:rPr>
            </w:pPr>
            <w:r>
              <w:rPr>
                <w:sz w:val="21"/>
              </w:rPr>
              <w:t>地点</w:t>
            </w:r>
          </w:p>
        </w:tc>
        <w:tc>
          <w:tcPr>
            <w:tcW w:w="2368" w:type="dxa"/>
            <w:tcBorders>
              <w:right w:val="single" w:color="000000" w:sz="6" w:space="0"/>
            </w:tcBorders>
          </w:tcPr>
          <w:p>
            <w:pPr>
              <w:pStyle w:val="16"/>
              <w:spacing w:before="217"/>
              <w:ind w:left="539"/>
              <w:rPr>
                <w:sz w:val="21"/>
              </w:rPr>
            </w:pPr>
            <w:r>
              <w:rPr>
                <w:sz w:val="21"/>
              </w:rPr>
              <w:t>备注</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285" w:hRule="atLeast"/>
        </w:trPr>
        <w:tc>
          <w:tcPr>
            <w:tcW w:w="2132" w:type="dxa"/>
            <w:tcBorders>
              <w:left w:val="single" w:color="000000" w:sz="6" w:space="0"/>
              <w:right w:val="single" w:color="000000" w:sz="6" w:space="0"/>
            </w:tcBorders>
          </w:tcPr>
          <w:p>
            <w:pPr>
              <w:pStyle w:val="16"/>
              <w:spacing w:before="219"/>
              <w:ind w:left="528"/>
              <w:rPr>
                <w:sz w:val="21"/>
              </w:rPr>
            </w:pPr>
            <w:r>
              <w:rPr>
                <w:sz w:val="21"/>
              </w:rPr>
              <w:t>热身</w:t>
            </w:r>
          </w:p>
        </w:tc>
        <w:tc>
          <w:tcPr>
            <w:tcW w:w="2617" w:type="dxa"/>
            <w:tcBorders>
              <w:left w:val="single" w:color="000000" w:sz="6" w:space="0"/>
            </w:tcBorders>
          </w:tcPr>
          <w:p>
            <w:pPr>
              <w:pStyle w:val="16"/>
              <w:spacing w:before="219"/>
              <w:ind w:left="523"/>
              <w:rPr>
                <w:sz w:val="21"/>
              </w:rPr>
            </w:pPr>
            <w:r>
              <w:rPr>
                <w:w w:val="105"/>
                <w:sz w:val="21"/>
              </w:rPr>
              <w:t>慢跑 20—30 分钟</w:t>
            </w:r>
          </w:p>
        </w:tc>
        <w:tc>
          <w:tcPr>
            <w:tcW w:w="1412" w:type="dxa"/>
          </w:tcPr>
          <w:p>
            <w:pPr>
              <w:pStyle w:val="16"/>
              <w:spacing w:before="219"/>
              <w:ind w:left="539"/>
              <w:rPr>
                <w:sz w:val="21"/>
              </w:rPr>
            </w:pPr>
            <w:r>
              <w:rPr>
                <w:sz w:val="21"/>
              </w:rPr>
              <w:t>田径场</w:t>
            </w:r>
          </w:p>
        </w:tc>
        <w:tc>
          <w:tcPr>
            <w:tcW w:w="2368" w:type="dxa"/>
            <w:tcBorders>
              <w:right w:val="single" w:color="000000" w:sz="6" w:space="0"/>
            </w:tcBorders>
          </w:tcPr>
          <w:p>
            <w:pPr>
              <w:pStyle w:val="16"/>
              <w:spacing w:before="219"/>
              <w:ind w:right="90"/>
              <w:jc w:val="right"/>
              <w:rPr>
                <w:sz w:val="21"/>
              </w:rPr>
            </w:pPr>
            <w:r>
              <w:rPr>
                <w:sz w:val="21"/>
              </w:rPr>
              <w:t>升高体温，减少肌</w:t>
            </w:r>
          </w:p>
          <w:p>
            <w:pPr>
              <w:pStyle w:val="16"/>
              <w:spacing w:before="12"/>
              <w:rPr>
                <w:sz w:val="29"/>
              </w:rPr>
            </w:pPr>
          </w:p>
          <w:p>
            <w:pPr>
              <w:pStyle w:val="16"/>
              <w:spacing w:before="0"/>
              <w:ind w:right="123"/>
              <w:jc w:val="right"/>
              <w:rPr>
                <w:sz w:val="21"/>
              </w:rPr>
            </w:pPr>
            <w:r>
              <w:rPr>
                <w:spacing w:val="-2"/>
                <w:sz w:val="21"/>
              </w:rPr>
              <w:t>肉黏制性，防止受伤。</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73" w:hRule="atLeast"/>
        </w:trPr>
        <w:tc>
          <w:tcPr>
            <w:tcW w:w="2132" w:type="dxa"/>
            <w:tcBorders>
              <w:left w:val="single" w:color="000000" w:sz="6" w:space="0"/>
              <w:bottom w:val="single" w:color="000000" w:sz="4" w:space="0"/>
              <w:right w:val="single" w:color="000000" w:sz="6" w:space="0"/>
            </w:tcBorders>
          </w:tcPr>
          <w:p>
            <w:pPr>
              <w:pStyle w:val="16"/>
              <w:spacing w:before="159"/>
              <w:ind w:left="528"/>
              <w:rPr>
                <w:sz w:val="21"/>
              </w:rPr>
            </w:pPr>
            <w:r>
              <w:rPr>
                <w:spacing w:val="-3"/>
                <w:w w:val="111"/>
                <w:sz w:val="21"/>
              </w:rPr>
              <w:t>4</w:t>
            </w:r>
            <w:r>
              <w:rPr>
                <w:spacing w:val="-1"/>
                <w:w w:val="78"/>
                <w:sz w:val="21"/>
              </w:rPr>
              <w:t>*</w:t>
            </w:r>
            <w:r>
              <w:rPr>
                <w:spacing w:val="-3"/>
                <w:w w:val="111"/>
                <w:sz w:val="21"/>
              </w:rPr>
              <w:t>10</w:t>
            </w:r>
            <w:r>
              <w:rPr>
                <w:spacing w:val="-119"/>
                <w:w w:val="167"/>
                <w:sz w:val="21"/>
              </w:rPr>
              <w:t>m</w:t>
            </w:r>
            <w:r>
              <w:rPr>
                <w:spacing w:val="-39"/>
                <w:w w:val="100"/>
                <w:position w:val="6"/>
                <w:sz w:val="21"/>
              </w:rPr>
              <w:t>米</w:t>
            </w:r>
            <w:r>
              <w:rPr>
                <w:w w:val="100"/>
                <w:sz w:val="21"/>
              </w:rPr>
              <w:t>折返跑</w:t>
            </w:r>
          </w:p>
        </w:tc>
        <w:tc>
          <w:tcPr>
            <w:tcW w:w="2617" w:type="dxa"/>
            <w:tcBorders>
              <w:left w:val="single" w:color="000000" w:sz="6" w:space="0"/>
              <w:bottom w:val="single" w:color="000000" w:sz="4" w:space="0"/>
            </w:tcBorders>
          </w:tcPr>
          <w:p>
            <w:pPr>
              <w:pStyle w:val="16"/>
              <w:spacing w:before="159"/>
              <w:ind w:left="523"/>
              <w:rPr>
                <w:sz w:val="21"/>
              </w:rPr>
            </w:pPr>
            <w:r>
              <w:rPr>
                <w:spacing w:val="-202"/>
                <w:sz w:val="21"/>
              </w:rPr>
              <w:t>成</w:t>
            </w:r>
            <w:r>
              <w:rPr>
                <w:spacing w:val="-10"/>
                <w:position w:val="6"/>
                <w:sz w:val="21"/>
              </w:rPr>
              <w:t>练</w:t>
            </w:r>
            <w:r>
              <w:rPr>
                <w:spacing w:val="-202"/>
                <w:sz w:val="21"/>
              </w:rPr>
              <w:t>绩</w:t>
            </w:r>
            <w:r>
              <w:rPr>
                <w:spacing w:val="-10"/>
                <w:position w:val="6"/>
                <w:sz w:val="21"/>
              </w:rPr>
              <w:t>习</w:t>
            </w:r>
            <w:r>
              <w:rPr>
                <w:spacing w:val="-149"/>
                <w:sz w:val="21"/>
              </w:rPr>
              <w:t>测</w:t>
            </w:r>
            <w:r>
              <w:rPr>
                <w:position w:val="6"/>
                <w:sz w:val="21"/>
              </w:rPr>
              <w:t>6</w:t>
            </w:r>
            <w:r>
              <w:rPr>
                <w:spacing w:val="-74"/>
                <w:position w:val="6"/>
                <w:sz w:val="21"/>
              </w:rPr>
              <w:t xml:space="preserve"> </w:t>
            </w:r>
            <w:r>
              <w:rPr>
                <w:spacing w:val="-192"/>
                <w:sz w:val="21"/>
              </w:rPr>
              <w:t>评</w:t>
            </w:r>
            <w:r>
              <w:rPr>
                <w:spacing w:val="-20"/>
                <w:position w:val="6"/>
                <w:sz w:val="21"/>
              </w:rPr>
              <w:t>次</w:t>
            </w:r>
            <w:r>
              <w:rPr>
                <w:sz w:val="21"/>
              </w:rPr>
              <w:t>*4</w:t>
            </w:r>
            <w:r>
              <w:rPr>
                <w:spacing w:val="-27"/>
                <w:sz w:val="21"/>
              </w:rPr>
              <w:t xml:space="preserve"> 组</w:t>
            </w:r>
          </w:p>
        </w:tc>
        <w:tc>
          <w:tcPr>
            <w:tcW w:w="1412" w:type="dxa"/>
            <w:tcBorders>
              <w:bottom w:val="single" w:color="000000" w:sz="4" w:space="0"/>
            </w:tcBorders>
          </w:tcPr>
          <w:p>
            <w:pPr>
              <w:pStyle w:val="16"/>
              <w:spacing w:before="219"/>
              <w:ind w:left="539"/>
              <w:rPr>
                <w:sz w:val="21"/>
              </w:rPr>
            </w:pPr>
            <w:r>
              <w:rPr>
                <w:sz w:val="21"/>
              </w:rPr>
              <w:t>田径场</w:t>
            </w:r>
          </w:p>
        </w:tc>
        <w:tc>
          <w:tcPr>
            <w:tcW w:w="2368" w:type="dxa"/>
            <w:vMerge w:val="restart"/>
            <w:tcBorders>
              <w:bottom w:val="single" w:color="000000" w:sz="4" w:space="0"/>
              <w:right w:val="single" w:color="000000" w:sz="6" w:space="0"/>
            </w:tcBorders>
          </w:tcPr>
          <w:p>
            <w:pPr>
              <w:pStyle w:val="16"/>
              <w:spacing w:before="156"/>
              <w:ind w:right="82"/>
              <w:jc w:val="right"/>
              <w:rPr>
                <w:sz w:val="21"/>
              </w:rPr>
            </w:pPr>
            <w:r>
              <w:rPr>
                <w:spacing w:val="-197"/>
                <w:sz w:val="21"/>
              </w:rPr>
              <w:t>组</w:t>
            </w:r>
            <w:r>
              <w:rPr>
                <w:spacing w:val="-6"/>
                <w:position w:val="-5"/>
                <w:sz w:val="21"/>
              </w:rPr>
              <w:t>休</w:t>
            </w:r>
            <w:r>
              <w:rPr>
                <w:spacing w:val="-202"/>
                <w:sz w:val="21"/>
              </w:rPr>
              <w:t>间</w:t>
            </w:r>
            <w:r>
              <w:rPr>
                <w:spacing w:val="-6"/>
                <w:position w:val="-5"/>
                <w:sz w:val="21"/>
              </w:rPr>
              <w:t>息</w:t>
            </w:r>
            <w:r>
              <w:rPr>
                <w:spacing w:val="-202"/>
                <w:sz w:val="21"/>
              </w:rPr>
              <w:t>休</w:t>
            </w:r>
            <w:r>
              <w:rPr>
                <w:spacing w:val="-6"/>
                <w:position w:val="-5"/>
                <w:sz w:val="21"/>
              </w:rPr>
              <w:t>要</w:t>
            </w:r>
            <w:r>
              <w:rPr>
                <w:spacing w:val="-207"/>
                <w:sz w:val="21"/>
              </w:rPr>
              <w:t>息</w:t>
            </w:r>
            <w:r>
              <w:rPr>
                <w:spacing w:val="-1"/>
                <w:position w:val="-5"/>
                <w:sz w:val="21"/>
              </w:rPr>
              <w:t>充</w:t>
            </w:r>
            <w:r>
              <w:rPr>
                <w:spacing w:val="-207"/>
                <w:sz w:val="21"/>
              </w:rPr>
              <w:t>要</w:t>
            </w:r>
            <w:r>
              <w:rPr>
                <w:spacing w:val="-104"/>
                <w:position w:val="-5"/>
                <w:sz w:val="21"/>
              </w:rPr>
              <w:t>分，</w:t>
            </w:r>
            <w:r>
              <w:rPr>
                <w:sz w:val="21"/>
              </w:rPr>
              <w:t>充</w:t>
            </w:r>
            <w:r>
              <w:rPr>
                <w:spacing w:val="-208"/>
                <w:position w:val="-5"/>
                <w:sz w:val="21"/>
              </w:rPr>
              <w:t>尽</w:t>
            </w:r>
            <w:r>
              <w:rPr>
                <w:sz w:val="21"/>
              </w:rPr>
              <w:t>分</w:t>
            </w:r>
            <w:r>
              <w:rPr>
                <w:spacing w:val="-203"/>
                <w:position w:val="-5"/>
                <w:sz w:val="21"/>
              </w:rPr>
              <w:t>力</w:t>
            </w:r>
            <w:r>
              <w:rPr>
                <w:sz w:val="21"/>
              </w:rPr>
              <w:t>，</w:t>
            </w:r>
          </w:p>
          <w:p>
            <w:pPr>
              <w:pStyle w:val="16"/>
              <w:spacing w:before="6"/>
              <w:rPr>
                <w:sz w:val="25"/>
              </w:rPr>
            </w:pPr>
          </w:p>
          <w:p>
            <w:pPr>
              <w:pStyle w:val="16"/>
              <w:spacing w:before="0"/>
              <w:ind w:right="95"/>
              <w:jc w:val="right"/>
              <w:rPr>
                <w:sz w:val="21"/>
              </w:rPr>
            </w:pPr>
            <w:r>
              <w:rPr>
                <w:spacing w:val="-197"/>
                <w:position w:val="6"/>
                <w:sz w:val="21"/>
              </w:rPr>
              <w:t>注</w:t>
            </w:r>
            <w:r>
              <w:rPr>
                <w:spacing w:val="-15"/>
                <w:sz w:val="21"/>
              </w:rPr>
              <w:t>达</w:t>
            </w:r>
            <w:r>
              <w:rPr>
                <w:spacing w:val="-192"/>
                <w:position w:val="6"/>
                <w:sz w:val="21"/>
              </w:rPr>
              <w:t>意</w:t>
            </w:r>
            <w:r>
              <w:rPr>
                <w:spacing w:val="-20"/>
                <w:sz w:val="21"/>
              </w:rPr>
              <w:t>到</w:t>
            </w:r>
            <w:r>
              <w:rPr>
                <w:spacing w:val="-192"/>
                <w:position w:val="6"/>
                <w:sz w:val="21"/>
              </w:rPr>
              <w:t>动</w:t>
            </w:r>
            <w:r>
              <w:rPr>
                <w:spacing w:val="-20"/>
                <w:sz w:val="21"/>
              </w:rPr>
              <w:t>最</w:t>
            </w:r>
            <w:r>
              <w:rPr>
                <w:spacing w:val="-187"/>
                <w:position w:val="6"/>
                <w:sz w:val="21"/>
              </w:rPr>
              <w:t>作</w:t>
            </w:r>
            <w:r>
              <w:rPr>
                <w:spacing w:val="-25"/>
                <w:sz w:val="21"/>
              </w:rPr>
              <w:t>好</w:t>
            </w:r>
            <w:r>
              <w:rPr>
                <w:spacing w:val="-187"/>
                <w:position w:val="6"/>
                <w:sz w:val="21"/>
              </w:rPr>
              <w:t>规</w:t>
            </w:r>
            <w:r>
              <w:rPr>
                <w:spacing w:val="-30"/>
                <w:sz w:val="21"/>
              </w:rPr>
              <w:t>成</w:t>
            </w:r>
            <w:r>
              <w:rPr>
                <w:spacing w:val="-183"/>
                <w:position w:val="6"/>
                <w:sz w:val="21"/>
              </w:rPr>
              <w:t>范</w:t>
            </w:r>
            <w:r>
              <w:rPr>
                <w:spacing w:val="-30"/>
                <w:sz w:val="21"/>
              </w:rPr>
              <w:t>绩</w:t>
            </w:r>
            <w:r>
              <w:rPr>
                <w:spacing w:val="-178"/>
                <w:position w:val="6"/>
                <w:sz w:val="21"/>
              </w:rPr>
              <w:t>性</w:t>
            </w:r>
            <w:r>
              <w:rPr>
                <w:sz w:val="21"/>
              </w:rPr>
              <w:t>。两个项</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80" w:hRule="atLeast"/>
        </w:trPr>
        <w:tc>
          <w:tcPr>
            <w:tcW w:w="2132" w:type="dxa"/>
            <w:tcBorders>
              <w:top w:val="single" w:color="000000" w:sz="4" w:space="0"/>
              <w:left w:val="single" w:color="000000" w:sz="6" w:space="0"/>
              <w:bottom w:val="single" w:color="000000" w:sz="4" w:space="0"/>
              <w:right w:val="single" w:color="000000" w:sz="6" w:space="0"/>
            </w:tcBorders>
          </w:tcPr>
          <w:p>
            <w:pPr>
              <w:pStyle w:val="16"/>
              <w:spacing w:before="197"/>
              <w:ind w:left="528"/>
              <w:rPr>
                <w:sz w:val="21"/>
              </w:rPr>
            </w:pPr>
            <w:r>
              <w:rPr>
                <w:sz w:val="21"/>
              </w:rPr>
              <w:t>纵跳摸高</w:t>
            </w:r>
          </w:p>
        </w:tc>
        <w:tc>
          <w:tcPr>
            <w:tcW w:w="2617" w:type="dxa"/>
            <w:tcBorders>
              <w:top w:val="single" w:color="000000" w:sz="4" w:space="0"/>
              <w:left w:val="single" w:color="000000" w:sz="6" w:space="0"/>
              <w:bottom w:val="single" w:color="000000" w:sz="4" w:space="0"/>
            </w:tcBorders>
          </w:tcPr>
          <w:p>
            <w:pPr>
              <w:pStyle w:val="16"/>
              <w:spacing w:before="197"/>
              <w:ind w:left="523"/>
              <w:rPr>
                <w:sz w:val="21"/>
              </w:rPr>
            </w:pPr>
            <w:r>
              <w:rPr>
                <w:sz w:val="21"/>
              </w:rPr>
              <w:t>成绩测评*4 组</w:t>
            </w:r>
          </w:p>
        </w:tc>
        <w:tc>
          <w:tcPr>
            <w:tcW w:w="1412" w:type="dxa"/>
            <w:tcBorders>
              <w:top w:val="single" w:color="000000" w:sz="4" w:space="0"/>
              <w:bottom w:val="single" w:color="000000" w:sz="4" w:space="0"/>
            </w:tcBorders>
          </w:tcPr>
          <w:p>
            <w:pPr>
              <w:pStyle w:val="16"/>
              <w:spacing w:before="197"/>
              <w:ind w:left="539"/>
              <w:rPr>
                <w:sz w:val="21"/>
              </w:rPr>
            </w:pPr>
            <w:r>
              <w:rPr>
                <w:sz w:val="21"/>
              </w:rPr>
              <w:t>田径场</w:t>
            </w:r>
          </w:p>
        </w:tc>
        <w:tc>
          <w:tcPr>
            <w:tcW w:w="2368" w:type="dxa"/>
            <w:vMerge w:val="continue"/>
            <w:tcBorders>
              <w:top w:val="nil"/>
              <w:bottom w:val="single" w:color="000000" w:sz="4" w:space="0"/>
              <w:right w:val="single" w:color="000000" w:sz="6" w:space="0"/>
            </w:tcBorders>
          </w:tcPr>
          <w:p>
            <w:pPr>
              <w:rPr>
                <w:sz w:val="2"/>
                <w:szCs w:val="2"/>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00" w:hRule="atLeast"/>
        </w:trPr>
        <w:tc>
          <w:tcPr>
            <w:tcW w:w="2132" w:type="dxa"/>
            <w:tcBorders>
              <w:top w:val="single" w:color="000000" w:sz="4" w:space="0"/>
              <w:left w:val="single" w:color="000000" w:sz="6" w:space="0"/>
              <w:bottom w:val="single" w:color="000000" w:sz="4" w:space="0"/>
              <w:right w:val="single" w:color="000000" w:sz="6" w:space="0"/>
            </w:tcBorders>
          </w:tcPr>
          <w:p>
            <w:pPr>
              <w:pStyle w:val="16"/>
              <w:ind w:left="533"/>
              <w:rPr>
                <w:sz w:val="21"/>
              </w:rPr>
            </w:pPr>
            <w:r>
              <w:rPr>
                <w:sz w:val="21"/>
              </w:rPr>
              <w:t>纵跳摸高</w:t>
            </w:r>
          </w:p>
        </w:tc>
        <w:tc>
          <w:tcPr>
            <w:tcW w:w="2617" w:type="dxa"/>
            <w:tcBorders>
              <w:top w:val="single" w:color="000000" w:sz="4" w:space="0"/>
              <w:left w:val="single" w:color="000000" w:sz="6" w:space="0"/>
              <w:bottom w:val="single" w:color="000000" w:sz="4" w:space="0"/>
            </w:tcBorders>
          </w:tcPr>
          <w:p>
            <w:pPr>
              <w:pStyle w:val="16"/>
              <w:ind w:left="533"/>
              <w:rPr>
                <w:sz w:val="21"/>
              </w:rPr>
            </w:pPr>
            <w:r>
              <w:rPr>
                <w:w w:val="105"/>
                <w:sz w:val="21"/>
              </w:rPr>
              <w:t>练习 30 次</w:t>
            </w:r>
          </w:p>
        </w:tc>
        <w:tc>
          <w:tcPr>
            <w:tcW w:w="1412" w:type="dxa"/>
            <w:tcBorders>
              <w:top w:val="single" w:color="000000" w:sz="4" w:space="0"/>
              <w:bottom w:val="single" w:color="000000" w:sz="4" w:space="0"/>
            </w:tcBorders>
          </w:tcPr>
          <w:p>
            <w:pPr>
              <w:pStyle w:val="16"/>
              <w:ind w:left="525"/>
              <w:rPr>
                <w:sz w:val="21"/>
              </w:rPr>
            </w:pPr>
            <w:r>
              <w:rPr>
                <w:sz w:val="21"/>
              </w:rPr>
              <w:t>田径场</w:t>
            </w:r>
          </w:p>
        </w:tc>
        <w:tc>
          <w:tcPr>
            <w:tcW w:w="2368" w:type="dxa"/>
            <w:tcBorders>
              <w:top w:val="single" w:color="000000" w:sz="4" w:space="0"/>
              <w:bottom w:val="single" w:color="000000" w:sz="4" w:space="0"/>
              <w:right w:val="single" w:color="000000" w:sz="6" w:space="0"/>
            </w:tcBorders>
          </w:tcPr>
          <w:p>
            <w:pPr>
              <w:pStyle w:val="16"/>
              <w:ind w:left="117"/>
              <w:rPr>
                <w:sz w:val="21"/>
              </w:rPr>
            </w:pPr>
            <w:r>
              <w:rPr>
                <w:spacing w:val="-8"/>
                <w:position w:val="-4"/>
                <w:sz w:val="21"/>
              </w:rPr>
              <w:t>目交</w:t>
            </w:r>
            <w:r>
              <w:rPr>
                <w:spacing w:val="-197"/>
                <w:sz w:val="21"/>
              </w:rPr>
              <w:t>组</w:t>
            </w:r>
            <w:r>
              <w:rPr>
                <w:spacing w:val="-6"/>
                <w:position w:val="-4"/>
                <w:sz w:val="21"/>
              </w:rPr>
              <w:t>替</w:t>
            </w:r>
            <w:r>
              <w:rPr>
                <w:spacing w:val="-207"/>
                <w:sz w:val="21"/>
              </w:rPr>
              <w:t>间</w:t>
            </w:r>
            <w:r>
              <w:rPr>
                <w:position w:val="-4"/>
                <w:sz w:val="21"/>
              </w:rPr>
              <w:t>进</w:t>
            </w:r>
            <w:r>
              <w:rPr>
                <w:spacing w:val="-211"/>
                <w:sz w:val="21"/>
              </w:rPr>
              <w:t>休</w:t>
            </w:r>
            <w:r>
              <w:rPr>
                <w:spacing w:val="-104"/>
                <w:position w:val="-4"/>
                <w:sz w:val="21"/>
              </w:rPr>
              <w:t>行。</w:t>
            </w:r>
            <w:r>
              <w:rPr>
                <w:spacing w:val="4"/>
                <w:sz w:val="21"/>
              </w:rPr>
              <w:t>息要充分，</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94" w:hRule="atLeast"/>
        </w:trPr>
        <w:tc>
          <w:tcPr>
            <w:tcW w:w="2132" w:type="dxa"/>
            <w:tcBorders>
              <w:top w:val="single" w:color="000000" w:sz="4" w:space="0"/>
              <w:left w:val="single" w:color="000000" w:sz="4" w:space="0"/>
              <w:bottom w:val="single" w:color="000000" w:sz="4" w:space="0"/>
              <w:right w:val="single" w:color="000000" w:sz="4" w:space="0"/>
            </w:tcBorders>
          </w:tcPr>
          <w:p>
            <w:pPr>
              <w:pStyle w:val="16"/>
              <w:spacing w:before="0"/>
              <w:rPr>
                <w:rFonts w:ascii="Times New Roman"/>
                <w:sz w:val="20"/>
              </w:rPr>
            </w:pPr>
          </w:p>
        </w:tc>
        <w:tc>
          <w:tcPr>
            <w:tcW w:w="2617" w:type="dxa"/>
            <w:tcBorders>
              <w:top w:val="single" w:color="000000" w:sz="4" w:space="0"/>
              <w:left w:val="single" w:color="000000" w:sz="4" w:space="0"/>
              <w:bottom w:val="single" w:color="000000" w:sz="4" w:space="0"/>
              <w:right w:val="single" w:color="000000" w:sz="4" w:space="0"/>
            </w:tcBorders>
          </w:tcPr>
          <w:p>
            <w:pPr>
              <w:pStyle w:val="16"/>
              <w:spacing w:before="0"/>
              <w:rPr>
                <w:rFonts w:ascii="Times New Roman"/>
                <w:sz w:val="20"/>
              </w:rPr>
            </w:pPr>
          </w:p>
        </w:tc>
        <w:tc>
          <w:tcPr>
            <w:tcW w:w="1412" w:type="dxa"/>
            <w:tcBorders>
              <w:top w:val="single" w:color="000000" w:sz="4" w:space="0"/>
              <w:left w:val="single" w:color="000000" w:sz="4" w:space="0"/>
              <w:bottom w:val="single" w:color="000000" w:sz="4" w:space="0"/>
              <w:right w:val="single" w:color="000000" w:sz="4" w:space="0"/>
            </w:tcBorders>
          </w:tcPr>
          <w:p>
            <w:pPr>
              <w:pStyle w:val="16"/>
              <w:spacing w:before="0"/>
              <w:rPr>
                <w:rFonts w:ascii="Times New Roman"/>
                <w:sz w:val="20"/>
              </w:rPr>
            </w:pPr>
          </w:p>
        </w:tc>
        <w:tc>
          <w:tcPr>
            <w:tcW w:w="2368" w:type="dxa"/>
            <w:tcBorders>
              <w:top w:val="single" w:color="000000" w:sz="4" w:space="0"/>
              <w:left w:val="single" w:color="000000" w:sz="4" w:space="0"/>
              <w:bottom w:val="single" w:color="000000" w:sz="4" w:space="0"/>
              <w:right w:val="single" w:color="000000" w:sz="4" w:space="0"/>
            </w:tcBorders>
          </w:tcPr>
          <w:p>
            <w:pPr>
              <w:pStyle w:val="16"/>
              <w:spacing w:before="140"/>
              <w:ind w:left="112"/>
              <w:rPr>
                <w:sz w:val="21"/>
              </w:rPr>
            </w:pPr>
            <w:r>
              <w:rPr>
                <w:sz w:val="21"/>
              </w:rPr>
              <w:t>注意动作规范性</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300" w:hRule="atLeast"/>
        </w:trPr>
        <w:tc>
          <w:tcPr>
            <w:tcW w:w="2132" w:type="dxa"/>
            <w:tcBorders>
              <w:top w:val="single" w:color="000000" w:sz="4" w:space="0"/>
              <w:left w:val="single" w:color="000000" w:sz="4" w:space="0"/>
              <w:bottom w:val="single" w:color="000000" w:sz="4" w:space="0"/>
              <w:right w:val="single" w:color="000000" w:sz="4" w:space="0"/>
            </w:tcBorders>
          </w:tcPr>
          <w:p>
            <w:pPr>
              <w:pStyle w:val="16"/>
              <w:spacing w:before="197"/>
              <w:ind w:left="535"/>
              <w:rPr>
                <w:sz w:val="21"/>
              </w:rPr>
            </w:pP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p>
        </w:tc>
        <w:tc>
          <w:tcPr>
            <w:tcW w:w="2617" w:type="dxa"/>
            <w:tcBorders>
              <w:top w:val="single" w:color="000000" w:sz="4" w:space="0"/>
              <w:left w:val="single" w:color="000000" w:sz="4" w:space="0"/>
              <w:bottom w:val="single" w:color="000000" w:sz="4" w:space="0"/>
              <w:right w:val="single" w:color="000000" w:sz="4" w:space="0"/>
            </w:tcBorders>
          </w:tcPr>
          <w:p>
            <w:pPr>
              <w:pStyle w:val="16"/>
              <w:spacing w:before="197"/>
              <w:ind w:left="535"/>
              <w:rPr>
                <w:sz w:val="21"/>
              </w:rPr>
            </w:pPr>
            <w:r>
              <w:rPr>
                <w:sz w:val="21"/>
              </w:rPr>
              <w:t>练习两次</w:t>
            </w:r>
          </w:p>
        </w:tc>
        <w:tc>
          <w:tcPr>
            <w:tcW w:w="1412" w:type="dxa"/>
            <w:tcBorders>
              <w:top w:val="single" w:color="000000" w:sz="4" w:space="0"/>
              <w:left w:val="single" w:color="000000" w:sz="4" w:space="0"/>
              <w:bottom w:val="single" w:color="000000" w:sz="4" w:space="0"/>
              <w:right w:val="single" w:color="000000" w:sz="4" w:space="0"/>
            </w:tcBorders>
          </w:tcPr>
          <w:p>
            <w:pPr>
              <w:pStyle w:val="16"/>
              <w:spacing w:before="197"/>
              <w:ind w:left="535"/>
              <w:rPr>
                <w:sz w:val="21"/>
              </w:rPr>
            </w:pPr>
            <w:r>
              <w:rPr>
                <w:sz w:val="21"/>
              </w:rPr>
              <w:t>田径场</w:t>
            </w:r>
          </w:p>
        </w:tc>
        <w:tc>
          <w:tcPr>
            <w:tcW w:w="2368" w:type="dxa"/>
            <w:tcBorders>
              <w:top w:val="single" w:color="000000" w:sz="4" w:space="0"/>
              <w:left w:val="single" w:color="000000" w:sz="4" w:space="0"/>
              <w:bottom w:val="single" w:color="000000" w:sz="4" w:space="0"/>
              <w:right w:val="single" w:color="000000" w:sz="4" w:space="0"/>
            </w:tcBorders>
          </w:tcPr>
          <w:p>
            <w:pPr>
              <w:pStyle w:val="16"/>
              <w:spacing w:before="197"/>
              <w:ind w:left="535"/>
              <w:rPr>
                <w:sz w:val="21"/>
              </w:rPr>
            </w:pPr>
            <w:r>
              <w:rPr>
                <w:sz w:val="21"/>
              </w:rPr>
              <w:t>组间休息要充分，</w:t>
            </w:r>
          </w:p>
          <w:p>
            <w:pPr>
              <w:pStyle w:val="16"/>
              <w:spacing w:before="0"/>
              <w:rPr>
                <w:sz w:val="30"/>
              </w:rPr>
            </w:pPr>
          </w:p>
          <w:p>
            <w:pPr>
              <w:pStyle w:val="16"/>
              <w:spacing w:before="0"/>
              <w:ind w:left="112"/>
              <w:rPr>
                <w:sz w:val="21"/>
              </w:rPr>
            </w:pPr>
            <w:r>
              <w:rPr>
                <w:sz w:val="21"/>
              </w:rPr>
              <w:t>注意动作规范性</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305" w:hRule="atLeast"/>
        </w:trPr>
        <w:tc>
          <w:tcPr>
            <w:tcW w:w="2132" w:type="dxa"/>
            <w:tcBorders>
              <w:top w:val="single" w:color="000000" w:sz="4" w:space="0"/>
              <w:left w:val="single" w:color="000000" w:sz="4" w:space="0"/>
              <w:bottom w:val="single" w:color="000000" w:sz="4" w:space="0"/>
              <w:right w:val="single" w:color="000000" w:sz="4" w:space="0"/>
            </w:tcBorders>
          </w:tcPr>
          <w:p>
            <w:pPr>
              <w:pStyle w:val="16"/>
              <w:spacing w:before="202"/>
              <w:ind w:left="535"/>
              <w:rPr>
                <w:sz w:val="21"/>
              </w:rPr>
            </w:pPr>
            <w:r>
              <w:rPr>
                <w:sz w:val="21"/>
              </w:rPr>
              <w:t>俯卧撑</w:t>
            </w:r>
          </w:p>
        </w:tc>
        <w:tc>
          <w:tcPr>
            <w:tcW w:w="2617" w:type="dxa"/>
            <w:tcBorders>
              <w:top w:val="single" w:color="000000" w:sz="4" w:space="0"/>
              <w:left w:val="single" w:color="000000" w:sz="4" w:space="0"/>
              <w:bottom w:val="single" w:color="000000" w:sz="4" w:space="0"/>
              <w:right w:val="single" w:color="000000" w:sz="4" w:space="0"/>
            </w:tcBorders>
          </w:tcPr>
          <w:p>
            <w:pPr>
              <w:pStyle w:val="16"/>
              <w:spacing w:before="202"/>
              <w:ind w:left="535"/>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12" w:type="dxa"/>
            <w:tcBorders>
              <w:top w:val="single" w:color="000000" w:sz="4" w:space="0"/>
              <w:left w:val="single" w:color="000000" w:sz="4" w:space="0"/>
              <w:bottom w:val="single" w:color="000000" w:sz="4" w:space="0"/>
              <w:right w:val="single" w:color="000000" w:sz="4" w:space="0"/>
            </w:tcBorders>
          </w:tcPr>
          <w:p>
            <w:pPr>
              <w:pStyle w:val="16"/>
              <w:spacing w:before="202"/>
              <w:ind w:left="535"/>
              <w:rPr>
                <w:sz w:val="21"/>
              </w:rPr>
            </w:pPr>
            <w:r>
              <w:rPr>
                <w:sz w:val="21"/>
              </w:rPr>
              <w:t>田径场</w:t>
            </w:r>
          </w:p>
        </w:tc>
        <w:tc>
          <w:tcPr>
            <w:tcW w:w="2368" w:type="dxa"/>
            <w:tcBorders>
              <w:top w:val="single" w:color="000000" w:sz="4" w:space="0"/>
              <w:left w:val="single" w:color="000000" w:sz="4" w:space="0"/>
              <w:bottom w:val="single" w:color="000000" w:sz="4" w:space="0"/>
              <w:right w:val="single" w:color="000000" w:sz="4" w:space="0"/>
            </w:tcBorders>
          </w:tcPr>
          <w:p>
            <w:pPr>
              <w:pStyle w:val="16"/>
              <w:spacing w:before="202"/>
              <w:ind w:left="535"/>
              <w:rPr>
                <w:sz w:val="21"/>
              </w:rPr>
            </w:pPr>
            <w:r>
              <w:rPr>
                <w:sz w:val="21"/>
              </w:rPr>
              <w:t>上肢力量训练</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52" w:hRule="atLeast"/>
        </w:trPr>
        <w:tc>
          <w:tcPr>
            <w:tcW w:w="2132" w:type="dxa"/>
            <w:tcBorders>
              <w:top w:val="single" w:color="000000" w:sz="4" w:space="0"/>
              <w:left w:val="single" w:color="000000" w:sz="4" w:space="0"/>
              <w:bottom w:val="single" w:color="000000" w:sz="4" w:space="0"/>
              <w:right w:val="single" w:color="000000" w:sz="4" w:space="0"/>
            </w:tcBorders>
          </w:tcPr>
          <w:p>
            <w:pPr>
              <w:pStyle w:val="16"/>
              <w:ind w:left="535"/>
              <w:rPr>
                <w:sz w:val="21"/>
              </w:rPr>
            </w:pPr>
            <w:r>
              <w:rPr>
                <w:sz w:val="21"/>
              </w:rPr>
              <w:t>健步走</w:t>
            </w:r>
          </w:p>
        </w:tc>
        <w:tc>
          <w:tcPr>
            <w:tcW w:w="2617" w:type="dxa"/>
            <w:tcBorders>
              <w:top w:val="single" w:color="000000" w:sz="4" w:space="0"/>
              <w:left w:val="single" w:color="000000" w:sz="4" w:space="0"/>
              <w:bottom w:val="single" w:color="000000" w:sz="4" w:space="0"/>
              <w:right w:val="single" w:color="000000" w:sz="4" w:space="0"/>
            </w:tcBorders>
          </w:tcPr>
          <w:p>
            <w:pPr>
              <w:pStyle w:val="16"/>
              <w:ind w:left="535"/>
              <w:rPr>
                <w:sz w:val="21"/>
              </w:rPr>
            </w:pPr>
            <w:r>
              <w:rPr>
                <w:w w:val="110"/>
                <w:sz w:val="21"/>
              </w:rPr>
              <w:t>30m 一组，共四组</w:t>
            </w:r>
          </w:p>
        </w:tc>
        <w:tc>
          <w:tcPr>
            <w:tcW w:w="1412" w:type="dxa"/>
            <w:tcBorders>
              <w:top w:val="single" w:color="000000" w:sz="4" w:space="0"/>
              <w:left w:val="single" w:color="000000" w:sz="4" w:space="0"/>
              <w:bottom w:val="single" w:color="000000" w:sz="4" w:space="0"/>
              <w:right w:val="single" w:color="000000" w:sz="4" w:space="0"/>
            </w:tcBorders>
          </w:tcPr>
          <w:p>
            <w:pPr>
              <w:pStyle w:val="16"/>
              <w:ind w:left="535"/>
              <w:rPr>
                <w:sz w:val="21"/>
              </w:rPr>
            </w:pPr>
            <w:r>
              <w:rPr>
                <w:sz w:val="21"/>
              </w:rPr>
              <w:t>田径场</w:t>
            </w:r>
          </w:p>
        </w:tc>
        <w:tc>
          <w:tcPr>
            <w:tcW w:w="2368" w:type="dxa"/>
            <w:tcBorders>
              <w:top w:val="single" w:color="000000" w:sz="4" w:space="0"/>
              <w:left w:val="single" w:color="000000" w:sz="4" w:space="0"/>
              <w:bottom w:val="single" w:color="000000" w:sz="4" w:space="0"/>
              <w:right w:val="single" w:color="000000" w:sz="4" w:space="0"/>
            </w:tcBorders>
          </w:tcPr>
          <w:p>
            <w:pPr>
              <w:pStyle w:val="16"/>
              <w:ind w:left="535"/>
              <w:rPr>
                <w:sz w:val="21"/>
              </w:rPr>
            </w:pPr>
            <w:r>
              <w:rPr>
                <w:sz w:val="21"/>
              </w:rPr>
              <w:t>下肢力量训练</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52" w:hRule="atLeast"/>
        </w:trPr>
        <w:tc>
          <w:tcPr>
            <w:tcW w:w="2132" w:type="dxa"/>
            <w:tcBorders>
              <w:top w:val="single" w:color="000000" w:sz="4" w:space="0"/>
              <w:left w:val="single" w:color="000000" w:sz="4" w:space="0"/>
              <w:bottom w:val="single" w:color="000000" w:sz="4" w:space="0"/>
              <w:right w:val="single" w:color="000000" w:sz="4" w:space="0"/>
            </w:tcBorders>
          </w:tcPr>
          <w:p>
            <w:pPr>
              <w:pStyle w:val="16"/>
              <w:spacing w:before="197"/>
              <w:ind w:left="535"/>
              <w:rPr>
                <w:sz w:val="21"/>
              </w:rPr>
            </w:pPr>
            <w:r>
              <w:rPr>
                <w:sz w:val="21"/>
              </w:rPr>
              <w:t>仰卧收腹</w:t>
            </w:r>
          </w:p>
        </w:tc>
        <w:tc>
          <w:tcPr>
            <w:tcW w:w="2617" w:type="dxa"/>
            <w:tcBorders>
              <w:top w:val="single" w:color="000000" w:sz="4" w:space="0"/>
              <w:left w:val="single" w:color="000000" w:sz="4" w:space="0"/>
              <w:bottom w:val="single" w:color="000000" w:sz="4" w:space="0"/>
              <w:right w:val="single" w:color="000000" w:sz="4" w:space="0"/>
            </w:tcBorders>
          </w:tcPr>
          <w:p>
            <w:pPr>
              <w:pStyle w:val="16"/>
              <w:spacing w:before="197"/>
              <w:ind w:left="535"/>
              <w:rPr>
                <w:sz w:val="21"/>
              </w:rPr>
            </w:pPr>
            <w:r>
              <w:rPr>
                <w:sz w:val="21"/>
              </w:rPr>
              <w:t>30 个一组，共四组</w:t>
            </w:r>
          </w:p>
        </w:tc>
        <w:tc>
          <w:tcPr>
            <w:tcW w:w="1412" w:type="dxa"/>
            <w:tcBorders>
              <w:top w:val="single" w:color="000000" w:sz="4" w:space="0"/>
              <w:left w:val="single" w:color="000000" w:sz="4" w:space="0"/>
              <w:bottom w:val="single" w:color="000000" w:sz="4" w:space="0"/>
              <w:right w:val="single" w:color="000000" w:sz="4" w:space="0"/>
            </w:tcBorders>
          </w:tcPr>
          <w:p>
            <w:pPr>
              <w:pStyle w:val="16"/>
              <w:spacing w:before="197"/>
              <w:ind w:left="535"/>
              <w:rPr>
                <w:sz w:val="21"/>
              </w:rPr>
            </w:pPr>
            <w:r>
              <w:rPr>
                <w:sz w:val="21"/>
              </w:rPr>
              <w:t>田径场</w:t>
            </w:r>
          </w:p>
        </w:tc>
        <w:tc>
          <w:tcPr>
            <w:tcW w:w="2368" w:type="dxa"/>
            <w:tcBorders>
              <w:top w:val="single" w:color="000000" w:sz="4" w:space="0"/>
              <w:left w:val="single" w:color="000000" w:sz="4" w:space="0"/>
              <w:bottom w:val="single" w:color="000000" w:sz="4" w:space="0"/>
              <w:right w:val="single" w:color="000000" w:sz="4" w:space="0"/>
            </w:tcBorders>
          </w:tcPr>
          <w:p>
            <w:pPr>
              <w:pStyle w:val="16"/>
              <w:spacing w:before="197"/>
              <w:ind w:left="535"/>
              <w:rPr>
                <w:sz w:val="21"/>
              </w:rPr>
            </w:pPr>
            <w:r>
              <w:rPr>
                <w:sz w:val="21"/>
              </w:rPr>
              <w:t>核心力量训练</w:t>
            </w:r>
          </w:p>
        </w:tc>
      </w:tr>
    </w:tbl>
    <w:p>
      <w:pPr>
        <w:spacing w:after="0"/>
        <w:rPr>
          <w:sz w:val="21"/>
        </w:rPr>
        <w:sectPr>
          <w:pgSz w:w="11910" w:h="16840"/>
          <w:pgMar w:top="1460" w:right="920" w:bottom="1220" w:left="1140" w:header="675" w:footer="1030" w:gutter="0"/>
        </w:sectPr>
      </w:pPr>
    </w:p>
    <w:tbl>
      <w:tblPr>
        <w:tblStyle w:val="12"/>
        <w:tblW w:w="0" w:type="auto"/>
        <w:tblInd w:w="5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41"/>
        <w:gridCol w:w="1412"/>
        <w:gridCol w:w="23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p>
        </w:tc>
        <w:tc>
          <w:tcPr>
            <w:tcW w:w="2641" w:type="dxa"/>
          </w:tcPr>
          <w:p>
            <w:pPr>
              <w:pStyle w:val="16"/>
              <w:spacing w:before="197"/>
              <w:ind w:left="528"/>
              <w:rPr>
                <w:sz w:val="21"/>
              </w:rPr>
            </w:pPr>
            <w:r>
              <w:rPr>
                <w:sz w:val="21"/>
              </w:rPr>
              <w:t>成绩测评*2 组</w:t>
            </w:r>
          </w:p>
        </w:tc>
        <w:tc>
          <w:tcPr>
            <w:tcW w:w="1412" w:type="dxa"/>
          </w:tcPr>
          <w:p>
            <w:pPr>
              <w:pStyle w:val="16"/>
              <w:spacing w:before="197"/>
              <w:ind w:right="238"/>
              <w:jc w:val="right"/>
              <w:rPr>
                <w:sz w:val="21"/>
              </w:rPr>
            </w:pPr>
            <w:r>
              <w:rPr>
                <w:sz w:val="21"/>
              </w:rPr>
              <w:t>田径场</w:t>
            </w:r>
          </w:p>
        </w:tc>
        <w:tc>
          <w:tcPr>
            <w:tcW w:w="2344" w:type="dxa"/>
          </w:tcPr>
          <w:p>
            <w:pPr>
              <w:pStyle w:val="16"/>
              <w:spacing w:before="197"/>
              <w:ind w:left="528"/>
              <w:rPr>
                <w:sz w:val="21"/>
              </w:rPr>
            </w:pPr>
            <w:r>
              <w:rPr>
                <w:sz w:val="21"/>
              </w:rPr>
              <w:t>组间休息充分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ind w:left="533"/>
              <w:rPr>
                <w:sz w:val="21"/>
              </w:rPr>
            </w:pPr>
            <w:r>
              <w:rPr>
                <w:sz w:val="21"/>
              </w:rPr>
              <w:t>高抬腿</w:t>
            </w:r>
          </w:p>
        </w:tc>
        <w:tc>
          <w:tcPr>
            <w:tcW w:w="2641" w:type="dxa"/>
          </w:tcPr>
          <w:p>
            <w:pPr>
              <w:pStyle w:val="16"/>
              <w:ind w:left="528"/>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w:t>
            </w:r>
            <w:r>
              <w:rPr>
                <w:spacing w:val="-52"/>
                <w:sz w:val="21"/>
              </w:rPr>
              <w:t xml:space="preserve"> </w:t>
            </w:r>
            <w:r>
              <w:rPr>
                <w:w w:val="111"/>
                <w:sz w:val="21"/>
              </w:rPr>
              <w:t>4</w:t>
            </w:r>
            <w:r>
              <w:rPr>
                <w:spacing w:val="-55"/>
                <w:sz w:val="21"/>
              </w:rPr>
              <w:t xml:space="preserve"> </w:t>
            </w:r>
            <w:r>
              <w:rPr>
                <w:w w:val="100"/>
                <w:sz w:val="21"/>
              </w:rPr>
              <w:t>组</w:t>
            </w:r>
          </w:p>
        </w:tc>
        <w:tc>
          <w:tcPr>
            <w:tcW w:w="1412" w:type="dxa"/>
          </w:tcPr>
          <w:p>
            <w:pPr>
              <w:pStyle w:val="16"/>
              <w:ind w:right="238"/>
              <w:jc w:val="right"/>
              <w:rPr>
                <w:sz w:val="21"/>
              </w:rPr>
            </w:pPr>
            <w:r>
              <w:rPr>
                <w:sz w:val="21"/>
              </w:rPr>
              <w:t>田径场</w:t>
            </w:r>
          </w:p>
        </w:tc>
        <w:tc>
          <w:tcPr>
            <w:tcW w:w="2344" w:type="dxa"/>
          </w:tcPr>
          <w:p>
            <w:pPr>
              <w:pStyle w:val="16"/>
              <w:ind w:left="528"/>
              <w:rPr>
                <w:sz w:val="21"/>
              </w:rPr>
            </w:pPr>
            <w:r>
              <w:rPr>
                <w:sz w:val="21"/>
              </w:rPr>
              <w:t>速度尽量保持最快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立卧撑</w:t>
            </w:r>
          </w:p>
        </w:tc>
        <w:tc>
          <w:tcPr>
            <w:tcW w:w="2641" w:type="dxa"/>
          </w:tcPr>
          <w:p>
            <w:pPr>
              <w:pStyle w:val="16"/>
              <w:ind w:left="528"/>
              <w:rPr>
                <w:sz w:val="21"/>
              </w:rPr>
            </w:pPr>
            <w:r>
              <w:rPr>
                <w:w w:val="105"/>
                <w:sz w:val="21"/>
              </w:rPr>
              <w:t>20 个一组，共 4 组</w:t>
            </w:r>
          </w:p>
        </w:tc>
        <w:tc>
          <w:tcPr>
            <w:tcW w:w="1412" w:type="dxa"/>
          </w:tcPr>
          <w:p>
            <w:pPr>
              <w:pStyle w:val="16"/>
              <w:ind w:right="238"/>
              <w:jc w:val="right"/>
              <w:rPr>
                <w:sz w:val="21"/>
              </w:rPr>
            </w:pPr>
            <w:r>
              <w:rPr>
                <w:sz w:val="21"/>
              </w:rPr>
              <w:t>田径场</w:t>
            </w:r>
          </w:p>
        </w:tc>
        <w:tc>
          <w:tcPr>
            <w:tcW w:w="2344" w:type="dxa"/>
          </w:tcPr>
          <w:p>
            <w:pPr>
              <w:pStyle w:val="16"/>
              <w:ind w:left="528"/>
              <w:rPr>
                <w:sz w:val="21"/>
              </w:rPr>
            </w:pPr>
            <w:r>
              <w:rPr>
                <w:sz w:val="21"/>
              </w:rPr>
              <w:t>一定要坚持做完</w:t>
            </w:r>
          </w:p>
        </w:tc>
      </w:tr>
    </w:tbl>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before="6"/>
        <w:rPr>
          <w:sz w:val="26"/>
        </w:rPr>
      </w:pPr>
    </w:p>
    <w:tbl>
      <w:tblPr>
        <w:tblStyle w:val="12"/>
        <w:tblW w:w="0" w:type="auto"/>
        <w:tblInd w:w="545" w:type="dxa"/>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2132"/>
        <w:gridCol w:w="2617"/>
        <w:gridCol w:w="1426"/>
        <w:gridCol w:w="2353"/>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32" w:hRule="atLeast"/>
        </w:trPr>
        <w:tc>
          <w:tcPr>
            <w:tcW w:w="8528" w:type="dxa"/>
            <w:gridSpan w:val="4"/>
            <w:tcBorders>
              <w:left w:val="single" w:color="000000" w:sz="4" w:space="0"/>
              <w:right w:val="single" w:color="000000" w:sz="4" w:space="0"/>
            </w:tcBorders>
          </w:tcPr>
          <w:p>
            <w:pPr>
              <w:pStyle w:val="16"/>
              <w:tabs>
                <w:tab w:val="left" w:pos="5733"/>
              </w:tabs>
              <w:spacing w:before="128"/>
              <w:ind w:left="533"/>
              <w:rPr>
                <w:sz w:val="21"/>
              </w:rPr>
            </w:pPr>
            <w:r>
              <w:rPr>
                <w:rFonts w:hint="eastAsia" w:ascii="微软雅黑" w:eastAsia="微软雅黑"/>
                <w:b/>
                <w:w w:val="91"/>
                <w:sz w:val="21"/>
              </w:rPr>
              <w:t>D</w:t>
            </w:r>
            <w:r>
              <w:rPr>
                <w:rFonts w:hint="eastAsia" w:ascii="微软雅黑" w:eastAsia="微软雅黑"/>
                <w:b/>
                <w:spacing w:val="-3"/>
                <w:w w:val="96"/>
                <w:sz w:val="21"/>
              </w:rPr>
              <w:t>a</w:t>
            </w:r>
            <w:r>
              <w:rPr>
                <w:rFonts w:hint="eastAsia" w:ascii="微软雅黑" w:eastAsia="微软雅黑"/>
                <w:b/>
                <w:w w:val="87"/>
                <w:sz w:val="21"/>
              </w:rPr>
              <w:t>y</w:t>
            </w:r>
            <w:r>
              <w:rPr>
                <w:rFonts w:hint="eastAsia" w:ascii="微软雅黑" w:eastAsia="微软雅黑"/>
                <w:b/>
                <w:spacing w:val="-5"/>
                <w:sz w:val="21"/>
              </w:rPr>
              <w:t xml:space="preserve"> </w:t>
            </w:r>
            <w:r>
              <w:rPr>
                <w:rFonts w:hint="eastAsia" w:ascii="微软雅黑" w:eastAsia="微软雅黑"/>
                <w:b/>
                <w:w w:val="90"/>
                <w:sz w:val="21"/>
              </w:rPr>
              <w:t>6</w:t>
            </w:r>
            <w:r>
              <w:rPr>
                <w:rFonts w:hint="eastAsia" w:ascii="微软雅黑" w:eastAsia="微软雅黑"/>
                <w:b/>
                <w:sz w:val="21"/>
              </w:rPr>
              <w:t xml:space="preserve"> </w:t>
            </w:r>
            <w:r>
              <w:rPr>
                <w:rFonts w:hint="eastAsia" w:ascii="微软雅黑" w:eastAsia="微软雅黑"/>
                <w:b/>
                <w:spacing w:val="-22"/>
                <w:sz w:val="21"/>
              </w:rPr>
              <w:t xml:space="preserve"> </w:t>
            </w:r>
            <w:r>
              <w:rPr>
                <w:spacing w:val="-107"/>
                <w:w w:val="100"/>
                <w:position w:val="1"/>
                <w:sz w:val="21"/>
              </w:rPr>
              <w:t>上</w:t>
            </w:r>
            <w:r>
              <w:rPr>
                <w:spacing w:val="-12"/>
                <w:w w:val="111"/>
                <w:sz w:val="21"/>
              </w:rPr>
              <w:t>4</w:t>
            </w:r>
            <w:r>
              <w:rPr>
                <w:spacing w:val="-203"/>
                <w:w w:val="100"/>
                <w:position w:val="1"/>
                <w:sz w:val="21"/>
              </w:rPr>
              <w:t>午</w:t>
            </w:r>
            <w:r>
              <w:rPr>
                <w:spacing w:val="-1"/>
                <w:w w:val="95"/>
                <w:sz w:val="21"/>
              </w:rPr>
              <w:t>*</w:t>
            </w:r>
            <w:r>
              <w:rPr>
                <w:spacing w:val="-3"/>
                <w:w w:val="95"/>
                <w:sz w:val="21"/>
              </w:rPr>
              <w:t>1</w:t>
            </w:r>
            <w:r>
              <w:rPr>
                <w:spacing w:val="-3"/>
                <w:w w:val="111"/>
                <w:sz w:val="21"/>
              </w:rPr>
              <w:t>0</w:t>
            </w:r>
            <w:r>
              <w:rPr>
                <w:w w:val="167"/>
                <w:sz w:val="21"/>
              </w:rPr>
              <w:t>m</w:t>
            </w:r>
            <w:r>
              <w:rPr>
                <w:spacing w:val="-50"/>
                <w:sz w:val="21"/>
              </w:rPr>
              <w:t xml:space="preserve"> </w:t>
            </w:r>
            <w:r>
              <w:rPr>
                <w:w w:val="100"/>
                <w:sz w:val="21"/>
              </w:rPr>
              <w:t>折返跑专项训</w:t>
            </w:r>
            <w:r>
              <w:rPr>
                <w:spacing w:val="-5"/>
                <w:w w:val="100"/>
                <w:sz w:val="21"/>
              </w:rPr>
              <w:t>练</w:t>
            </w:r>
            <w:r>
              <w:rPr>
                <w:spacing w:val="1"/>
                <w:w w:val="117"/>
                <w:sz w:val="21"/>
              </w:rPr>
              <w:t>+</w:t>
            </w:r>
            <w:r>
              <w:rPr>
                <w:spacing w:val="-3"/>
                <w:w w:val="111"/>
                <w:sz w:val="21"/>
              </w:rPr>
              <w:t>1000</w:t>
            </w:r>
            <w:r>
              <w:rPr>
                <w:spacing w:val="-2"/>
                <w:w w:val="55"/>
                <w:sz w:val="21"/>
              </w:rPr>
              <w:t>/</w:t>
            </w:r>
            <w:r>
              <w:rPr>
                <w:spacing w:val="-3"/>
                <w:w w:val="111"/>
                <w:sz w:val="21"/>
              </w:rPr>
              <w:t>8</w:t>
            </w:r>
            <w:r>
              <w:rPr>
                <w:spacing w:val="2"/>
                <w:w w:val="111"/>
                <w:sz w:val="21"/>
              </w:rPr>
              <w:t>0</w:t>
            </w:r>
            <w:r>
              <w:rPr>
                <w:w w:val="111"/>
                <w:sz w:val="21"/>
              </w:rPr>
              <w:t>0</w:t>
            </w:r>
            <w:r>
              <w:rPr>
                <w:spacing w:val="-54"/>
                <w:sz w:val="21"/>
              </w:rPr>
              <w:t xml:space="preserve"> </w:t>
            </w:r>
            <w:r>
              <w:rPr>
                <w:w w:val="100"/>
                <w:sz w:val="21"/>
              </w:rPr>
              <w:t>米专项</w:t>
            </w:r>
            <w:r>
              <w:rPr>
                <w:spacing w:val="-5"/>
                <w:w w:val="100"/>
                <w:sz w:val="21"/>
              </w:rPr>
              <w:t>训</w:t>
            </w:r>
            <w:r>
              <w:rPr>
                <w:w w:val="100"/>
                <w:sz w:val="21"/>
              </w:rPr>
              <w:t>练</w:t>
            </w:r>
            <w:r>
              <w:rPr>
                <w:sz w:val="21"/>
              </w:rPr>
              <w:tab/>
            </w:r>
            <w:r>
              <w:rPr>
                <w:w w:val="100"/>
                <w:sz w:val="21"/>
              </w:rPr>
              <w:t>下午</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32" w:hRule="atLeast"/>
        </w:trPr>
        <w:tc>
          <w:tcPr>
            <w:tcW w:w="2132" w:type="dxa"/>
            <w:tcBorders>
              <w:left w:val="single" w:color="000000" w:sz="4" w:space="0"/>
              <w:right w:val="single" w:color="000000" w:sz="4" w:space="0"/>
            </w:tcBorders>
          </w:tcPr>
          <w:p>
            <w:pPr>
              <w:pStyle w:val="16"/>
              <w:spacing w:before="195"/>
              <w:ind w:left="533"/>
              <w:rPr>
                <w:sz w:val="21"/>
              </w:rPr>
            </w:pPr>
            <w:r>
              <w:rPr>
                <w:sz w:val="21"/>
              </w:rPr>
              <w:t>项目</w:t>
            </w:r>
          </w:p>
        </w:tc>
        <w:tc>
          <w:tcPr>
            <w:tcW w:w="2617" w:type="dxa"/>
            <w:tcBorders>
              <w:left w:val="single" w:color="000000" w:sz="4" w:space="0"/>
              <w:right w:val="single" w:color="000000" w:sz="4" w:space="0"/>
            </w:tcBorders>
          </w:tcPr>
          <w:p>
            <w:pPr>
              <w:pStyle w:val="16"/>
              <w:spacing w:before="195"/>
              <w:ind w:left="533"/>
              <w:rPr>
                <w:sz w:val="21"/>
              </w:rPr>
            </w:pPr>
            <w:r>
              <w:rPr>
                <w:sz w:val="21"/>
              </w:rPr>
              <w:t>内容</w:t>
            </w:r>
          </w:p>
        </w:tc>
        <w:tc>
          <w:tcPr>
            <w:tcW w:w="1426" w:type="dxa"/>
            <w:tcBorders>
              <w:left w:val="single" w:color="000000" w:sz="4" w:space="0"/>
            </w:tcBorders>
          </w:tcPr>
          <w:p>
            <w:pPr>
              <w:pStyle w:val="16"/>
              <w:spacing w:before="195"/>
              <w:ind w:left="533"/>
              <w:rPr>
                <w:sz w:val="21"/>
              </w:rPr>
            </w:pPr>
            <w:r>
              <w:rPr>
                <w:sz w:val="21"/>
              </w:rPr>
              <w:t>地点</w:t>
            </w:r>
          </w:p>
        </w:tc>
        <w:tc>
          <w:tcPr>
            <w:tcW w:w="2353" w:type="dxa"/>
            <w:tcBorders>
              <w:right w:val="single" w:color="000000" w:sz="4" w:space="0"/>
            </w:tcBorders>
          </w:tcPr>
          <w:p>
            <w:pPr>
              <w:pStyle w:val="16"/>
              <w:spacing w:before="195"/>
              <w:ind w:left="552"/>
              <w:rPr>
                <w:sz w:val="21"/>
              </w:rPr>
            </w:pPr>
            <w:r>
              <w:rPr>
                <w:sz w:val="21"/>
              </w:rPr>
              <w:t>备注</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283" w:hRule="atLeast"/>
        </w:trPr>
        <w:tc>
          <w:tcPr>
            <w:tcW w:w="2132" w:type="dxa"/>
            <w:tcBorders>
              <w:left w:val="single" w:color="000000" w:sz="4" w:space="0"/>
              <w:right w:val="single" w:color="000000" w:sz="4" w:space="0"/>
            </w:tcBorders>
          </w:tcPr>
          <w:p>
            <w:pPr>
              <w:pStyle w:val="16"/>
              <w:spacing w:before="195"/>
              <w:ind w:left="533"/>
              <w:rPr>
                <w:sz w:val="21"/>
              </w:rPr>
            </w:pPr>
            <w:r>
              <w:rPr>
                <w:sz w:val="21"/>
              </w:rPr>
              <w:t>热身</w:t>
            </w:r>
          </w:p>
        </w:tc>
        <w:tc>
          <w:tcPr>
            <w:tcW w:w="2617" w:type="dxa"/>
            <w:tcBorders>
              <w:left w:val="single" w:color="000000" w:sz="4" w:space="0"/>
              <w:right w:val="single" w:color="000000" w:sz="4" w:space="0"/>
            </w:tcBorders>
          </w:tcPr>
          <w:p>
            <w:pPr>
              <w:pStyle w:val="16"/>
              <w:spacing w:before="128"/>
              <w:ind w:left="533"/>
              <w:rPr>
                <w:sz w:val="21"/>
              </w:rPr>
            </w:pPr>
            <w:r>
              <w:rPr>
                <w:w w:val="100"/>
                <w:sz w:val="21"/>
              </w:rPr>
              <w:t>慢跑</w:t>
            </w:r>
            <w:r>
              <w:rPr>
                <w:spacing w:val="-53"/>
                <w:sz w:val="21"/>
              </w:rPr>
              <w:t xml:space="preserve"> </w:t>
            </w:r>
            <w:r>
              <w:rPr>
                <w:rFonts w:hint="eastAsia" w:ascii="微软雅黑" w:hAnsi="微软雅黑" w:eastAsia="微软雅黑"/>
                <w:b/>
                <w:spacing w:val="-3"/>
                <w:w w:val="90"/>
                <w:sz w:val="21"/>
              </w:rPr>
              <w:t>20</w:t>
            </w:r>
            <w:r>
              <w:rPr>
                <w:spacing w:val="-159"/>
                <w:w w:val="100"/>
                <w:sz w:val="21"/>
              </w:rPr>
              <w:t>—</w:t>
            </w:r>
            <w:r>
              <w:rPr>
                <w:spacing w:val="-53"/>
                <w:w w:val="100"/>
                <w:position w:val="1"/>
                <w:sz w:val="21"/>
              </w:rPr>
              <w:t>分</w:t>
            </w:r>
            <w:r>
              <w:rPr>
                <w:spacing w:val="-65"/>
                <w:w w:val="111"/>
                <w:sz w:val="21"/>
              </w:rPr>
              <w:t>3</w:t>
            </w:r>
            <w:r>
              <w:rPr>
                <w:spacing w:val="-149"/>
                <w:w w:val="100"/>
                <w:position w:val="1"/>
                <w:sz w:val="21"/>
              </w:rPr>
              <w:t>钟</w:t>
            </w:r>
            <w:r>
              <w:rPr>
                <w:w w:val="111"/>
                <w:sz w:val="21"/>
              </w:rPr>
              <w:t>0</w:t>
            </w:r>
            <w:r>
              <w:rPr>
                <w:spacing w:val="-55"/>
                <w:sz w:val="21"/>
              </w:rPr>
              <w:t xml:space="preserve"> </w:t>
            </w:r>
            <w:r>
              <w:rPr>
                <w:w w:val="100"/>
                <w:sz w:val="21"/>
              </w:rPr>
              <w:t>分钟</w:t>
            </w:r>
          </w:p>
        </w:tc>
        <w:tc>
          <w:tcPr>
            <w:tcW w:w="1426" w:type="dxa"/>
            <w:tcBorders>
              <w:left w:val="single" w:color="000000" w:sz="4" w:space="0"/>
            </w:tcBorders>
          </w:tcPr>
          <w:p>
            <w:pPr>
              <w:pStyle w:val="16"/>
              <w:spacing w:before="195"/>
              <w:ind w:left="533"/>
              <w:rPr>
                <w:sz w:val="21"/>
              </w:rPr>
            </w:pPr>
            <w:r>
              <w:rPr>
                <w:sz w:val="21"/>
              </w:rPr>
              <w:t>田径场</w:t>
            </w:r>
          </w:p>
        </w:tc>
        <w:tc>
          <w:tcPr>
            <w:tcW w:w="2353" w:type="dxa"/>
            <w:tcBorders>
              <w:right w:val="single" w:color="000000" w:sz="4" w:space="0"/>
            </w:tcBorders>
          </w:tcPr>
          <w:p>
            <w:pPr>
              <w:pStyle w:val="16"/>
              <w:spacing w:before="195"/>
              <w:ind w:right="89"/>
              <w:jc w:val="right"/>
              <w:rPr>
                <w:sz w:val="21"/>
              </w:rPr>
            </w:pPr>
            <w:r>
              <w:rPr>
                <w:sz w:val="21"/>
              </w:rPr>
              <w:t>升高体温，减少肌</w:t>
            </w:r>
          </w:p>
          <w:p>
            <w:pPr>
              <w:pStyle w:val="16"/>
              <w:spacing w:before="12"/>
              <w:rPr>
                <w:sz w:val="29"/>
              </w:rPr>
            </w:pPr>
          </w:p>
          <w:p>
            <w:pPr>
              <w:pStyle w:val="16"/>
              <w:spacing w:before="0"/>
              <w:ind w:right="100"/>
              <w:jc w:val="right"/>
              <w:rPr>
                <w:sz w:val="21"/>
              </w:rPr>
            </w:pPr>
            <w:r>
              <w:rPr>
                <w:spacing w:val="-2"/>
                <w:sz w:val="21"/>
              </w:rPr>
              <w:t>肉黏制性，防止受伤。</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32" w:hRule="atLeast"/>
        </w:trPr>
        <w:tc>
          <w:tcPr>
            <w:tcW w:w="2132" w:type="dxa"/>
            <w:tcBorders>
              <w:left w:val="single" w:color="000000" w:sz="4" w:space="0"/>
              <w:right w:val="single" w:color="000000" w:sz="4" w:space="0"/>
            </w:tcBorders>
          </w:tcPr>
          <w:p>
            <w:pPr>
              <w:pStyle w:val="16"/>
              <w:spacing w:before="187"/>
              <w:ind w:left="533"/>
              <w:rPr>
                <w:sz w:val="21"/>
              </w:rPr>
            </w:pPr>
            <w:r>
              <w:rPr>
                <w:spacing w:val="-212"/>
                <w:position w:val="1"/>
                <w:sz w:val="21"/>
              </w:rPr>
              <w:t>原</w:t>
            </w:r>
            <w:r>
              <w:rPr>
                <w:spacing w:val="-13"/>
                <w:sz w:val="21"/>
              </w:rPr>
              <w:t>50</w:t>
            </w:r>
            <w:r>
              <w:rPr>
                <w:spacing w:val="-140"/>
                <w:position w:val="1"/>
                <w:sz w:val="21"/>
              </w:rPr>
              <w:t>地</w:t>
            </w:r>
            <w:r>
              <w:rPr>
                <w:spacing w:val="-72"/>
                <w:sz w:val="21"/>
              </w:rPr>
              <w:t>米</w:t>
            </w:r>
            <w:r>
              <w:rPr>
                <w:spacing w:val="-140"/>
                <w:position w:val="1"/>
                <w:sz w:val="21"/>
              </w:rPr>
              <w:t>高</w:t>
            </w:r>
            <w:r>
              <w:rPr>
                <w:spacing w:val="-72"/>
                <w:sz w:val="21"/>
              </w:rPr>
              <w:t>快</w:t>
            </w:r>
            <w:r>
              <w:rPr>
                <w:spacing w:val="-140"/>
                <w:position w:val="1"/>
                <w:sz w:val="21"/>
              </w:rPr>
              <w:t>抬</w:t>
            </w:r>
            <w:r>
              <w:rPr>
                <w:spacing w:val="-72"/>
                <w:sz w:val="21"/>
              </w:rPr>
              <w:t>速</w:t>
            </w:r>
            <w:r>
              <w:rPr>
                <w:spacing w:val="-140"/>
                <w:position w:val="1"/>
                <w:sz w:val="21"/>
              </w:rPr>
              <w:t>腿</w:t>
            </w:r>
            <w:r>
              <w:rPr>
                <w:sz w:val="21"/>
              </w:rPr>
              <w:t>跑</w:t>
            </w:r>
          </w:p>
        </w:tc>
        <w:tc>
          <w:tcPr>
            <w:tcW w:w="2617" w:type="dxa"/>
            <w:tcBorders>
              <w:left w:val="single" w:color="000000" w:sz="4" w:space="0"/>
              <w:right w:val="single" w:color="000000" w:sz="4" w:space="0"/>
            </w:tcBorders>
          </w:tcPr>
          <w:p>
            <w:pPr>
              <w:pStyle w:val="16"/>
              <w:spacing w:before="187"/>
              <w:ind w:left="533"/>
              <w:rPr>
                <w:sz w:val="21"/>
              </w:rPr>
            </w:pPr>
            <w:r>
              <w:rPr>
                <w:spacing w:val="-118"/>
                <w:w w:val="111"/>
                <w:position w:val="1"/>
                <w:sz w:val="21"/>
              </w:rPr>
              <w:t>2</w:t>
            </w:r>
            <w:r>
              <w:rPr>
                <w:spacing w:val="-97"/>
                <w:w w:val="100"/>
                <w:sz w:val="21"/>
              </w:rPr>
              <w:t>四</w:t>
            </w:r>
            <w:r>
              <w:rPr>
                <w:spacing w:val="-80"/>
                <w:w w:val="167"/>
                <w:position w:val="1"/>
                <w:sz w:val="21"/>
              </w:rPr>
              <w:t>m</w:t>
            </w:r>
            <w:r>
              <w:rPr>
                <w:spacing w:val="-130"/>
                <w:w w:val="100"/>
                <w:sz w:val="21"/>
              </w:rPr>
              <w:t>组</w:t>
            </w:r>
            <w:r>
              <w:rPr>
                <w:spacing w:val="-4"/>
                <w:w w:val="44"/>
                <w:position w:val="1"/>
                <w:sz w:val="21"/>
              </w:rPr>
              <w:t>i</w:t>
            </w:r>
            <w:r>
              <w:rPr>
                <w:spacing w:val="-31"/>
                <w:w w:val="111"/>
                <w:position w:val="1"/>
                <w:sz w:val="21"/>
              </w:rPr>
              <w:t>n</w:t>
            </w:r>
            <w:r>
              <w:rPr>
                <w:spacing w:val="-130"/>
                <w:w w:val="100"/>
                <w:sz w:val="21"/>
              </w:rPr>
              <w:t>最</w:t>
            </w:r>
            <w:r>
              <w:rPr>
                <w:spacing w:val="-82"/>
                <w:w w:val="100"/>
                <w:position w:val="1"/>
                <w:sz w:val="21"/>
              </w:rPr>
              <w:t>一</w:t>
            </w:r>
            <w:r>
              <w:rPr>
                <w:spacing w:val="-130"/>
                <w:w w:val="100"/>
                <w:sz w:val="21"/>
              </w:rPr>
              <w:t>大</w:t>
            </w:r>
            <w:r>
              <w:rPr>
                <w:spacing w:val="-82"/>
                <w:w w:val="100"/>
                <w:position w:val="1"/>
                <w:sz w:val="21"/>
              </w:rPr>
              <w:t>组</w:t>
            </w:r>
            <w:r>
              <w:rPr>
                <w:spacing w:val="-130"/>
                <w:w w:val="100"/>
                <w:sz w:val="21"/>
              </w:rPr>
              <w:t>速</w:t>
            </w:r>
            <w:r>
              <w:rPr>
                <w:spacing w:val="-87"/>
                <w:w w:val="100"/>
                <w:position w:val="1"/>
                <w:sz w:val="21"/>
              </w:rPr>
              <w:t>，</w:t>
            </w:r>
            <w:r>
              <w:rPr>
                <w:spacing w:val="-125"/>
                <w:w w:val="100"/>
                <w:sz w:val="21"/>
              </w:rPr>
              <w:t>度</w:t>
            </w:r>
            <w:r>
              <w:rPr>
                <w:w w:val="100"/>
                <w:position w:val="1"/>
                <w:sz w:val="21"/>
              </w:rPr>
              <w:t>共四组</w:t>
            </w:r>
          </w:p>
        </w:tc>
        <w:tc>
          <w:tcPr>
            <w:tcW w:w="1426" w:type="dxa"/>
            <w:tcBorders>
              <w:left w:val="single" w:color="000000" w:sz="4" w:space="0"/>
            </w:tcBorders>
          </w:tcPr>
          <w:p>
            <w:pPr>
              <w:pStyle w:val="16"/>
              <w:spacing w:before="197"/>
              <w:ind w:left="533"/>
              <w:rPr>
                <w:sz w:val="21"/>
              </w:rPr>
            </w:pPr>
            <w:r>
              <w:rPr>
                <w:sz w:val="21"/>
              </w:rPr>
              <w:t>田径场</w:t>
            </w:r>
          </w:p>
        </w:tc>
        <w:tc>
          <w:tcPr>
            <w:tcW w:w="2353" w:type="dxa"/>
            <w:tcBorders>
              <w:right w:val="single" w:color="000000" w:sz="4" w:space="0"/>
            </w:tcBorders>
          </w:tcPr>
          <w:p>
            <w:pPr>
              <w:pStyle w:val="16"/>
              <w:spacing w:before="187"/>
              <w:ind w:left="523"/>
              <w:rPr>
                <w:sz w:val="21"/>
              </w:rPr>
            </w:pPr>
            <w:r>
              <w:rPr>
                <w:spacing w:val="-183"/>
                <w:position w:val="1"/>
                <w:sz w:val="21"/>
              </w:rPr>
              <w:t>心</w:t>
            </w:r>
            <w:r>
              <w:rPr>
                <w:spacing w:val="-29"/>
                <w:sz w:val="21"/>
              </w:rPr>
              <w:t>速</w:t>
            </w:r>
            <w:r>
              <w:rPr>
                <w:spacing w:val="-183"/>
                <w:position w:val="1"/>
                <w:sz w:val="21"/>
              </w:rPr>
              <w:t>肺</w:t>
            </w:r>
            <w:r>
              <w:rPr>
                <w:spacing w:val="-29"/>
                <w:sz w:val="21"/>
              </w:rPr>
              <w:t>度</w:t>
            </w:r>
            <w:r>
              <w:rPr>
                <w:spacing w:val="-183"/>
                <w:position w:val="1"/>
                <w:sz w:val="21"/>
              </w:rPr>
              <w:t>恢</w:t>
            </w:r>
            <w:r>
              <w:rPr>
                <w:spacing w:val="-29"/>
                <w:sz w:val="21"/>
              </w:rPr>
              <w:t>训</w:t>
            </w:r>
            <w:r>
              <w:rPr>
                <w:spacing w:val="-183"/>
                <w:position w:val="1"/>
                <w:sz w:val="21"/>
              </w:rPr>
              <w:t>复</w:t>
            </w:r>
            <w:r>
              <w:rPr>
                <w:sz w:val="21"/>
              </w:rPr>
              <w:t>练（组间需</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32" w:hRule="atLeast"/>
        </w:trPr>
        <w:tc>
          <w:tcPr>
            <w:tcW w:w="2132" w:type="dxa"/>
            <w:tcBorders>
              <w:left w:val="single" w:color="000000" w:sz="4" w:space="0"/>
              <w:bottom w:val="single" w:color="000000" w:sz="4" w:space="0"/>
              <w:right w:val="single" w:color="000000" w:sz="4" w:space="0"/>
            </w:tcBorders>
          </w:tcPr>
          <w:p>
            <w:pPr>
              <w:pStyle w:val="16"/>
              <w:spacing w:before="178"/>
              <w:ind w:left="533"/>
              <w:rPr>
                <w:sz w:val="21"/>
              </w:rPr>
            </w:pPr>
            <w:r>
              <w:rPr>
                <w:sz w:val="21"/>
              </w:rPr>
              <w:t>原地开合跳</w:t>
            </w:r>
          </w:p>
        </w:tc>
        <w:tc>
          <w:tcPr>
            <w:tcW w:w="2617" w:type="dxa"/>
            <w:tcBorders>
              <w:left w:val="single" w:color="000000" w:sz="4" w:space="0"/>
              <w:bottom w:val="single" w:color="000000" w:sz="4" w:space="0"/>
              <w:right w:val="single" w:color="000000" w:sz="4" w:space="0"/>
            </w:tcBorders>
          </w:tcPr>
          <w:p>
            <w:pPr>
              <w:pStyle w:val="16"/>
              <w:spacing w:before="178"/>
              <w:ind w:left="533"/>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26" w:type="dxa"/>
            <w:tcBorders>
              <w:left w:val="single" w:color="000000" w:sz="4" w:space="0"/>
              <w:bottom w:val="single" w:color="000000" w:sz="4" w:space="0"/>
              <w:right w:val="single" w:color="000000" w:sz="4" w:space="0"/>
            </w:tcBorders>
          </w:tcPr>
          <w:p>
            <w:pPr>
              <w:pStyle w:val="16"/>
              <w:spacing w:before="178"/>
              <w:ind w:left="533"/>
              <w:rPr>
                <w:sz w:val="21"/>
              </w:rPr>
            </w:pPr>
            <w:r>
              <w:rPr>
                <w:sz w:val="21"/>
              </w:rPr>
              <w:t>田径场</w:t>
            </w:r>
          </w:p>
        </w:tc>
        <w:tc>
          <w:tcPr>
            <w:tcW w:w="2353" w:type="dxa"/>
            <w:tcBorders>
              <w:left w:val="single" w:color="000000" w:sz="4" w:space="0"/>
              <w:bottom w:val="single" w:color="000000" w:sz="4" w:space="0"/>
              <w:right w:val="single" w:color="000000" w:sz="4" w:space="0"/>
            </w:tcBorders>
          </w:tcPr>
          <w:p>
            <w:pPr>
              <w:pStyle w:val="16"/>
              <w:spacing w:before="178"/>
              <w:ind w:left="533"/>
              <w:rPr>
                <w:sz w:val="21"/>
              </w:rPr>
            </w:pPr>
            <w:r>
              <w:rPr>
                <w:sz w:val="21"/>
              </w:rPr>
              <w:t>心肺恢复</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52" w:hRule="atLeast"/>
        </w:trPr>
        <w:tc>
          <w:tcPr>
            <w:tcW w:w="2132" w:type="dxa"/>
            <w:tcBorders>
              <w:top w:val="single" w:color="000000" w:sz="4" w:space="0"/>
              <w:left w:val="single" w:color="000000" w:sz="4" w:space="0"/>
              <w:bottom w:val="single" w:color="000000" w:sz="4" w:space="0"/>
              <w:right w:val="single" w:color="000000" w:sz="4" w:space="0"/>
            </w:tcBorders>
          </w:tcPr>
          <w:p>
            <w:pPr>
              <w:pStyle w:val="16"/>
              <w:ind w:left="533"/>
              <w:rPr>
                <w:sz w:val="21"/>
              </w:rPr>
            </w:pPr>
            <w:r>
              <w:rPr>
                <w:sz w:val="21"/>
              </w:rPr>
              <w:t>徒手下蹲</w:t>
            </w:r>
          </w:p>
        </w:tc>
        <w:tc>
          <w:tcPr>
            <w:tcW w:w="2617" w:type="dxa"/>
            <w:tcBorders>
              <w:top w:val="single" w:color="000000" w:sz="4" w:space="0"/>
              <w:left w:val="single" w:color="000000" w:sz="4" w:space="0"/>
              <w:bottom w:val="single" w:color="000000" w:sz="4" w:space="0"/>
              <w:right w:val="single" w:color="000000" w:sz="4" w:space="0"/>
            </w:tcBorders>
          </w:tcPr>
          <w:p>
            <w:pPr>
              <w:pStyle w:val="16"/>
              <w:ind w:left="533"/>
              <w:rPr>
                <w:sz w:val="21"/>
              </w:rPr>
            </w:pPr>
            <w:r>
              <w:rPr>
                <w:sz w:val="21"/>
              </w:rPr>
              <w:t>30 个一组，共四组</w:t>
            </w:r>
          </w:p>
        </w:tc>
        <w:tc>
          <w:tcPr>
            <w:tcW w:w="1426" w:type="dxa"/>
            <w:tcBorders>
              <w:top w:val="single" w:color="000000" w:sz="4" w:space="0"/>
              <w:left w:val="single" w:color="000000" w:sz="4" w:space="0"/>
              <w:bottom w:val="single" w:color="000000" w:sz="4" w:space="0"/>
              <w:right w:val="single" w:color="000000" w:sz="4" w:space="0"/>
            </w:tcBorders>
          </w:tcPr>
          <w:p>
            <w:pPr>
              <w:pStyle w:val="16"/>
              <w:ind w:left="533"/>
              <w:rPr>
                <w:sz w:val="21"/>
              </w:rPr>
            </w:pPr>
            <w:r>
              <w:rPr>
                <w:sz w:val="21"/>
              </w:rPr>
              <w:t>田径场</w:t>
            </w:r>
          </w:p>
        </w:tc>
        <w:tc>
          <w:tcPr>
            <w:tcW w:w="2353" w:type="dxa"/>
            <w:tcBorders>
              <w:top w:val="single" w:color="000000" w:sz="4" w:space="0"/>
              <w:left w:val="single" w:color="000000" w:sz="4" w:space="0"/>
              <w:bottom w:val="single" w:color="000000" w:sz="4" w:space="0"/>
              <w:right w:val="single" w:color="000000" w:sz="4" w:space="0"/>
            </w:tcBorders>
          </w:tcPr>
          <w:p>
            <w:pPr>
              <w:pStyle w:val="16"/>
              <w:ind w:left="533"/>
              <w:rPr>
                <w:sz w:val="21"/>
              </w:rPr>
            </w:pPr>
            <w:r>
              <w:rPr>
                <w:sz w:val="21"/>
              </w:rPr>
              <w:t>下肢力量锻炼</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53" w:hRule="atLeast"/>
        </w:trPr>
        <w:tc>
          <w:tcPr>
            <w:tcW w:w="2132" w:type="dxa"/>
            <w:tcBorders>
              <w:top w:val="single" w:color="000000" w:sz="4" w:space="0"/>
              <w:left w:val="single" w:color="000000" w:sz="4" w:space="0"/>
              <w:bottom w:val="single" w:color="000000" w:sz="4" w:space="0"/>
              <w:right w:val="single" w:color="000000" w:sz="4" w:space="0"/>
            </w:tcBorders>
          </w:tcPr>
          <w:p>
            <w:pPr>
              <w:pStyle w:val="16"/>
              <w:ind w:left="533"/>
              <w:rPr>
                <w:sz w:val="21"/>
              </w:rPr>
            </w:pPr>
            <w:r>
              <w:rPr>
                <w:sz w:val="21"/>
              </w:rPr>
              <w:t>俯卧撑</w:t>
            </w:r>
          </w:p>
        </w:tc>
        <w:tc>
          <w:tcPr>
            <w:tcW w:w="2617" w:type="dxa"/>
            <w:tcBorders>
              <w:top w:val="single" w:color="000000" w:sz="4" w:space="0"/>
              <w:left w:val="single" w:color="000000" w:sz="4" w:space="0"/>
              <w:bottom w:val="single" w:color="000000" w:sz="4" w:space="0"/>
              <w:right w:val="single" w:color="000000" w:sz="4" w:space="0"/>
            </w:tcBorders>
          </w:tcPr>
          <w:p>
            <w:pPr>
              <w:pStyle w:val="16"/>
              <w:ind w:left="533"/>
              <w:rPr>
                <w:sz w:val="21"/>
              </w:rPr>
            </w:pPr>
            <w:r>
              <w:rPr>
                <w:sz w:val="21"/>
              </w:rPr>
              <w:t>30 个一组，共四组</w:t>
            </w:r>
          </w:p>
        </w:tc>
        <w:tc>
          <w:tcPr>
            <w:tcW w:w="1426" w:type="dxa"/>
            <w:tcBorders>
              <w:top w:val="single" w:color="000000" w:sz="4" w:space="0"/>
              <w:left w:val="single" w:color="000000" w:sz="4" w:space="0"/>
              <w:bottom w:val="single" w:color="000000" w:sz="4" w:space="0"/>
              <w:right w:val="single" w:color="000000" w:sz="4" w:space="0"/>
            </w:tcBorders>
          </w:tcPr>
          <w:p>
            <w:pPr>
              <w:pStyle w:val="16"/>
              <w:ind w:left="533"/>
              <w:rPr>
                <w:sz w:val="21"/>
              </w:rPr>
            </w:pPr>
            <w:r>
              <w:rPr>
                <w:sz w:val="21"/>
              </w:rPr>
              <w:t>田径场</w:t>
            </w:r>
          </w:p>
        </w:tc>
        <w:tc>
          <w:tcPr>
            <w:tcW w:w="2353" w:type="dxa"/>
            <w:tcBorders>
              <w:top w:val="single" w:color="000000" w:sz="4" w:space="0"/>
              <w:left w:val="single" w:color="000000" w:sz="4" w:space="0"/>
              <w:bottom w:val="single" w:color="000000" w:sz="4" w:space="0"/>
              <w:right w:val="single" w:color="000000" w:sz="4" w:space="0"/>
            </w:tcBorders>
          </w:tcPr>
          <w:p>
            <w:pPr>
              <w:pStyle w:val="16"/>
              <w:ind w:left="533"/>
              <w:rPr>
                <w:sz w:val="21"/>
              </w:rPr>
            </w:pPr>
            <w:r>
              <w:rPr>
                <w:sz w:val="21"/>
              </w:rPr>
              <w:t>上肢力量锻炼</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52" w:hRule="atLeast"/>
        </w:trPr>
        <w:tc>
          <w:tcPr>
            <w:tcW w:w="2132" w:type="dxa"/>
            <w:tcBorders>
              <w:top w:val="single" w:color="000000" w:sz="4" w:space="0"/>
              <w:left w:val="single" w:color="000000" w:sz="4" w:space="0"/>
              <w:bottom w:val="single" w:color="000000" w:sz="4" w:space="0"/>
              <w:right w:val="single" w:color="000000" w:sz="4" w:space="0"/>
            </w:tcBorders>
          </w:tcPr>
          <w:p>
            <w:pPr>
              <w:pStyle w:val="16"/>
              <w:spacing w:before="197"/>
              <w:ind w:left="533"/>
              <w:rPr>
                <w:sz w:val="21"/>
              </w:rPr>
            </w:pPr>
            <w:r>
              <w:rPr>
                <w:sz w:val="21"/>
              </w:rPr>
              <w:t>平板支撑</w:t>
            </w:r>
          </w:p>
        </w:tc>
        <w:tc>
          <w:tcPr>
            <w:tcW w:w="2617" w:type="dxa"/>
            <w:tcBorders>
              <w:top w:val="single" w:color="000000" w:sz="4" w:space="0"/>
              <w:left w:val="single" w:color="000000" w:sz="4" w:space="0"/>
              <w:bottom w:val="single" w:color="000000" w:sz="4" w:space="0"/>
              <w:right w:val="single" w:color="000000" w:sz="4" w:space="0"/>
            </w:tcBorders>
          </w:tcPr>
          <w:p>
            <w:pPr>
              <w:pStyle w:val="16"/>
              <w:spacing w:before="197"/>
              <w:ind w:left="533"/>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26" w:type="dxa"/>
            <w:tcBorders>
              <w:top w:val="single" w:color="000000" w:sz="4" w:space="0"/>
              <w:left w:val="single" w:color="000000" w:sz="4" w:space="0"/>
              <w:bottom w:val="single" w:color="000000" w:sz="4" w:space="0"/>
              <w:right w:val="single" w:color="000000" w:sz="4" w:space="0"/>
            </w:tcBorders>
          </w:tcPr>
          <w:p>
            <w:pPr>
              <w:pStyle w:val="16"/>
              <w:spacing w:before="197"/>
              <w:ind w:left="533"/>
              <w:rPr>
                <w:sz w:val="21"/>
              </w:rPr>
            </w:pPr>
            <w:r>
              <w:rPr>
                <w:sz w:val="21"/>
              </w:rPr>
              <w:t>田径场</w:t>
            </w:r>
          </w:p>
        </w:tc>
        <w:tc>
          <w:tcPr>
            <w:tcW w:w="2353" w:type="dxa"/>
            <w:tcBorders>
              <w:top w:val="single" w:color="000000" w:sz="4" w:space="0"/>
              <w:left w:val="single" w:color="000000" w:sz="4" w:space="0"/>
              <w:bottom w:val="single" w:color="000000" w:sz="4" w:space="0"/>
              <w:right w:val="single" w:color="000000" w:sz="4" w:space="0"/>
            </w:tcBorders>
          </w:tcPr>
          <w:p>
            <w:pPr>
              <w:pStyle w:val="16"/>
              <w:spacing w:before="197"/>
              <w:ind w:left="533"/>
              <w:rPr>
                <w:sz w:val="21"/>
              </w:rPr>
            </w:pPr>
            <w:r>
              <w:rPr>
                <w:sz w:val="21"/>
              </w:rPr>
              <w:t>核心锻炼</w:t>
            </w:r>
          </w:p>
        </w:tc>
      </w:tr>
    </w:tbl>
    <w:p>
      <w:pPr>
        <w:spacing w:after="0"/>
        <w:rPr>
          <w:sz w:val="21"/>
        </w:rPr>
        <w:sectPr>
          <w:pgSz w:w="11910" w:h="16840"/>
          <w:pgMar w:top="1460" w:right="920" w:bottom="1220" w:left="1140" w:header="675" w:footer="1030" w:gutter="0"/>
        </w:sectPr>
      </w:pPr>
    </w:p>
    <w:tbl>
      <w:tblPr>
        <w:tblStyle w:val="12"/>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4"/>
        <w:gridCol w:w="2610"/>
        <w:gridCol w:w="1365"/>
        <w:gridCol w:w="87"/>
        <w:gridCol w:w="23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4" w:type="dxa"/>
          </w:tcPr>
          <w:p>
            <w:pPr>
              <w:pStyle w:val="16"/>
              <w:spacing w:before="0"/>
              <w:rPr>
                <w:rFonts w:ascii="Times New Roman"/>
                <w:sz w:val="20"/>
              </w:rPr>
            </w:pPr>
          </w:p>
        </w:tc>
        <w:tc>
          <w:tcPr>
            <w:tcW w:w="2610" w:type="dxa"/>
          </w:tcPr>
          <w:p>
            <w:pPr>
              <w:pStyle w:val="16"/>
              <w:spacing w:before="0"/>
              <w:rPr>
                <w:rFonts w:ascii="Times New Roman"/>
                <w:sz w:val="20"/>
              </w:rPr>
            </w:pPr>
          </w:p>
        </w:tc>
        <w:tc>
          <w:tcPr>
            <w:tcW w:w="1452" w:type="dxa"/>
            <w:gridSpan w:val="2"/>
          </w:tcPr>
          <w:p>
            <w:pPr>
              <w:pStyle w:val="16"/>
              <w:spacing w:before="0"/>
              <w:rPr>
                <w:rFonts w:ascii="Times New Roman"/>
                <w:sz w:val="20"/>
              </w:rPr>
            </w:pPr>
          </w:p>
        </w:tc>
        <w:tc>
          <w:tcPr>
            <w:tcW w:w="2334" w:type="dxa"/>
          </w:tcPr>
          <w:p>
            <w:pPr>
              <w:pStyle w:val="16"/>
              <w:spacing w:before="197"/>
              <w:ind w:left="113"/>
              <w:rPr>
                <w:sz w:val="21"/>
              </w:rPr>
            </w:pPr>
            <w:r>
              <w:rPr>
                <w:sz w:val="21"/>
              </w:rPr>
              <w:t>热身充分）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2134" w:type="dxa"/>
          </w:tcPr>
          <w:p>
            <w:pPr>
              <w:pStyle w:val="16"/>
              <w:spacing w:line="166" w:lineRule="exact"/>
              <w:ind w:left="528"/>
              <w:rPr>
                <w:sz w:val="21"/>
              </w:rPr>
            </w:pPr>
            <w:r>
              <w:rPr>
                <w:w w:val="110"/>
                <w:sz w:val="21"/>
              </w:rPr>
              <w:t>8*10m 折返跑</w:t>
            </w:r>
          </w:p>
        </w:tc>
        <w:tc>
          <w:tcPr>
            <w:tcW w:w="2610" w:type="dxa"/>
          </w:tcPr>
          <w:p>
            <w:pPr>
              <w:pStyle w:val="16"/>
              <w:spacing w:line="166" w:lineRule="exact"/>
              <w:ind w:left="526"/>
              <w:rPr>
                <w:sz w:val="21"/>
              </w:rPr>
            </w:pPr>
            <w:r>
              <w:rPr>
                <w:sz w:val="21"/>
              </w:rPr>
              <w:t>四组动作技术练习</w:t>
            </w:r>
          </w:p>
        </w:tc>
        <w:tc>
          <w:tcPr>
            <w:tcW w:w="1452" w:type="dxa"/>
            <w:gridSpan w:val="2"/>
          </w:tcPr>
          <w:p>
            <w:pPr>
              <w:pStyle w:val="16"/>
              <w:spacing w:line="166" w:lineRule="exact"/>
              <w:ind w:left="533"/>
              <w:rPr>
                <w:sz w:val="21"/>
              </w:rPr>
            </w:pPr>
            <w:r>
              <w:rPr>
                <w:sz w:val="21"/>
              </w:rPr>
              <w:t>田径场</w:t>
            </w:r>
          </w:p>
        </w:tc>
        <w:tc>
          <w:tcPr>
            <w:tcW w:w="2334" w:type="dxa"/>
          </w:tcPr>
          <w:p>
            <w:pPr>
              <w:pStyle w:val="16"/>
              <w:spacing w:line="166" w:lineRule="exact"/>
              <w:ind w:left="536"/>
              <w:rPr>
                <w:sz w:val="21"/>
              </w:rPr>
            </w:pPr>
            <w:r>
              <w:rPr>
                <w:sz w:val="21"/>
              </w:rPr>
              <w:t>技术训练，不要求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4" w:type="dxa"/>
            <w:tcBorders>
              <w:left w:val="single" w:color="000000" w:sz="8" w:space="0"/>
              <w:right w:val="single" w:color="000000" w:sz="8" w:space="0"/>
            </w:tcBorders>
          </w:tcPr>
          <w:p>
            <w:pPr>
              <w:pStyle w:val="16"/>
              <w:spacing w:before="197"/>
              <w:ind w:left="532"/>
              <w:rPr>
                <w:sz w:val="21"/>
              </w:rPr>
            </w:pPr>
            <w:r>
              <w:rPr>
                <w:sz w:val="21"/>
              </w:rPr>
              <w:t>变速跑</w:t>
            </w:r>
          </w:p>
        </w:tc>
        <w:tc>
          <w:tcPr>
            <w:tcW w:w="2610" w:type="dxa"/>
            <w:tcBorders>
              <w:left w:val="single" w:color="000000" w:sz="8" w:space="0"/>
              <w:right w:val="single" w:color="000000" w:sz="6" w:space="0"/>
            </w:tcBorders>
          </w:tcPr>
          <w:p>
            <w:pPr>
              <w:pStyle w:val="16"/>
              <w:spacing w:before="197"/>
              <w:ind w:left="531"/>
              <w:rPr>
                <w:sz w:val="21"/>
              </w:rPr>
            </w:pPr>
            <w:r>
              <w:rPr>
                <w:w w:val="105"/>
                <w:sz w:val="21"/>
              </w:rPr>
              <w:t>（100 米快速+50 米</w:t>
            </w:r>
          </w:p>
          <w:p>
            <w:pPr>
              <w:pStyle w:val="16"/>
              <w:spacing w:before="0"/>
              <w:rPr>
                <w:sz w:val="30"/>
              </w:rPr>
            </w:pPr>
          </w:p>
          <w:p>
            <w:pPr>
              <w:pStyle w:val="16"/>
              <w:spacing w:before="0"/>
              <w:ind w:left="108"/>
              <w:rPr>
                <w:sz w:val="21"/>
              </w:rPr>
            </w:pPr>
            <w:r>
              <w:rPr>
                <w:sz w:val="21"/>
              </w:rPr>
              <w:t>慢走+100 米快速）*4 组</w:t>
            </w:r>
          </w:p>
        </w:tc>
        <w:tc>
          <w:tcPr>
            <w:tcW w:w="1365" w:type="dxa"/>
            <w:tcBorders>
              <w:left w:val="single" w:color="000000" w:sz="6" w:space="0"/>
            </w:tcBorders>
          </w:tcPr>
          <w:p>
            <w:pPr>
              <w:pStyle w:val="16"/>
              <w:spacing w:before="197"/>
              <w:ind w:left="530"/>
              <w:rPr>
                <w:sz w:val="21"/>
              </w:rPr>
            </w:pPr>
            <w:r>
              <w:rPr>
                <w:sz w:val="21"/>
              </w:rPr>
              <w:t>田径场</w:t>
            </w:r>
          </w:p>
        </w:tc>
        <w:tc>
          <w:tcPr>
            <w:tcW w:w="87" w:type="dxa"/>
          </w:tcPr>
          <w:p>
            <w:pPr>
              <w:pStyle w:val="16"/>
              <w:spacing w:before="0"/>
              <w:rPr>
                <w:rFonts w:ascii="Times New Roman"/>
                <w:sz w:val="20"/>
              </w:rPr>
            </w:pPr>
          </w:p>
        </w:tc>
        <w:tc>
          <w:tcPr>
            <w:tcW w:w="2334" w:type="dxa"/>
            <w:tcBorders>
              <w:right w:val="single" w:color="000000" w:sz="8" w:space="0"/>
            </w:tcBorders>
          </w:tcPr>
          <w:p>
            <w:pPr>
              <w:pStyle w:val="16"/>
              <w:spacing w:before="197" w:line="264" w:lineRule="exact"/>
              <w:ind w:left="445"/>
              <w:rPr>
                <w:sz w:val="21"/>
              </w:rPr>
            </w:pPr>
            <w:r>
              <w:rPr>
                <w:sz w:val="21"/>
              </w:rPr>
              <w:t>心肺训练</w:t>
            </w:r>
          </w:p>
          <w:p>
            <w:pPr>
              <w:pStyle w:val="16"/>
              <w:spacing w:before="0" w:line="264" w:lineRule="exact"/>
              <w:ind w:left="113"/>
              <w:rPr>
                <w:sz w:val="21"/>
              </w:rPr>
            </w:pPr>
            <w:r>
              <w:rPr>
                <w:sz w:val="21"/>
              </w:rPr>
              <w:t>最大速度，注意节奏和</w:t>
            </w:r>
          </w:p>
          <w:p>
            <w:pPr>
              <w:pStyle w:val="16"/>
              <w:spacing w:before="0"/>
              <w:rPr>
                <w:sz w:val="30"/>
              </w:rPr>
            </w:pPr>
          </w:p>
          <w:p>
            <w:pPr>
              <w:pStyle w:val="16"/>
              <w:spacing w:before="0" w:line="175" w:lineRule="exact"/>
              <w:ind w:left="113"/>
              <w:rPr>
                <w:sz w:val="21"/>
              </w:rPr>
            </w:pPr>
            <w:r>
              <w:rPr>
                <w:sz w:val="21"/>
              </w:rPr>
              <w:t>动作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2134" w:type="dxa"/>
            <w:tcBorders>
              <w:left w:val="single" w:color="000000" w:sz="8" w:space="0"/>
              <w:right w:val="single" w:color="000000" w:sz="8" w:space="0"/>
            </w:tcBorders>
          </w:tcPr>
          <w:p>
            <w:pPr>
              <w:pStyle w:val="16"/>
              <w:spacing w:before="0"/>
              <w:rPr>
                <w:rFonts w:ascii="Times New Roman"/>
                <w:sz w:val="18"/>
              </w:rPr>
            </w:pPr>
          </w:p>
        </w:tc>
        <w:tc>
          <w:tcPr>
            <w:tcW w:w="2610" w:type="dxa"/>
            <w:tcBorders>
              <w:left w:val="single" w:color="000000" w:sz="8" w:space="0"/>
              <w:right w:val="single" w:color="000000" w:sz="6" w:space="0"/>
            </w:tcBorders>
          </w:tcPr>
          <w:p>
            <w:pPr>
              <w:pStyle w:val="16"/>
              <w:spacing w:before="0"/>
              <w:rPr>
                <w:rFonts w:ascii="Times New Roman"/>
                <w:sz w:val="18"/>
              </w:rPr>
            </w:pPr>
          </w:p>
        </w:tc>
        <w:tc>
          <w:tcPr>
            <w:tcW w:w="1365" w:type="dxa"/>
            <w:tcBorders>
              <w:left w:val="single" w:color="000000" w:sz="6" w:space="0"/>
            </w:tcBorders>
          </w:tcPr>
          <w:p>
            <w:pPr>
              <w:pStyle w:val="16"/>
              <w:spacing w:before="0"/>
              <w:rPr>
                <w:rFonts w:ascii="Times New Roman"/>
                <w:sz w:val="18"/>
              </w:rPr>
            </w:pPr>
          </w:p>
        </w:tc>
        <w:tc>
          <w:tcPr>
            <w:tcW w:w="87" w:type="dxa"/>
          </w:tcPr>
          <w:p>
            <w:pPr>
              <w:pStyle w:val="16"/>
              <w:spacing w:before="0"/>
              <w:rPr>
                <w:rFonts w:ascii="Times New Roman"/>
                <w:sz w:val="18"/>
              </w:rPr>
            </w:pPr>
          </w:p>
        </w:tc>
        <w:tc>
          <w:tcPr>
            <w:tcW w:w="2334" w:type="dxa"/>
            <w:tcBorders>
              <w:right w:val="single" w:color="000000" w:sz="8" w:space="0"/>
            </w:tcBorders>
          </w:tcPr>
          <w:p>
            <w:pPr>
              <w:pStyle w:val="16"/>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trPr>
        <w:tc>
          <w:tcPr>
            <w:tcW w:w="2134" w:type="dxa"/>
            <w:tcBorders>
              <w:bottom w:val="single" w:color="000000" w:sz="8" w:space="0"/>
            </w:tcBorders>
          </w:tcPr>
          <w:p>
            <w:pPr>
              <w:pStyle w:val="16"/>
              <w:spacing w:before="0" w:line="208" w:lineRule="exact"/>
              <w:ind w:left="537"/>
              <w:rPr>
                <w:sz w:val="21"/>
              </w:rPr>
            </w:pPr>
            <w:r>
              <w:rPr>
                <w:w w:val="115"/>
                <w:sz w:val="21"/>
              </w:rPr>
              <w:t>1000m 跑</w:t>
            </w:r>
          </w:p>
        </w:tc>
        <w:tc>
          <w:tcPr>
            <w:tcW w:w="2610" w:type="dxa"/>
            <w:tcBorders>
              <w:bottom w:val="single" w:color="000000" w:sz="8" w:space="0"/>
            </w:tcBorders>
          </w:tcPr>
          <w:p>
            <w:pPr>
              <w:pStyle w:val="16"/>
              <w:spacing w:before="0" w:line="208" w:lineRule="exact"/>
              <w:ind w:left="536"/>
              <w:rPr>
                <w:sz w:val="21"/>
              </w:rPr>
            </w:pPr>
            <w:r>
              <w:rPr>
                <w:sz w:val="21"/>
              </w:rPr>
              <w:t>规定时间内跑完 2 组</w:t>
            </w:r>
          </w:p>
        </w:tc>
        <w:tc>
          <w:tcPr>
            <w:tcW w:w="1365" w:type="dxa"/>
            <w:tcBorders>
              <w:bottom w:val="single" w:color="000000" w:sz="8" w:space="0"/>
            </w:tcBorders>
          </w:tcPr>
          <w:p>
            <w:pPr>
              <w:pStyle w:val="16"/>
              <w:spacing w:before="0" w:line="208" w:lineRule="exact"/>
              <w:ind w:left="533"/>
              <w:rPr>
                <w:sz w:val="21"/>
              </w:rPr>
            </w:pPr>
            <w:r>
              <w:rPr>
                <w:sz w:val="21"/>
              </w:rPr>
              <w:t>田径场</w:t>
            </w:r>
          </w:p>
        </w:tc>
        <w:tc>
          <w:tcPr>
            <w:tcW w:w="2421" w:type="dxa"/>
            <w:gridSpan w:val="2"/>
            <w:tcBorders>
              <w:bottom w:val="single" w:color="000000" w:sz="8" w:space="0"/>
            </w:tcBorders>
          </w:tcPr>
          <w:p>
            <w:pPr>
              <w:pStyle w:val="16"/>
              <w:spacing w:before="0" w:line="208" w:lineRule="exact"/>
              <w:ind w:left="532"/>
              <w:rPr>
                <w:sz w:val="21"/>
              </w:rPr>
            </w:pPr>
            <w:r>
              <w:rPr>
                <w:sz w:val="21"/>
              </w:rPr>
              <w:t>心肺训练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30" w:type="dxa"/>
            <w:gridSpan w:val="5"/>
            <w:tcBorders>
              <w:top w:val="single" w:color="000000" w:sz="8" w:space="0"/>
              <w:left w:val="single" w:color="000000" w:sz="8" w:space="0"/>
              <w:right w:val="single" w:color="000000" w:sz="6" w:space="0"/>
            </w:tcBorders>
          </w:tcPr>
          <w:p>
            <w:pPr>
              <w:pStyle w:val="16"/>
              <w:spacing w:before="197"/>
              <w:ind w:left="542"/>
              <w:rPr>
                <w:sz w:val="21"/>
              </w:rPr>
            </w:pPr>
            <w:r>
              <w:rPr>
                <w:w w:val="110"/>
                <w:sz w:val="21"/>
              </w:rPr>
              <w:t>Day</w:t>
            </w:r>
            <w:r>
              <w:rPr>
                <w:spacing w:val="-59"/>
                <w:w w:val="110"/>
                <w:sz w:val="21"/>
              </w:rPr>
              <w:t xml:space="preserve"> </w:t>
            </w:r>
            <w:r>
              <w:rPr>
                <w:w w:val="110"/>
                <w:sz w:val="21"/>
              </w:rPr>
              <w:t>7</w:t>
            </w:r>
            <w:r>
              <w:rPr>
                <w:spacing w:val="-5"/>
                <w:w w:val="110"/>
                <w:sz w:val="21"/>
              </w:rPr>
              <w:t xml:space="preserve"> 上午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4" w:type="dxa"/>
            <w:tcBorders>
              <w:left w:val="single" w:color="000000" w:sz="8" w:space="0"/>
            </w:tcBorders>
          </w:tcPr>
          <w:p>
            <w:pPr>
              <w:pStyle w:val="16"/>
              <w:spacing w:before="197"/>
              <w:ind w:left="542"/>
              <w:rPr>
                <w:sz w:val="21"/>
              </w:rPr>
            </w:pPr>
            <w:r>
              <w:rPr>
                <w:sz w:val="21"/>
              </w:rPr>
              <w:t>项目</w:t>
            </w:r>
          </w:p>
        </w:tc>
        <w:tc>
          <w:tcPr>
            <w:tcW w:w="2610" w:type="dxa"/>
          </w:tcPr>
          <w:p>
            <w:pPr>
              <w:pStyle w:val="16"/>
              <w:spacing w:before="197"/>
              <w:ind w:left="545"/>
              <w:rPr>
                <w:sz w:val="21"/>
              </w:rPr>
            </w:pPr>
            <w:r>
              <w:rPr>
                <w:sz w:val="21"/>
              </w:rPr>
              <w:t>内容</w:t>
            </w:r>
          </w:p>
        </w:tc>
        <w:tc>
          <w:tcPr>
            <w:tcW w:w="1365" w:type="dxa"/>
          </w:tcPr>
          <w:p>
            <w:pPr>
              <w:pStyle w:val="16"/>
              <w:spacing w:before="197"/>
              <w:ind w:left="538"/>
              <w:rPr>
                <w:sz w:val="21"/>
              </w:rPr>
            </w:pPr>
            <w:r>
              <w:rPr>
                <w:sz w:val="21"/>
              </w:rPr>
              <w:t>地点</w:t>
            </w:r>
          </w:p>
        </w:tc>
        <w:tc>
          <w:tcPr>
            <w:tcW w:w="2421" w:type="dxa"/>
            <w:gridSpan w:val="2"/>
            <w:tcBorders>
              <w:right w:val="single" w:color="000000" w:sz="6" w:space="0"/>
            </w:tcBorders>
          </w:tcPr>
          <w:p>
            <w:pPr>
              <w:pStyle w:val="16"/>
              <w:spacing w:before="197"/>
              <w:ind w:left="5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2134" w:type="dxa"/>
            <w:tcBorders>
              <w:left w:val="single" w:color="000000" w:sz="8" w:space="0"/>
            </w:tcBorders>
          </w:tcPr>
          <w:p>
            <w:pPr>
              <w:pStyle w:val="16"/>
              <w:ind w:left="542"/>
              <w:rPr>
                <w:sz w:val="21"/>
              </w:rPr>
            </w:pPr>
            <w:r>
              <w:rPr>
                <w:sz w:val="21"/>
              </w:rPr>
              <w:t>热身</w:t>
            </w:r>
          </w:p>
        </w:tc>
        <w:tc>
          <w:tcPr>
            <w:tcW w:w="2610" w:type="dxa"/>
          </w:tcPr>
          <w:p>
            <w:pPr>
              <w:pStyle w:val="16"/>
              <w:ind w:left="545"/>
              <w:rPr>
                <w:sz w:val="21"/>
              </w:rPr>
            </w:pPr>
            <w:r>
              <w:rPr>
                <w:w w:val="105"/>
                <w:sz w:val="21"/>
              </w:rPr>
              <w:t>慢跑 20—30 分钟</w:t>
            </w:r>
          </w:p>
        </w:tc>
        <w:tc>
          <w:tcPr>
            <w:tcW w:w="1365" w:type="dxa"/>
          </w:tcPr>
          <w:p>
            <w:pPr>
              <w:pStyle w:val="16"/>
              <w:ind w:left="538"/>
              <w:rPr>
                <w:sz w:val="21"/>
              </w:rPr>
            </w:pPr>
            <w:r>
              <w:rPr>
                <w:sz w:val="21"/>
              </w:rPr>
              <w:t>田径场</w:t>
            </w:r>
          </w:p>
        </w:tc>
        <w:tc>
          <w:tcPr>
            <w:tcW w:w="2421" w:type="dxa"/>
            <w:gridSpan w:val="2"/>
            <w:tcBorders>
              <w:right w:val="single" w:color="000000" w:sz="6" w:space="0"/>
            </w:tcBorders>
          </w:tcPr>
          <w:p>
            <w:pPr>
              <w:pStyle w:val="16"/>
              <w:ind w:left="536"/>
              <w:rPr>
                <w:sz w:val="21"/>
              </w:rPr>
            </w:pPr>
            <w:r>
              <w:rPr>
                <w:spacing w:val="-15"/>
                <w:sz w:val="21"/>
              </w:rPr>
              <w:t>升高体温，减少肌肉</w:t>
            </w:r>
          </w:p>
          <w:p>
            <w:pPr>
              <w:pStyle w:val="16"/>
              <w:spacing w:before="11"/>
              <w:rPr>
                <w:sz w:val="29"/>
              </w:rPr>
            </w:pPr>
          </w:p>
          <w:p>
            <w:pPr>
              <w:pStyle w:val="16"/>
              <w:spacing w:before="1"/>
              <w:ind w:left="113"/>
              <w:rPr>
                <w:sz w:val="21"/>
              </w:rPr>
            </w:pPr>
            <w:r>
              <w:rPr>
                <w:sz w:val="21"/>
              </w:rPr>
              <w:t>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4" w:type="dxa"/>
            <w:tcBorders>
              <w:left w:val="single" w:color="000000" w:sz="8" w:space="0"/>
            </w:tcBorders>
          </w:tcPr>
          <w:p>
            <w:pPr>
              <w:pStyle w:val="16"/>
              <w:ind w:left="542"/>
              <w:rPr>
                <w:sz w:val="21"/>
              </w:rPr>
            </w:pPr>
            <w:r>
              <w:rPr>
                <w:sz w:val="21"/>
              </w:rPr>
              <w:t>原地小步跑</w:t>
            </w:r>
          </w:p>
        </w:tc>
        <w:tc>
          <w:tcPr>
            <w:tcW w:w="2610" w:type="dxa"/>
          </w:tcPr>
          <w:p>
            <w:pPr>
              <w:pStyle w:val="16"/>
              <w:ind w:left="545"/>
              <w:rPr>
                <w:sz w:val="21"/>
              </w:rPr>
            </w:pPr>
            <w:r>
              <w:rPr>
                <w:spacing w:val="-3"/>
                <w:w w:val="111"/>
                <w:sz w:val="21"/>
              </w:rPr>
              <w:t>3</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365" w:type="dxa"/>
          </w:tcPr>
          <w:p>
            <w:pPr>
              <w:pStyle w:val="16"/>
              <w:ind w:left="538"/>
              <w:rPr>
                <w:sz w:val="21"/>
              </w:rPr>
            </w:pPr>
            <w:r>
              <w:rPr>
                <w:sz w:val="21"/>
              </w:rPr>
              <w:t>田径场</w:t>
            </w:r>
          </w:p>
        </w:tc>
        <w:tc>
          <w:tcPr>
            <w:tcW w:w="2421" w:type="dxa"/>
            <w:gridSpan w:val="2"/>
            <w:tcBorders>
              <w:right w:val="single" w:color="000000" w:sz="6" w:space="0"/>
            </w:tcBorders>
          </w:tcPr>
          <w:p>
            <w:pPr>
              <w:pStyle w:val="16"/>
              <w:ind w:left="536"/>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4" w:type="dxa"/>
            <w:tcBorders>
              <w:left w:val="single" w:color="000000" w:sz="8" w:space="0"/>
            </w:tcBorders>
          </w:tcPr>
          <w:p>
            <w:pPr>
              <w:pStyle w:val="16"/>
              <w:spacing w:before="197"/>
              <w:ind w:left="542"/>
              <w:rPr>
                <w:sz w:val="21"/>
              </w:rPr>
            </w:pPr>
            <w:r>
              <w:rPr>
                <w:sz w:val="21"/>
              </w:rPr>
              <w:t>左右并步跑</w:t>
            </w:r>
          </w:p>
        </w:tc>
        <w:tc>
          <w:tcPr>
            <w:tcW w:w="2610" w:type="dxa"/>
          </w:tcPr>
          <w:p>
            <w:pPr>
              <w:pStyle w:val="16"/>
              <w:spacing w:before="197"/>
              <w:ind w:left="545"/>
              <w:rPr>
                <w:sz w:val="21"/>
              </w:rPr>
            </w:pPr>
            <w:r>
              <w:rPr>
                <w:spacing w:val="-3"/>
                <w:w w:val="111"/>
                <w:sz w:val="21"/>
              </w:rPr>
              <w:t>3</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365" w:type="dxa"/>
          </w:tcPr>
          <w:p>
            <w:pPr>
              <w:pStyle w:val="16"/>
              <w:spacing w:before="197"/>
              <w:ind w:left="538"/>
              <w:rPr>
                <w:sz w:val="21"/>
              </w:rPr>
            </w:pPr>
            <w:r>
              <w:rPr>
                <w:sz w:val="21"/>
              </w:rPr>
              <w:t>田径场</w:t>
            </w:r>
          </w:p>
        </w:tc>
        <w:tc>
          <w:tcPr>
            <w:tcW w:w="2421" w:type="dxa"/>
            <w:gridSpan w:val="2"/>
            <w:tcBorders>
              <w:right w:val="single" w:color="000000" w:sz="6" w:space="0"/>
            </w:tcBorders>
          </w:tcPr>
          <w:p>
            <w:pPr>
              <w:pStyle w:val="16"/>
              <w:spacing w:before="197"/>
              <w:ind w:left="536"/>
              <w:rPr>
                <w:sz w:val="21"/>
              </w:rPr>
            </w:pPr>
            <w:r>
              <w:rPr>
                <w:sz w:val="21"/>
              </w:rPr>
              <w:t>心肺恢复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4" w:type="dxa"/>
            <w:tcBorders>
              <w:left w:val="single" w:color="000000" w:sz="8" w:space="0"/>
            </w:tcBorders>
          </w:tcPr>
          <w:p>
            <w:pPr>
              <w:pStyle w:val="16"/>
              <w:ind w:left="542"/>
              <w:rPr>
                <w:sz w:val="21"/>
              </w:rPr>
            </w:pPr>
            <w:r>
              <w:rPr>
                <w:sz w:val="21"/>
              </w:rPr>
              <w:t>健步蹲</w:t>
            </w:r>
          </w:p>
        </w:tc>
        <w:tc>
          <w:tcPr>
            <w:tcW w:w="2610" w:type="dxa"/>
          </w:tcPr>
          <w:p>
            <w:pPr>
              <w:pStyle w:val="16"/>
              <w:ind w:left="545"/>
              <w:rPr>
                <w:sz w:val="21"/>
              </w:rPr>
            </w:pPr>
            <w:r>
              <w:rPr>
                <w:sz w:val="21"/>
              </w:rPr>
              <w:t>单边 25 个，共四组</w:t>
            </w:r>
          </w:p>
        </w:tc>
        <w:tc>
          <w:tcPr>
            <w:tcW w:w="1365" w:type="dxa"/>
          </w:tcPr>
          <w:p>
            <w:pPr>
              <w:pStyle w:val="16"/>
              <w:ind w:left="538"/>
              <w:rPr>
                <w:sz w:val="21"/>
              </w:rPr>
            </w:pPr>
            <w:r>
              <w:rPr>
                <w:sz w:val="21"/>
              </w:rPr>
              <w:t>田径场</w:t>
            </w:r>
          </w:p>
        </w:tc>
        <w:tc>
          <w:tcPr>
            <w:tcW w:w="2421" w:type="dxa"/>
            <w:gridSpan w:val="2"/>
            <w:tcBorders>
              <w:right w:val="single" w:color="000000" w:sz="6" w:space="0"/>
            </w:tcBorders>
          </w:tcPr>
          <w:p>
            <w:pPr>
              <w:pStyle w:val="16"/>
              <w:ind w:left="536"/>
              <w:rPr>
                <w:sz w:val="21"/>
              </w:rPr>
            </w:pPr>
            <w:r>
              <w:rPr>
                <w:sz w:val="21"/>
              </w:rPr>
              <w:t>下肢力量锻炼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4" w:type="dxa"/>
            <w:tcBorders>
              <w:left w:val="single" w:color="000000" w:sz="8" w:space="0"/>
            </w:tcBorders>
          </w:tcPr>
          <w:p>
            <w:pPr>
              <w:pStyle w:val="16"/>
              <w:ind w:left="542"/>
              <w:rPr>
                <w:sz w:val="21"/>
              </w:rPr>
            </w:pPr>
            <w:r>
              <w:rPr>
                <w:sz w:val="21"/>
              </w:rPr>
              <w:t>俯卧收腿</w:t>
            </w:r>
          </w:p>
        </w:tc>
        <w:tc>
          <w:tcPr>
            <w:tcW w:w="2610" w:type="dxa"/>
          </w:tcPr>
          <w:p>
            <w:pPr>
              <w:pStyle w:val="16"/>
              <w:ind w:left="545"/>
              <w:rPr>
                <w:sz w:val="21"/>
              </w:rPr>
            </w:pPr>
            <w:r>
              <w:rPr>
                <w:sz w:val="21"/>
              </w:rPr>
              <w:t>30 个一组，共四组</w:t>
            </w:r>
          </w:p>
        </w:tc>
        <w:tc>
          <w:tcPr>
            <w:tcW w:w="1365" w:type="dxa"/>
          </w:tcPr>
          <w:p>
            <w:pPr>
              <w:pStyle w:val="16"/>
              <w:ind w:left="538"/>
              <w:rPr>
                <w:sz w:val="21"/>
              </w:rPr>
            </w:pPr>
            <w:r>
              <w:rPr>
                <w:sz w:val="21"/>
              </w:rPr>
              <w:t>田径场</w:t>
            </w:r>
          </w:p>
        </w:tc>
        <w:tc>
          <w:tcPr>
            <w:tcW w:w="2421" w:type="dxa"/>
            <w:gridSpan w:val="2"/>
            <w:tcBorders>
              <w:right w:val="single" w:color="000000" w:sz="6" w:space="0"/>
            </w:tcBorders>
          </w:tcPr>
          <w:p>
            <w:pPr>
              <w:pStyle w:val="16"/>
              <w:ind w:left="536"/>
              <w:rPr>
                <w:sz w:val="21"/>
              </w:rPr>
            </w:pPr>
            <w:r>
              <w:rPr>
                <w:w w:val="105"/>
                <w:sz w:val="21"/>
              </w:rPr>
              <w:t>下肢+核心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4" w:type="dxa"/>
            <w:tcBorders>
              <w:left w:val="single" w:color="000000" w:sz="8" w:space="0"/>
            </w:tcBorders>
          </w:tcPr>
          <w:p>
            <w:pPr>
              <w:pStyle w:val="16"/>
              <w:spacing w:before="197"/>
              <w:ind w:left="542"/>
              <w:rPr>
                <w:sz w:val="21"/>
              </w:rPr>
            </w:pPr>
            <w:r>
              <w:rPr>
                <w:sz w:val="21"/>
              </w:rPr>
              <w:t>卷腹</w:t>
            </w:r>
          </w:p>
        </w:tc>
        <w:tc>
          <w:tcPr>
            <w:tcW w:w="2610" w:type="dxa"/>
          </w:tcPr>
          <w:p>
            <w:pPr>
              <w:pStyle w:val="16"/>
              <w:spacing w:before="197"/>
              <w:ind w:left="545"/>
              <w:rPr>
                <w:sz w:val="21"/>
              </w:rPr>
            </w:pPr>
            <w:r>
              <w:rPr>
                <w:sz w:val="21"/>
              </w:rPr>
              <w:t>30 个一组，共四组</w:t>
            </w:r>
          </w:p>
        </w:tc>
        <w:tc>
          <w:tcPr>
            <w:tcW w:w="1365" w:type="dxa"/>
          </w:tcPr>
          <w:p>
            <w:pPr>
              <w:pStyle w:val="16"/>
              <w:spacing w:before="197"/>
              <w:ind w:left="538"/>
              <w:rPr>
                <w:sz w:val="21"/>
              </w:rPr>
            </w:pPr>
            <w:r>
              <w:rPr>
                <w:sz w:val="21"/>
              </w:rPr>
              <w:t>田径场</w:t>
            </w:r>
          </w:p>
        </w:tc>
        <w:tc>
          <w:tcPr>
            <w:tcW w:w="2421" w:type="dxa"/>
            <w:gridSpan w:val="2"/>
            <w:tcBorders>
              <w:right w:val="single" w:color="000000" w:sz="6" w:space="0"/>
            </w:tcBorders>
          </w:tcPr>
          <w:p>
            <w:pPr>
              <w:pStyle w:val="16"/>
              <w:spacing w:before="197"/>
              <w:ind w:left="536"/>
              <w:rPr>
                <w:sz w:val="21"/>
              </w:rPr>
            </w:pPr>
            <w:r>
              <w:rPr>
                <w:sz w:val="21"/>
              </w:rPr>
              <w:t>核心锻炼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30" w:type="dxa"/>
            <w:gridSpan w:val="5"/>
          </w:tcPr>
          <w:p>
            <w:pPr>
              <w:pStyle w:val="16"/>
              <w:tabs>
                <w:tab w:val="left" w:pos="1295"/>
                <w:tab w:val="left" w:pos="5426"/>
              </w:tabs>
              <w:ind w:left="537"/>
              <w:rPr>
                <w:sz w:val="21"/>
              </w:rPr>
            </w:pPr>
            <w:r>
              <w:rPr>
                <w:w w:val="145"/>
                <w:sz w:val="21"/>
              </w:rPr>
              <w:t>D</w:t>
            </w:r>
            <w:r>
              <w:rPr>
                <w:spacing w:val="-3"/>
                <w:w w:val="111"/>
                <w:sz w:val="21"/>
              </w:rPr>
              <w:t>a</w:t>
            </w:r>
            <w:r>
              <w:rPr>
                <w:w w:val="100"/>
                <w:sz w:val="21"/>
              </w:rPr>
              <w:t>y</w:t>
            </w:r>
            <w:r>
              <w:rPr>
                <w:spacing w:val="-48"/>
                <w:sz w:val="21"/>
              </w:rPr>
              <w:t xml:space="preserve"> </w:t>
            </w:r>
            <w:r>
              <w:rPr>
                <w:w w:val="111"/>
                <w:sz w:val="21"/>
              </w:rPr>
              <w:t>7</w:t>
            </w:r>
            <w:r>
              <w:rPr>
                <w:sz w:val="21"/>
              </w:rPr>
              <w:tab/>
            </w: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r>
              <w:rPr>
                <w:spacing w:val="-49"/>
                <w:sz w:val="21"/>
              </w:rPr>
              <w:t xml:space="preserve"> </w:t>
            </w:r>
            <w:r>
              <w:rPr>
                <w:w w:val="100"/>
                <w:sz w:val="21"/>
              </w:rPr>
              <w:t>专项训练</w:t>
            </w:r>
            <w:r>
              <w:rPr>
                <w:spacing w:val="1"/>
                <w:w w:val="117"/>
                <w:sz w:val="21"/>
              </w:rPr>
              <w:t>+</w:t>
            </w:r>
            <w:r>
              <w:rPr>
                <w:spacing w:val="-5"/>
                <w:w w:val="100"/>
                <w:sz w:val="21"/>
              </w:rPr>
              <w:t>纵</w:t>
            </w:r>
            <w:r>
              <w:rPr>
                <w:w w:val="100"/>
                <w:sz w:val="21"/>
              </w:rPr>
              <w:t>向摸高</w:t>
            </w:r>
            <w:r>
              <w:rPr>
                <w:spacing w:val="-5"/>
                <w:w w:val="100"/>
                <w:sz w:val="21"/>
              </w:rPr>
              <w:t>专</w:t>
            </w:r>
            <w:r>
              <w:rPr>
                <w:w w:val="100"/>
                <w:sz w:val="21"/>
              </w:rPr>
              <w:t>项训练</w:t>
            </w:r>
            <w:r>
              <w:rPr>
                <w:sz w:val="21"/>
              </w:rPr>
              <w:tab/>
            </w:r>
            <w:r>
              <w:rPr>
                <w:w w:val="100"/>
                <w:sz w:val="21"/>
              </w:rPr>
              <w:t>下午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4" w:type="dxa"/>
          </w:tcPr>
          <w:p>
            <w:pPr>
              <w:pStyle w:val="16"/>
              <w:ind w:left="537"/>
              <w:rPr>
                <w:sz w:val="21"/>
              </w:rPr>
            </w:pPr>
            <w:r>
              <w:rPr>
                <w:sz w:val="21"/>
              </w:rPr>
              <w:t>项目</w:t>
            </w:r>
          </w:p>
        </w:tc>
        <w:tc>
          <w:tcPr>
            <w:tcW w:w="2610" w:type="dxa"/>
          </w:tcPr>
          <w:p>
            <w:pPr>
              <w:pStyle w:val="16"/>
              <w:ind w:left="536"/>
              <w:rPr>
                <w:sz w:val="21"/>
              </w:rPr>
            </w:pPr>
            <w:r>
              <w:rPr>
                <w:sz w:val="21"/>
              </w:rPr>
              <w:t>内容</w:t>
            </w:r>
          </w:p>
        </w:tc>
        <w:tc>
          <w:tcPr>
            <w:tcW w:w="1365" w:type="dxa"/>
          </w:tcPr>
          <w:p>
            <w:pPr>
              <w:pStyle w:val="16"/>
              <w:ind w:left="533"/>
              <w:rPr>
                <w:sz w:val="21"/>
              </w:rPr>
            </w:pPr>
            <w:r>
              <w:rPr>
                <w:sz w:val="21"/>
              </w:rPr>
              <w:t>地点</w:t>
            </w:r>
          </w:p>
        </w:tc>
        <w:tc>
          <w:tcPr>
            <w:tcW w:w="2421" w:type="dxa"/>
            <w:gridSpan w:val="2"/>
          </w:tcPr>
          <w:p>
            <w:pPr>
              <w:pStyle w:val="16"/>
              <w:ind w:left="532"/>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4" w:type="dxa"/>
          </w:tcPr>
          <w:p>
            <w:pPr>
              <w:pStyle w:val="16"/>
              <w:ind w:left="537"/>
              <w:rPr>
                <w:sz w:val="21"/>
              </w:rPr>
            </w:pPr>
            <w:r>
              <w:rPr>
                <w:sz w:val="21"/>
              </w:rPr>
              <w:t>热身</w:t>
            </w:r>
          </w:p>
        </w:tc>
        <w:tc>
          <w:tcPr>
            <w:tcW w:w="2610" w:type="dxa"/>
          </w:tcPr>
          <w:p>
            <w:pPr>
              <w:pStyle w:val="16"/>
              <w:ind w:left="536"/>
              <w:rPr>
                <w:sz w:val="21"/>
              </w:rPr>
            </w:pPr>
            <w:r>
              <w:rPr>
                <w:w w:val="105"/>
                <w:sz w:val="21"/>
              </w:rPr>
              <w:t>慢跑 20—30 分钟</w:t>
            </w:r>
          </w:p>
        </w:tc>
        <w:tc>
          <w:tcPr>
            <w:tcW w:w="1365" w:type="dxa"/>
          </w:tcPr>
          <w:p>
            <w:pPr>
              <w:pStyle w:val="16"/>
              <w:ind w:left="533"/>
              <w:rPr>
                <w:sz w:val="21"/>
              </w:rPr>
            </w:pPr>
            <w:r>
              <w:rPr>
                <w:sz w:val="21"/>
              </w:rPr>
              <w:t>田径场</w:t>
            </w:r>
          </w:p>
        </w:tc>
        <w:tc>
          <w:tcPr>
            <w:tcW w:w="2421" w:type="dxa"/>
            <w:gridSpan w:val="2"/>
          </w:tcPr>
          <w:p>
            <w:pPr>
              <w:pStyle w:val="16"/>
              <w:ind w:left="532"/>
              <w:rPr>
                <w:sz w:val="21"/>
              </w:rPr>
            </w:pPr>
            <w:r>
              <w:rPr>
                <w:sz w:val="21"/>
              </w:rPr>
              <w:t>升高体温，减少肌</w:t>
            </w:r>
          </w:p>
          <w:p>
            <w:pPr>
              <w:pStyle w:val="16"/>
              <w:spacing w:before="12"/>
              <w:rPr>
                <w:sz w:val="29"/>
              </w:rPr>
            </w:pPr>
          </w:p>
          <w:p>
            <w:pPr>
              <w:pStyle w:val="16"/>
              <w:spacing w:before="0"/>
              <w:ind w:left="109"/>
              <w:rPr>
                <w:sz w:val="21"/>
              </w:rPr>
            </w:pPr>
            <w:r>
              <w:rPr>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2134" w:type="dxa"/>
          </w:tcPr>
          <w:p>
            <w:pPr>
              <w:pStyle w:val="16"/>
              <w:spacing w:before="197"/>
              <w:ind w:left="537"/>
              <w:rPr>
                <w:sz w:val="21"/>
              </w:rPr>
            </w:pPr>
            <w:r>
              <w:rPr>
                <w:sz w:val="21"/>
              </w:rPr>
              <w:t>变速跑</w:t>
            </w:r>
          </w:p>
        </w:tc>
        <w:tc>
          <w:tcPr>
            <w:tcW w:w="2610" w:type="dxa"/>
          </w:tcPr>
          <w:p>
            <w:pPr>
              <w:pStyle w:val="16"/>
              <w:spacing w:before="197"/>
              <w:ind w:left="536"/>
              <w:rPr>
                <w:sz w:val="21"/>
              </w:rPr>
            </w:pPr>
            <w:r>
              <w:rPr>
                <w:w w:val="105"/>
                <w:sz w:val="21"/>
              </w:rPr>
              <w:t>（100 米快速+50 米</w:t>
            </w:r>
          </w:p>
        </w:tc>
        <w:tc>
          <w:tcPr>
            <w:tcW w:w="1365" w:type="dxa"/>
          </w:tcPr>
          <w:p>
            <w:pPr>
              <w:pStyle w:val="16"/>
              <w:spacing w:before="197"/>
              <w:ind w:left="533"/>
              <w:rPr>
                <w:sz w:val="21"/>
              </w:rPr>
            </w:pPr>
            <w:r>
              <w:rPr>
                <w:sz w:val="21"/>
              </w:rPr>
              <w:t>田径场</w:t>
            </w:r>
          </w:p>
        </w:tc>
        <w:tc>
          <w:tcPr>
            <w:tcW w:w="2421" w:type="dxa"/>
            <w:gridSpan w:val="2"/>
          </w:tcPr>
          <w:p>
            <w:pPr>
              <w:pStyle w:val="16"/>
              <w:spacing w:before="197"/>
              <w:ind w:left="532"/>
              <w:rPr>
                <w:sz w:val="21"/>
              </w:rPr>
            </w:pPr>
            <w:r>
              <w:rPr>
                <w:sz w:val="21"/>
              </w:rPr>
              <w:t>心肺训练</w:t>
            </w:r>
          </w:p>
        </w:tc>
      </w:tr>
    </w:tbl>
    <w:p>
      <w:pPr>
        <w:spacing w:after="0"/>
        <w:rPr>
          <w:sz w:val="21"/>
        </w:rPr>
        <w:sectPr>
          <w:pgSz w:w="11910" w:h="16840"/>
          <w:pgMar w:top="1460" w:right="920" w:bottom="1220" w:left="1140" w:header="675" w:footer="1030" w:gutter="0"/>
        </w:sectPr>
      </w:pPr>
    </w:p>
    <w:p>
      <w:pPr>
        <w:pStyle w:val="7"/>
        <w:spacing w:before="12"/>
        <w:rPr>
          <w:sz w:val="7"/>
        </w:rPr>
      </w:pPr>
    </w:p>
    <w:p>
      <w:pPr>
        <w:spacing w:after="0"/>
        <w:rPr>
          <w:sz w:val="7"/>
        </w:rPr>
        <w:sectPr>
          <w:pgSz w:w="11910" w:h="16840"/>
          <w:pgMar w:top="1460" w:right="920" w:bottom="1220" w:left="1140" w:header="675" w:footer="1030" w:gutter="0"/>
        </w:sectPr>
      </w:pPr>
    </w:p>
    <w:p>
      <w:pPr>
        <w:pStyle w:val="7"/>
        <w:spacing w:before="8"/>
        <w:rPr>
          <w:sz w:val="26"/>
        </w:rPr>
      </w:pPr>
    </w:p>
    <w:p>
      <w:pPr>
        <w:pStyle w:val="7"/>
        <w:ind w:left="1069"/>
      </w:pPr>
      <w:r>
        <w:rPr>
          <w:w w:val="110"/>
        </w:rPr>
        <w:t>Day</w:t>
      </w:r>
      <w:r>
        <w:rPr>
          <w:spacing w:val="-60"/>
          <w:w w:val="110"/>
        </w:rPr>
        <w:t xml:space="preserve"> </w:t>
      </w:r>
      <w:r>
        <w:rPr>
          <w:w w:val="110"/>
        </w:rPr>
        <w:t>8</w:t>
      </w:r>
      <w:r>
        <w:rPr>
          <w:spacing w:val="-6"/>
          <w:w w:val="110"/>
        </w:rPr>
        <w:t xml:space="preserve"> 上午</w:t>
      </w:r>
    </w:p>
    <w:p>
      <w:pPr>
        <w:pStyle w:val="7"/>
        <w:spacing w:before="202" w:line="201" w:lineRule="auto"/>
        <w:ind w:left="1069" w:right="569" w:firstLine="14"/>
      </w:pPr>
      <w:r>
        <w:rPr>
          <w:spacing w:val="-3"/>
          <w:w w:val="110"/>
        </w:rPr>
        <w:t>1000m</w:t>
      </w:r>
      <w:r>
        <w:rPr>
          <w:spacing w:val="-20"/>
          <w:w w:val="110"/>
        </w:rPr>
        <w:t xml:space="preserve"> 跑</w:t>
      </w:r>
      <w:r>
        <w:rPr>
          <w:w w:val="110"/>
        </w:rPr>
        <w:t>项目</w:t>
      </w:r>
    </w:p>
    <w:p>
      <w:pPr>
        <w:pStyle w:val="7"/>
        <w:spacing w:before="210" w:line="201" w:lineRule="auto"/>
        <w:ind w:left="1069" w:right="626" w:firstLine="14"/>
      </w:pPr>
      <w:r>
        <w:rPr>
          <w:spacing w:val="-5"/>
        </w:rPr>
        <w:t>原地深蹲</w:t>
      </w:r>
      <w:r>
        <w:t>热身</w:t>
      </w:r>
    </w:p>
    <w:p>
      <w:pPr>
        <w:pStyle w:val="7"/>
        <w:spacing w:before="177"/>
        <w:ind w:left="1083"/>
      </w:pPr>
      <w:r>
        <w:t>深蹲跳</w:t>
      </w:r>
    </w:p>
    <w:p>
      <w:pPr>
        <w:pStyle w:val="7"/>
        <w:spacing w:before="9"/>
        <w:rPr>
          <w:sz w:val="30"/>
        </w:rPr>
      </w:pPr>
    </w:p>
    <w:p>
      <w:pPr>
        <w:pStyle w:val="7"/>
        <w:spacing w:before="1" w:line="243" w:lineRule="exact"/>
        <w:ind w:left="1083"/>
      </w:pPr>
      <w:r>
        <w:t>蛙跳</w:t>
      </w:r>
    </w:p>
    <w:p>
      <w:pPr>
        <w:pStyle w:val="7"/>
        <w:spacing w:line="243" w:lineRule="exact"/>
        <w:ind w:left="1069"/>
      </w:pPr>
      <w:r>
        <w:t>台阶训练</w:t>
      </w:r>
    </w:p>
    <w:p>
      <w:pPr>
        <w:pStyle w:val="7"/>
        <w:spacing w:before="219" w:line="192" w:lineRule="auto"/>
        <w:ind w:left="1069" w:firstLine="14"/>
      </w:pPr>
      <w:r>
        <w:t>跳台阶（反复） 原地后踢跑</w:t>
      </w:r>
    </w:p>
    <w:p>
      <w:pPr>
        <w:pStyle w:val="7"/>
        <w:spacing w:before="116"/>
        <w:ind w:right="74"/>
        <w:jc w:val="right"/>
      </w:pPr>
      <w:r>
        <w:br w:type="column"/>
      </w:r>
      <w:r>
        <w:t>慢走+100 米快速）*4 组</w:t>
      </w:r>
    </w:p>
    <w:p>
      <w:pPr>
        <w:pStyle w:val="7"/>
        <w:spacing w:before="4"/>
        <w:rPr>
          <w:sz w:val="33"/>
        </w:rPr>
      </w:pPr>
    </w:p>
    <w:p>
      <w:pPr>
        <w:pStyle w:val="7"/>
        <w:spacing w:line="201" w:lineRule="auto"/>
        <w:ind w:left="599" w:firstLine="19"/>
      </w:pPr>
      <w:r>
        <w:pict>
          <v:group id="_x0000_s1029" o:spid="_x0000_s1029" o:spt="203" style="position:absolute;left:0pt;margin-left:83.5pt;margin-top:-45.2pt;height:474.4pt;width:427.65pt;mso-position-horizontal-relative:page;z-index:-255186944;mso-width-relative:page;mso-height-relative:page;" coordorigin="1671,-904" coordsize="8553,9488">
            <o:lock v:ext="edit"/>
            <v:line id="_x0000_s1030" o:spid="_x0000_s1030" o:spt="20" style="position:absolute;left:1695;top:-899;height:0;width:2122;" stroked="t" coordsize="21600,21600">
              <v:path arrowok="t"/>
              <v:fill focussize="0,0"/>
              <v:stroke weight="0.48pt" color="#000000"/>
              <v:imagedata o:title=""/>
              <o:lock v:ext="edit"/>
            </v:line>
            <v:line id="_x0000_s1031" o:spid="_x0000_s1031" o:spt="20" style="position:absolute;left:3827;top:-899;height:0;width:2603;" stroked="t" coordsize="21600,21600">
              <v:path arrowok="t"/>
              <v:fill focussize="0,0"/>
              <v:stroke weight="0.48pt" color="#000000"/>
              <v:imagedata o:title=""/>
              <o:lock v:ext="edit"/>
            </v:line>
            <v:line id="_x0000_s1032" o:spid="_x0000_s1032" o:spt="20" style="position:absolute;left:6439;top:-899;height:0;width:1354;" stroked="t" coordsize="21600,21600">
              <v:path arrowok="t"/>
              <v:fill focussize="0,0"/>
              <v:stroke weight="0.48pt" color="#000000"/>
              <v:imagedata o:title=""/>
              <o:lock v:ext="edit"/>
            </v:line>
            <v:line id="_x0000_s1033" o:spid="_x0000_s1033" o:spt="20" style="position:absolute;left:7803;top:-899;height:0;width:2410;" stroked="t" coordsize="21600,21600">
              <v:path arrowok="t"/>
              <v:fill focussize="0,0"/>
              <v:stroke weight="0.48pt" color="#000000"/>
              <v:imagedata o:title=""/>
              <o:lock v:ext="edit"/>
            </v:line>
            <v:line id="_x0000_s1034" o:spid="_x0000_s1034" o:spt="20" style="position:absolute;left:1695;top:-237;height:0;width:2122;" stroked="t" coordsize="21600,21600">
              <v:path arrowok="t"/>
              <v:fill focussize="0,0"/>
              <v:stroke weight="0.48pt" color="#000000"/>
              <v:imagedata o:title=""/>
              <o:lock v:ext="edit"/>
            </v:line>
            <v:line id="_x0000_s1035" o:spid="_x0000_s1035" o:spt="20" style="position:absolute;left:3827;top:-237;height:0;width:2603;" stroked="t" coordsize="21600,21600">
              <v:path arrowok="t"/>
              <v:fill focussize="0,0"/>
              <v:stroke weight="0.48pt" color="#000000"/>
              <v:imagedata o:title=""/>
              <o:lock v:ext="edit"/>
            </v:line>
            <v:line id="_x0000_s1036" o:spid="_x0000_s1036" o:spt="20" style="position:absolute;left:6439;top:-237;height:0;width:1354;" stroked="t" coordsize="21600,21600">
              <v:path arrowok="t"/>
              <v:fill focussize="0,0"/>
              <v:stroke weight="0.48pt" color="#000000"/>
              <v:imagedata o:title=""/>
              <o:lock v:ext="edit"/>
            </v:line>
            <v:line id="_x0000_s1037" o:spid="_x0000_s1037" o:spt="20" style="position:absolute;left:7803;top:-237;height:0;width:2410;" stroked="t" coordsize="21600,21600">
              <v:path arrowok="t"/>
              <v:fill focussize="0,0"/>
              <v:stroke weight="0.48pt" color="#000000"/>
              <v:imagedata o:title=""/>
              <o:lock v:ext="edit"/>
            </v:line>
            <v:line id="_x0000_s1038" o:spid="_x0000_s1038" o:spt="20" style="position:absolute;left:1695;top:426;height:0;width:2122;" stroked="t" coordsize="21600,21600">
              <v:path arrowok="t"/>
              <v:fill focussize="0,0"/>
              <v:stroke weight="0.48pt" color="#000000"/>
              <v:imagedata o:title=""/>
              <o:lock v:ext="edit"/>
            </v:line>
            <v:line id="_x0000_s1039" o:spid="_x0000_s1039" o:spt="20" style="position:absolute;left:3827;top:426;height:0;width:2603;" stroked="t" coordsize="21600,21600">
              <v:path arrowok="t"/>
              <v:fill focussize="0,0"/>
              <v:stroke weight="0.48pt" color="#000000"/>
              <v:imagedata o:title=""/>
              <o:lock v:ext="edit"/>
            </v:line>
            <v:line id="_x0000_s1040" o:spid="_x0000_s1040" o:spt="20" style="position:absolute;left:6439;top:426;height:0;width:1354;" stroked="t" coordsize="21600,21600">
              <v:path arrowok="t"/>
              <v:fill focussize="0,0"/>
              <v:stroke weight="0.48pt" color="#000000"/>
              <v:imagedata o:title=""/>
              <o:lock v:ext="edit"/>
            </v:line>
            <v:line id="_x0000_s1041" o:spid="_x0000_s1041" o:spt="20" style="position:absolute;left:7803;top:426;height:0;width:2410;" stroked="t" coordsize="21600,21600">
              <v:path arrowok="t"/>
              <v:fill focussize="0,0"/>
              <v:stroke weight="0.48pt" color="#000000"/>
              <v:imagedata o:title=""/>
              <o:lock v:ext="edit"/>
            </v:line>
            <v:line id="_x0000_s1042" o:spid="_x0000_s1042" o:spt="20" style="position:absolute;left:1695;top:1088;height:0;width:2122;" stroked="t" coordsize="21600,21600">
              <v:path arrowok="t"/>
              <v:fill focussize="0,0"/>
              <v:stroke weight="0.48pt" color="#000000"/>
              <v:imagedata o:title=""/>
              <o:lock v:ext="edit"/>
            </v:line>
            <v:line id="_x0000_s1043" o:spid="_x0000_s1043" o:spt="20" style="position:absolute;left:3827;top:1088;height:0;width:2603;" stroked="t" coordsize="21600,21600">
              <v:path arrowok="t"/>
              <v:fill focussize="0,0"/>
              <v:stroke weight="0.48pt" color="#000000"/>
              <v:imagedata o:title=""/>
              <o:lock v:ext="edit"/>
            </v:line>
            <v:line id="_x0000_s1044" o:spid="_x0000_s1044" o:spt="20" style="position:absolute;left:6439;top:1088;height:0;width:1354;" stroked="t" coordsize="21600,21600">
              <v:path arrowok="t"/>
              <v:fill focussize="0,0"/>
              <v:stroke weight="0.48pt" color="#000000"/>
              <v:imagedata o:title=""/>
              <o:lock v:ext="edit"/>
            </v:line>
            <v:line id="_x0000_s1045" o:spid="_x0000_s1045" o:spt="20" style="position:absolute;left:7803;top:1088;height:0;width:2410;" stroked="t" coordsize="21600,21600">
              <v:path arrowok="t"/>
              <v:fill focussize="0,0"/>
              <v:stroke weight="0.48pt" color="#000000"/>
              <v:imagedata o:title=""/>
              <o:lock v:ext="edit"/>
            </v:line>
            <v:line id="_x0000_s1046" o:spid="_x0000_s1046" o:spt="20" style="position:absolute;left:1695;top:1751;height:0;width:2122;" stroked="t" coordsize="21600,21600">
              <v:path arrowok="t"/>
              <v:fill focussize="0,0"/>
              <v:stroke weight="0.48pt" color="#000000"/>
              <v:imagedata o:title=""/>
              <o:lock v:ext="edit"/>
            </v:line>
            <v:line id="_x0000_s1047" o:spid="_x0000_s1047" o:spt="20" style="position:absolute;left:3827;top:1751;height:0;width:2603;" stroked="t" coordsize="21600,21600">
              <v:path arrowok="t"/>
              <v:fill focussize="0,0"/>
              <v:stroke weight="0.48pt" color="#000000"/>
              <v:imagedata o:title=""/>
              <o:lock v:ext="edit"/>
            </v:line>
            <v:line id="_x0000_s1048" o:spid="_x0000_s1048" o:spt="20" style="position:absolute;left:6439;top:1751;height:0;width:1354;" stroked="t" coordsize="21600,21600">
              <v:path arrowok="t"/>
              <v:fill focussize="0,0"/>
              <v:stroke weight="0.48pt" color="#000000"/>
              <v:imagedata o:title=""/>
              <o:lock v:ext="edit"/>
            </v:line>
            <v:line id="_x0000_s1049" o:spid="_x0000_s1049" o:spt="20" style="position:absolute;left:7803;top:1751;height:0;width:2410;" stroked="t" coordsize="21600,21600">
              <v:path arrowok="t"/>
              <v:fill focussize="0,0"/>
              <v:stroke weight="0.48pt" color="#000000"/>
              <v:imagedata o:title=""/>
              <o:lock v:ext="edit"/>
            </v:line>
            <v:line id="_x0000_s1050" o:spid="_x0000_s1050" o:spt="20" style="position:absolute;left:1695;top:2414;height:0;width:2122;" stroked="t" coordsize="21600,21600">
              <v:path arrowok="t"/>
              <v:fill focussize="0,0"/>
              <v:stroke weight="0.48pt" color="#000000"/>
              <v:imagedata o:title=""/>
              <o:lock v:ext="edit"/>
            </v:line>
            <v:line id="_x0000_s1051" o:spid="_x0000_s1051" o:spt="20" style="position:absolute;left:3827;top:2414;height:0;width:2603;" stroked="t" coordsize="21600,21600">
              <v:path arrowok="t"/>
              <v:fill focussize="0,0"/>
              <v:stroke weight="0.48pt" color="#000000"/>
              <v:imagedata o:title=""/>
              <o:lock v:ext="edit"/>
            </v:line>
            <v:line id="_x0000_s1052" o:spid="_x0000_s1052" o:spt="20" style="position:absolute;left:6439;top:2414;height:0;width:1354;" stroked="t" coordsize="21600,21600">
              <v:path arrowok="t"/>
              <v:fill focussize="0,0"/>
              <v:stroke weight="0.48pt" color="#000000"/>
              <v:imagedata o:title=""/>
              <o:lock v:ext="edit"/>
            </v:line>
            <v:line id="_x0000_s1053" o:spid="_x0000_s1053" o:spt="20" style="position:absolute;left:7803;top:2414;height:0;width:2410;" stroked="t" coordsize="21600,21600">
              <v:path arrowok="t"/>
              <v:fill focussize="0,0"/>
              <v:stroke weight="0.48pt" color="#000000"/>
              <v:imagedata o:title=""/>
              <o:lock v:ext="edit"/>
            </v:line>
            <v:line id="_x0000_s1054" o:spid="_x0000_s1054" o:spt="20" style="position:absolute;left:1690;top:-904;height:4633;width:0;" stroked="t" coordsize="21600,21600">
              <v:path arrowok="t"/>
              <v:fill focussize="0,0"/>
              <v:stroke weight="0.48pt" color="#000000"/>
              <v:imagedata o:title=""/>
              <o:lock v:ext="edit"/>
            </v:line>
            <v:line id="_x0000_s1055" o:spid="_x0000_s1055" o:spt="20" style="position:absolute;left:1695;top:3725;height:0;width:2122;" stroked="t" coordsize="21600,21600">
              <v:path arrowok="t"/>
              <v:fill focussize="0,0"/>
              <v:stroke weight="0.48pt" color="#000000"/>
              <v:imagedata o:title=""/>
              <o:lock v:ext="edit"/>
            </v:line>
            <v:line id="_x0000_s1056" o:spid="_x0000_s1056" o:spt="20" style="position:absolute;left:3822;top:-904;height:4633;width:0;" stroked="t" coordsize="21600,21600">
              <v:path arrowok="t"/>
              <v:fill focussize="0,0"/>
              <v:stroke weight="0.48pt" color="#000000"/>
              <v:imagedata o:title=""/>
              <o:lock v:ext="edit"/>
            </v:line>
            <v:line id="_x0000_s1057" o:spid="_x0000_s1057" o:spt="20" style="position:absolute;left:3827;top:3725;height:0;width:2603;" stroked="t" coordsize="21600,21600">
              <v:path arrowok="t"/>
              <v:fill focussize="0,0"/>
              <v:stroke weight="0.48pt" color="#000000"/>
              <v:imagedata o:title=""/>
              <o:lock v:ext="edit"/>
            </v:line>
            <v:line id="_x0000_s1058" o:spid="_x0000_s1058" o:spt="20" style="position:absolute;left:6434;top:-904;height:4633;width:0;" stroked="t" coordsize="21600,21600">
              <v:path arrowok="t"/>
              <v:fill focussize="0,0"/>
              <v:stroke weight="0.48pt" color="#000000"/>
              <v:imagedata o:title=""/>
              <o:lock v:ext="edit"/>
            </v:line>
            <v:line id="_x0000_s1059" o:spid="_x0000_s1059" o:spt="20" style="position:absolute;left:6439;top:3725;height:0;width:1354;" stroked="t" coordsize="21600,21600">
              <v:path arrowok="t"/>
              <v:fill focussize="0,0"/>
              <v:stroke weight="0.48pt" color="#000000"/>
              <v:imagedata o:title=""/>
              <o:lock v:ext="edit"/>
            </v:line>
            <v:line id="_x0000_s1060" o:spid="_x0000_s1060" o:spt="20" style="position:absolute;left:7803;top:3725;height:0;width:2410;" stroked="t" coordsize="21600,21600">
              <v:path arrowok="t"/>
              <v:fill focussize="0,0"/>
              <v:stroke weight="0.48pt" color="#000000"/>
              <v:imagedata o:title=""/>
              <o:lock v:ext="edit"/>
            </v:line>
            <v:line id="_x0000_s1061" o:spid="_x0000_s1061" o:spt="20" style="position:absolute;left:10218;top:-904;height:4633;width:0;" stroked="t" coordsize="21600,21600">
              <v:path arrowok="t"/>
              <v:fill focussize="0,0"/>
              <v:stroke weight="0.48pt" color="#000000"/>
              <v:imagedata o:title=""/>
              <o:lock v:ext="edit"/>
            </v:line>
            <v:line id="_x0000_s1062" o:spid="_x0000_s1062" o:spt="20" style="position:absolute;left:1680;top:-674;height:0;width:8519;" stroked="t" coordsize="21600,21600">
              <v:path arrowok="t"/>
              <v:fill focussize="0,0"/>
              <v:stroke weight="0.48pt" color="#000000"/>
              <v:imagedata o:title=""/>
              <o:lock v:ext="edit"/>
            </v:line>
            <v:line id="_x0000_s1063" o:spid="_x0000_s1063" o:spt="20" style="position:absolute;left:1680;top:-11;height:0;width:2123;" stroked="t" coordsize="21600,21600">
              <v:path arrowok="t"/>
              <v:fill focussize="0,0"/>
              <v:stroke weight="0.48pt" color="#000000"/>
              <v:imagedata o:title=""/>
              <o:lock v:ext="edit"/>
            </v:line>
            <v:line id="_x0000_s1064" o:spid="_x0000_s1064" o:spt="20" style="position:absolute;left:3813;top:-11;height:0;width:2602;" stroked="t" coordsize="21600,21600">
              <v:path arrowok="t"/>
              <v:fill focussize="0,0"/>
              <v:stroke weight="0.48pt" color="#000000"/>
              <v:imagedata o:title=""/>
              <o:lock v:ext="edit"/>
            </v:line>
            <v:line id="_x0000_s1065" o:spid="_x0000_s1065" o:spt="20" style="position:absolute;left:6425;top:-11;height:0;width:1368;" stroked="t" coordsize="21600,21600">
              <v:path arrowok="t"/>
              <v:fill focussize="0,0"/>
              <v:stroke weight="0.48pt" color="#000000"/>
              <v:imagedata o:title=""/>
              <o:lock v:ext="edit"/>
            </v:line>
            <v:line id="_x0000_s1066" o:spid="_x0000_s1066" o:spt="20" style="position:absolute;left:7803;top:-11;height:0;width:2396;" stroked="t" coordsize="21600,21600">
              <v:path arrowok="t"/>
              <v:fill focussize="0,0"/>
              <v:stroke weight="0.48pt" color="#000000"/>
              <v:imagedata o:title=""/>
              <o:lock v:ext="edit"/>
            </v:line>
            <v:line id="_x0000_s1067" o:spid="_x0000_s1067" o:spt="20" style="position:absolute;left:1680;top:652;height:0;width:2123;" stroked="t" coordsize="21600,21600">
              <v:path arrowok="t"/>
              <v:fill focussize="0,0"/>
              <v:stroke weight="0.48pt" color="#000000"/>
              <v:imagedata o:title=""/>
              <o:lock v:ext="edit"/>
            </v:line>
            <v:line id="_x0000_s1068" o:spid="_x0000_s1068" o:spt="20" style="position:absolute;left:3813;top:652;height:0;width:2602;" stroked="t" coordsize="21600,21600">
              <v:path arrowok="t"/>
              <v:fill focussize="0,0"/>
              <v:stroke weight="0.48pt" color="#000000"/>
              <v:imagedata o:title=""/>
              <o:lock v:ext="edit"/>
            </v:line>
            <v:line id="_x0000_s1069" o:spid="_x0000_s1069" o:spt="20" style="position:absolute;left:6425;top:652;height:0;width:1368;" stroked="t" coordsize="21600,21600">
              <v:path arrowok="t"/>
              <v:fill focussize="0,0"/>
              <v:stroke weight="0.48pt" color="#000000"/>
              <v:imagedata o:title=""/>
              <o:lock v:ext="edit"/>
            </v:line>
            <v:line id="_x0000_s1070" o:spid="_x0000_s1070" o:spt="20" style="position:absolute;left:7803;top:652;height:0;width:2396;" stroked="t" coordsize="21600,21600">
              <v:path arrowok="t"/>
              <v:fill focussize="0,0"/>
              <v:stroke weight="0.48pt" color="#000000"/>
              <v:imagedata o:title=""/>
              <o:lock v:ext="edit"/>
            </v:line>
            <v:line id="_x0000_s1071" o:spid="_x0000_s1071" o:spt="20" style="position:absolute;left:1680;top:1967;height:0;width:2123;" stroked="t" coordsize="21600,21600">
              <v:path arrowok="t"/>
              <v:fill focussize="0,0"/>
              <v:stroke weight="0.48pt" color="#000000"/>
              <v:imagedata o:title=""/>
              <o:lock v:ext="edit"/>
            </v:line>
            <v:line id="_x0000_s1072" o:spid="_x0000_s1072" o:spt="20" style="position:absolute;left:3813;top:1967;height:0;width:2602;" stroked="t" coordsize="21600,21600">
              <v:path arrowok="t"/>
              <v:fill focussize="0,0"/>
              <v:stroke weight="0.48pt" color="#000000"/>
              <v:imagedata o:title=""/>
              <o:lock v:ext="edit"/>
            </v:line>
            <v:line id="_x0000_s1073" o:spid="_x0000_s1073" o:spt="20" style="position:absolute;left:6425;top:1967;height:0;width:1368;" stroked="t" coordsize="21600,21600">
              <v:path arrowok="t"/>
              <v:fill focussize="0,0"/>
              <v:stroke weight="0.48pt" color="#000000"/>
              <v:imagedata o:title=""/>
              <o:lock v:ext="edit"/>
            </v:line>
            <v:line id="_x0000_s1074" o:spid="_x0000_s1074" o:spt="20" style="position:absolute;left:7803;top:1967;height:0;width:2396;" stroked="t" coordsize="21600,21600">
              <v:path arrowok="t"/>
              <v:fill focussize="0,0"/>
              <v:stroke weight="0.48pt" color="#000000"/>
              <v:imagedata o:title=""/>
              <o:lock v:ext="edit"/>
            </v:line>
            <v:line id="_x0000_s1075" o:spid="_x0000_s1075" o:spt="20" style="position:absolute;left:1680;top:2625;height:0;width:2123;" stroked="t" coordsize="21600,21600">
              <v:path arrowok="t"/>
              <v:fill focussize="0,0"/>
              <v:stroke weight="0.48pt" color="#000000"/>
              <v:imagedata o:title=""/>
              <o:lock v:ext="edit"/>
            </v:line>
            <v:line id="_x0000_s1076" o:spid="_x0000_s1076" o:spt="20" style="position:absolute;left:3813;top:2625;height:0;width:2602;" stroked="t" coordsize="21600,21600">
              <v:path arrowok="t"/>
              <v:fill focussize="0,0"/>
              <v:stroke weight="0.48pt" color="#000000"/>
              <v:imagedata o:title=""/>
              <o:lock v:ext="edit"/>
            </v:line>
            <v:line id="_x0000_s1077" o:spid="_x0000_s1077" o:spt="20" style="position:absolute;left:6425;top:2625;height:0;width:1368;" stroked="t" coordsize="21600,21600">
              <v:path arrowok="t"/>
              <v:fill focussize="0,0"/>
              <v:stroke weight="0.48pt" color="#000000"/>
              <v:imagedata o:title=""/>
              <o:lock v:ext="edit"/>
            </v:line>
            <v:line id="_x0000_s1078" o:spid="_x0000_s1078" o:spt="20" style="position:absolute;left:7803;top:2625;height:0;width:2396;" stroked="t" coordsize="21600,21600">
              <v:path arrowok="t"/>
              <v:fill focussize="0,0"/>
              <v:stroke weight="0.48pt" color="#000000"/>
              <v:imagedata o:title=""/>
              <o:lock v:ext="edit"/>
            </v:line>
            <v:line id="_x0000_s1079" o:spid="_x0000_s1079" o:spt="20" style="position:absolute;left:1680;top:3288;height:0;width:2123;" stroked="t" coordsize="21600,21600">
              <v:path arrowok="t"/>
              <v:fill focussize="0,0"/>
              <v:stroke weight="0.48pt" color="#000000"/>
              <v:imagedata o:title=""/>
              <o:lock v:ext="edit"/>
            </v:line>
            <v:line id="_x0000_s1080" o:spid="_x0000_s1080" o:spt="20" style="position:absolute;left:3813;top:3288;height:0;width:2602;" stroked="t" coordsize="21600,21600">
              <v:path arrowok="t"/>
              <v:fill focussize="0,0"/>
              <v:stroke weight="0.48pt" color="#000000"/>
              <v:imagedata o:title=""/>
              <o:lock v:ext="edit"/>
            </v:line>
            <v:line id="_x0000_s1081" o:spid="_x0000_s1081" o:spt="20" style="position:absolute;left:6425;top:3288;height:0;width:1368;" stroked="t" coordsize="21600,21600">
              <v:path arrowok="t"/>
              <v:fill focussize="0,0"/>
              <v:stroke weight="0.48pt" color="#000000"/>
              <v:imagedata o:title=""/>
              <o:lock v:ext="edit"/>
            </v:line>
            <v:line id="_x0000_s1082" o:spid="_x0000_s1082" o:spt="20" style="position:absolute;left:7803;top:3288;height:0;width:2396;" stroked="t" coordsize="21600,21600">
              <v:path arrowok="t"/>
              <v:fill focussize="0,0"/>
              <v:stroke weight="0.48pt" color="#000000"/>
              <v:imagedata o:title=""/>
              <o:lock v:ext="edit"/>
            </v:line>
            <v:line id="_x0000_s1083" o:spid="_x0000_s1083" o:spt="20" style="position:absolute;left:1680;top:3950;height:0;width:2123;" stroked="t" coordsize="21600,21600">
              <v:path arrowok="t"/>
              <v:fill focussize="0,0"/>
              <v:stroke weight="0.48pt" color="#000000"/>
              <v:imagedata o:title=""/>
              <o:lock v:ext="edit"/>
            </v:line>
            <v:line id="_x0000_s1084" o:spid="_x0000_s1084" o:spt="20" style="position:absolute;left:3813;top:3950;height:0;width:2602;" stroked="t" coordsize="21600,21600">
              <v:path arrowok="t"/>
              <v:fill focussize="0,0"/>
              <v:stroke weight="0.48pt" color="#000000"/>
              <v:imagedata o:title=""/>
              <o:lock v:ext="edit"/>
            </v:line>
            <v:line id="_x0000_s1085" o:spid="_x0000_s1085" o:spt="20" style="position:absolute;left:6425;top:3950;height:0;width:1368;" stroked="t" coordsize="21600,21600">
              <v:path arrowok="t"/>
              <v:fill focussize="0,0"/>
              <v:stroke weight="0.48pt" color="#000000"/>
              <v:imagedata o:title=""/>
              <o:lock v:ext="edit"/>
            </v:line>
            <v:line id="_x0000_s1086" o:spid="_x0000_s1086" o:spt="20" style="position:absolute;left:7803;top:3950;height:0;width:2396;" stroked="t" coordsize="21600,21600">
              <v:path arrowok="t"/>
              <v:fill focussize="0,0"/>
              <v:stroke weight="0.48pt" color="#000000"/>
              <v:imagedata o:title=""/>
              <o:lock v:ext="edit"/>
            </v:line>
            <v:line id="_x0000_s1087" o:spid="_x0000_s1087" o:spt="20" style="position:absolute;left:1680;top:4613;height:0;width:2123;" stroked="t" coordsize="21600,21600">
              <v:path arrowok="t"/>
              <v:fill focussize="0,0"/>
              <v:stroke weight="0.48pt" color="#000000"/>
              <v:imagedata o:title=""/>
              <o:lock v:ext="edit"/>
            </v:line>
            <v:line id="_x0000_s1088" o:spid="_x0000_s1088" o:spt="20" style="position:absolute;left:3813;top:4613;height:0;width:2602;" stroked="t" coordsize="21600,21600">
              <v:path arrowok="t"/>
              <v:fill focussize="0,0"/>
              <v:stroke weight="0.48pt" color="#000000"/>
              <v:imagedata o:title=""/>
              <o:lock v:ext="edit"/>
            </v:line>
            <v:line id="_x0000_s1089" o:spid="_x0000_s1089" o:spt="20" style="position:absolute;left:6425;top:4613;height:0;width:1368;" stroked="t" coordsize="21600,21600">
              <v:path arrowok="t"/>
              <v:fill focussize="0,0"/>
              <v:stroke weight="0.48pt" color="#000000"/>
              <v:imagedata o:title=""/>
              <o:lock v:ext="edit"/>
            </v:line>
            <v:line id="_x0000_s1090" o:spid="_x0000_s1090" o:spt="20" style="position:absolute;left:7803;top:4613;height:0;width:2396;" stroked="t" coordsize="21600,21600">
              <v:path arrowok="t"/>
              <v:fill focussize="0,0"/>
              <v:stroke weight="0.48pt" color="#000000"/>
              <v:imagedata o:title=""/>
              <o:lock v:ext="edit"/>
            </v:line>
            <v:line id="_x0000_s1091" o:spid="_x0000_s1091" o:spt="20" style="position:absolute;left:3808;top:-16;height:5296;width:0;" stroked="t" coordsize="21600,21600">
              <v:path arrowok="t"/>
              <v:fill focussize="0,0"/>
              <v:stroke weight="0.48pt" color="#000000"/>
              <v:imagedata o:title=""/>
              <o:lock v:ext="edit"/>
            </v:line>
            <v:line id="_x0000_s1092" o:spid="_x0000_s1092" o:spt="20" style="position:absolute;left:6420;top:-16;height:5296;width:0;" stroked="t" coordsize="21600,21600">
              <v:path arrowok="t"/>
              <v:fill focussize="0,0"/>
              <v:stroke weight="0.48pt" color="#000000"/>
              <v:imagedata o:title=""/>
              <o:lock v:ext="edit"/>
            </v:line>
            <v:line id="_x0000_s1093" o:spid="_x0000_s1093" o:spt="20" style="position:absolute;left:7798;top:-904;height:6184;width:0;" stroked="t" coordsize="21600,21600">
              <v:path arrowok="t"/>
              <v:fill focussize="0,0"/>
              <v:stroke weight="0.48pt" color="#000000"/>
              <v:imagedata o:title=""/>
              <o:lock v:ext="edit"/>
            </v:line>
            <v:line id="_x0000_s1094" o:spid="_x0000_s1094" o:spt="20" style="position:absolute;left:1680;top:5275;height:0;width:2123;" stroked="t" coordsize="21600,21600">
              <v:path arrowok="t"/>
              <v:fill focussize="0,0"/>
              <v:stroke weight="0.48pt" color="#000000"/>
              <v:imagedata o:title=""/>
              <o:lock v:ext="edit"/>
            </v:line>
            <v:line id="_x0000_s1095" o:spid="_x0000_s1095" o:spt="20" style="position:absolute;left:3813;top:5275;height:0;width:2602;" stroked="t" coordsize="21600,21600">
              <v:path arrowok="t"/>
              <v:fill focussize="0,0"/>
              <v:stroke weight="0.48pt" color="#000000"/>
              <v:imagedata o:title=""/>
              <o:lock v:ext="edit"/>
            </v:line>
            <v:line id="_x0000_s1096" o:spid="_x0000_s1096" o:spt="20" style="position:absolute;left:6425;top:5275;height:0;width:1368;" stroked="t" coordsize="21600,21600">
              <v:path arrowok="t"/>
              <v:fill focussize="0,0"/>
              <v:stroke weight="0.48pt" color="#000000"/>
              <v:imagedata o:title=""/>
              <o:lock v:ext="edit"/>
            </v:line>
            <v:line id="_x0000_s1097" o:spid="_x0000_s1097" o:spt="20" style="position:absolute;left:7803;top:5275;height:0;width:2396;" stroked="t" coordsize="21600,21600">
              <v:path arrowok="t"/>
              <v:fill focussize="0,0"/>
              <v:stroke weight="0.48pt" color="#000000"/>
              <v:imagedata o:title=""/>
              <o:lock v:ext="edit"/>
            </v:line>
            <v:line id="_x0000_s1098" o:spid="_x0000_s1098" o:spt="20" style="position:absolute;left:1680;top:5938;height:0;width:2123;" stroked="t" coordsize="21600,21600">
              <v:path arrowok="t"/>
              <v:fill focussize="0,0"/>
              <v:stroke weight="0.48pt" color="#000000"/>
              <v:imagedata o:title=""/>
              <o:lock v:ext="edit"/>
            </v:line>
            <v:line id="_x0000_s1099" o:spid="_x0000_s1099" o:spt="20" style="position:absolute;left:3813;top:5938;height:0;width:2602;" stroked="t" coordsize="21600,21600">
              <v:path arrowok="t"/>
              <v:fill focussize="0,0"/>
              <v:stroke weight="0.48pt" color="#000000"/>
              <v:imagedata o:title=""/>
              <o:lock v:ext="edit"/>
            </v:line>
            <v:line id="_x0000_s1100" o:spid="_x0000_s1100" o:spt="20" style="position:absolute;left:6425;top:5938;height:0;width:1368;" stroked="t" coordsize="21600,21600">
              <v:path arrowok="t"/>
              <v:fill focussize="0,0"/>
              <v:stroke weight="0.48pt" color="#000000"/>
              <v:imagedata o:title=""/>
              <o:lock v:ext="edit"/>
            </v:line>
            <v:line id="_x0000_s1101" o:spid="_x0000_s1101" o:spt="20" style="position:absolute;left:7803;top:5938;height:0;width:2396;" stroked="t" coordsize="21600,21600">
              <v:path arrowok="t"/>
              <v:fill focussize="0,0"/>
              <v:stroke weight="0.48pt" color="#000000"/>
              <v:imagedata o:title=""/>
              <o:lock v:ext="edit"/>
            </v:line>
            <v:line id="_x0000_s1102" o:spid="_x0000_s1102" o:spt="20" style="position:absolute;left:1680;top:6601;height:0;width:2123;" stroked="t" coordsize="21600,21600">
              <v:path arrowok="t"/>
              <v:fill focussize="0,0"/>
              <v:stroke weight="0.48pt" color="#000000"/>
              <v:imagedata o:title=""/>
              <o:lock v:ext="edit"/>
            </v:line>
            <v:line id="_x0000_s1103" o:spid="_x0000_s1103" o:spt="20" style="position:absolute;left:3813;top:6601;height:0;width:2602;" stroked="t" coordsize="21600,21600">
              <v:path arrowok="t"/>
              <v:fill focussize="0,0"/>
              <v:stroke weight="0.48pt" color="#000000"/>
              <v:imagedata o:title=""/>
              <o:lock v:ext="edit"/>
            </v:line>
            <v:line id="_x0000_s1104" o:spid="_x0000_s1104" o:spt="20" style="position:absolute;left:6425;top:6601;height:0;width:1368;" stroked="t" coordsize="21600,21600">
              <v:path arrowok="t"/>
              <v:fill focussize="0,0"/>
              <v:stroke weight="0.48pt" color="#000000"/>
              <v:imagedata o:title=""/>
              <o:lock v:ext="edit"/>
            </v:line>
            <v:line id="_x0000_s1105" o:spid="_x0000_s1105" o:spt="20" style="position:absolute;left:7803;top:6601;height:0;width:2396;" stroked="t" coordsize="21600,21600">
              <v:path arrowok="t"/>
              <v:fill focussize="0,0"/>
              <v:stroke weight="0.48pt" color="#000000"/>
              <v:imagedata o:title=""/>
              <o:lock v:ext="edit"/>
            </v:line>
            <v:line id="_x0000_s1106" o:spid="_x0000_s1106" o:spt="20" style="position:absolute;left:1680;top:7916;height:0;width:2123;" stroked="t" coordsize="21600,21600">
              <v:path arrowok="t"/>
              <v:fill focussize="0,0"/>
              <v:stroke weight="0.48007874015748pt" color="#000000"/>
              <v:imagedata o:title=""/>
              <o:lock v:ext="edit"/>
            </v:line>
            <v:line id="_x0000_s1107" o:spid="_x0000_s1107" o:spt="20" style="position:absolute;left:3813;top:7916;height:0;width:2602;" stroked="t" coordsize="21600,21600">
              <v:path arrowok="t"/>
              <v:fill focussize="0,0"/>
              <v:stroke weight="0.48007874015748pt" color="#000000"/>
              <v:imagedata o:title=""/>
              <o:lock v:ext="edit"/>
            </v:line>
            <v:line id="_x0000_s1108" o:spid="_x0000_s1108" o:spt="20" style="position:absolute;left:6425;top:7916;height:0;width:1368;" stroked="t" coordsize="21600,21600">
              <v:path arrowok="t"/>
              <v:fill focussize="0,0"/>
              <v:stroke weight="0.48007874015748pt" color="#000000"/>
              <v:imagedata o:title=""/>
              <o:lock v:ext="edit"/>
            </v:line>
            <v:line id="_x0000_s1109" o:spid="_x0000_s1109" o:spt="20" style="position:absolute;left:7803;top:7916;height:0;width:2396;" stroked="t" coordsize="21600,21600">
              <v:path arrowok="t"/>
              <v:fill focussize="0,0"/>
              <v:stroke weight="0.48007874015748pt" color="#000000"/>
              <v:imagedata o:title=""/>
              <o:lock v:ext="edit"/>
            </v:line>
            <v:line id="_x0000_s1110" o:spid="_x0000_s1110" o:spt="20" style="position:absolute;left:1676;top:-679;height:9253;width:0;" stroked="t" coordsize="21600,21600">
              <v:path arrowok="t"/>
              <v:fill focussize="0,0"/>
              <v:stroke weight="0.48pt" color="#000000"/>
              <v:imagedata o:title=""/>
              <o:lock v:ext="edit"/>
            </v:line>
            <v:rect id="_x0000_s1111" o:spid="_x0000_s1111" o:spt="1" style="position:absolute;left:1670;top:8574;height:10;width:10;" fillcolor="#000000" filled="t" stroked="f" coordsize="21600,21600">
              <v:path/>
              <v:fill on="t" focussize="0,0"/>
              <v:stroke on="f"/>
              <v:imagedata o:title=""/>
              <o:lock v:ext="edit"/>
            </v:rect>
            <v:line id="_x0000_s1112" o:spid="_x0000_s1112" o:spt="20" style="position:absolute;left:1680;top:8579;height:0;width:2123;" stroked="t" coordsize="21600,21600">
              <v:path arrowok="t"/>
              <v:fill focussize="0,0"/>
              <v:stroke weight="0.48pt" color="#000000"/>
              <v:imagedata o:title=""/>
              <o:lock v:ext="edit"/>
            </v:line>
            <v:line id="_x0000_s1113" o:spid="_x0000_s1113" o:spt="20" style="position:absolute;left:3808;top:5933;height:2641;width:0;" stroked="t" coordsize="21600,21600">
              <v:path arrowok="t"/>
              <v:fill focussize="0,0"/>
              <v:stroke weight="0.48pt" color="#000000"/>
              <v:imagedata o:title=""/>
              <o:lock v:ext="edit"/>
            </v:line>
            <v:rect id="_x0000_s1114" o:spid="_x0000_s1114" o:spt="1" style="position:absolute;left:3803;top:8574;height:10;width:10;" fillcolor="#000000" filled="t" stroked="f" coordsize="21600,21600">
              <v:path/>
              <v:fill on="t" focussize="0,0"/>
              <v:stroke on="f"/>
              <v:imagedata o:title=""/>
              <o:lock v:ext="edit"/>
            </v:rect>
            <v:line id="_x0000_s1115" o:spid="_x0000_s1115" o:spt="20" style="position:absolute;left:3813;top:8579;height:0;width:2602;" stroked="t" coordsize="21600,21600">
              <v:path arrowok="t"/>
              <v:fill focussize="0,0"/>
              <v:stroke weight="0.48pt" color="#000000"/>
              <v:imagedata o:title=""/>
              <o:lock v:ext="edit"/>
            </v:line>
            <v:line id="_x0000_s1116" o:spid="_x0000_s1116" o:spt="20" style="position:absolute;left:6420;top:5933;height:2641;width:0;" stroked="t" coordsize="21600,21600">
              <v:path arrowok="t"/>
              <v:fill focussize="0,0"/>
              <v:stroke weight="0.48pt" color="#000000"/>
              <v:imagedata o:title=""/>
              <o:lock v:ext="edit"/>
            </v:line>
            <v:rect id="_x0000_s1117" o:spid="_x0000_s1117" o:spt="1" style="position:absolute;left:6415;top:8574;height:10;width:10;" fillcolor="#000000" filled="t" stroked="f" coordsize="21600,21600">
              <v:path/>
              <v:fill on="t" focussize="0,0"/>
              <v:stroke on="f"/>
              <v:imagedata o:title=""/>
              <o:lock v:ext="edit"/>
            </v:rect>
            <v:line id="_x0000_s1118" o:spid="_x0000_s1118" o:spt="20" style="position:absolute;left:6425;top:8579;height:0;width:1368;" stroked="t" coordsize="21600,21600">
              <v:path arrowok="t"/>
              <v:fill focussize="0,0"/>
              <v:stroke weight="0.48pt" color="#000000"/>
              <v:imagedata o:title=""/>
              <o:lock v:ext="edit"/>
            </v:line>
            <v:line id="_x0000_s1119" o:spid="_x0000_s1119" o:spt="20" style="position:absolute;left:7798;top:5933;height:2641;width:0;" stroked="t" coordsize="21600,21600">
              <v:path arrowok="t"/>
              <v:fill focussize="0,0"/>
              <v:stroke weight="0.48pt" color="#000000"/>
              <v:imagedata o:title=""/>
              <o:lock v:ext="edit"/>
            </v:line>
            <v:rect id="_x0000_s1120" o:spid="_x0000_s1120" o:spt="1" style="position:absolute;left:7793;top:8574;height:10;width:10;" fillcolor="#000000" filled="t" stroked="f" coordsize="21600,21600">
              <v:path/>
              <v:fill on="t" focussize="0,0"/>
              <v:stroke on="f"/>
              <v:imagedata o:title=""/>
              <o:lock v:ext="edit"/>
            </v:rect>
            <v:line id="_x0000_s1121" o:spid="_x0000_s1121" o:spt="20" style="position:absolute;left:7803;top:8579;height:0;width:2396;" stroked="t" coordsize="21600,21600">
              <v:path arrowok="t"/>
              <v:fill focussize="0,0"/>
              <v:stroke weight="0.48pt" color="#000000"/>
              <v:imagedata o:title=""/>
              <o:lock v:ext="edit"/>
            </v:line>
            <v:line id="_x0000_s1122" o:spid="_x0000_s1122" o:spt="20" style="position:absolute;left:10204;top:-679;height:9253;width:0;" stroked="t" coordsize="21600,21600">
              <v:path arrowok="t"/>
              <v:fill focussize="0,0"/>
              <v:stroke weight="0.48pt" color="#000000"/>
              <v:imagedata o:title=""/>
              <o:lock v:ext="edit"/>
            </v:line>
            <v:rect id="_x0000_s1123" o:spid="_x0000_s1123" o:spt="1" style="position:absolute;left:10199;top:8574;height:10;width:10;" fillcolor="#000000" filled="t" stroked="f" coordsize="21600,21600">
              <v:path/>
              <v:fill on="t" focussize="0,0"/>
              <v:stroke on="f"/>
              <v:imagedata o:title=""/>
              <o:lock v:ext="edit"/>
            </v:rect>
          </v:group>
        </w:pict>
      </w:r>
      <w:r>
        <w:rPr>
          <w:spacing w:val="-7"/>
        </w:rPr>
        <w:t xml:space="preserve">规定时间内跑完 </w:t>
      </w:r>
      <w:r>
        <w:t>2</w:t>
      </w:r>
      <w:r>
        <w:rPr>
          <w:spacing w:val="-33"/>
        </w:rPr>
        <w:t xml:space="preserve"> 组</w:t>
      </w:r>
      <w:r>
        <w:t>内容</w:t>
      </w:r>
    </w:p>
    <w:p>
      <w:pPr>
        <w:pStyle w:val="7"/>
        <w:spacing w:before="177" w:line="247" w:lineRule="exact"/>
        <w:ind w:left="618"/>
      </w:pPr>
      <w:r>
        <w:t>30 个一组，共四组</w:t>
      </w:r>
    </w:p>
    <w:p>
      <w:pPr>
        <w:pStyle w:val="7"/>
        <w:spacing w:line="247" w:lineRule="exact"/>
        <w:ind w:left="599"/>
      </w:pPr>
      <w:r>
        <w:rPr>
          <w:w w:val="105"/>
        </w:rPr>
        <w:t>慢跑 20—30 分钟</w:t>
      </w:r>
    </w:p>
    <w:p>
      <w:pPr>
        <w:pStyle w:val="7"/>
        <w:spacing w:before="168"/>
        <w:ind w:right="142"/>
        <w:jc w:val="right"/>
      </w:pPr>
      <w:r>
        <w:t>30</w:t>
      </w:r>
      <w:r>
        <w:rPr>
          <w:spacing w:val="-5"/>
        </w:rPr>
        <w:t xml:space="preserve"> 个一组，共四组</w:t>
      </w:r>
    </w:p>
    <w:p>
      <w:pPr>
        <w:pStyle w:val="7"/>
        <w:rPr>
          <w:sz w:val="34"/>
        </w:rPr>
      </w:pPr>
    </w:p>
    <w:p>
      <w:pPr>
        <w:pStyle w:val="7"/>
        <w:spacing w:line="192" w:lineRule="auto"/>
        <w:ind w:left="599" w:right="153" w:firstLine="19"/>
      </w:pPr>
      <w:r>
        <w:rPr>
          <w:w w:val="105"/>
        </w:rPr>
        <w:t>30m</w:t>
      </w:r>
      <w:r>
        <w:rPr>
          <w:spacing w:val="-9"/>
          <w:w w:val="105"/>
        </w:rPr>
        <w:t xml:space="preserve"> 一组，共四组</w:t>
      </w:r>
      <w:r>
        <w:rPr>
          <w:spacing w:val="-3"/>
          <w:w w:val="111"/>
        </w:rPr>
        <w:t>3</w:t>
      </w:r>
      <w:r>
        <w:rPr>
          <w:spacing w:val="1"/>
          <w:w w:val="167"/>
        </w:rPr>
        <w:t>m</w:t>
      </w:r>
      <w:r>
        <w:rPr>
          <w:spacing w:val="-4"/>
          <w:w w:val="44"/>
        </w:rPr>
        <w:t>i</w:t>
      </w:r>
      <w:r>
        <w:rPr>
          <w:w w:val="111"/>
        </w:rPr>
        <w:t>n</w:t>
      </w:r>
      <w:r>
        <w:rPr>
          <w:spacing w:val="-55"/>
        </w:rPr>
        <w:t xml:space="preserve"> </w:t>
      </w:r>
      <w:r>
        <w:rPr>
          <w:spacing w:val="-3"/>
          <w:w w:val="100"/>
        </w:rPr>
        <w:t>一组，共四组</w:t>
      </w:r>
    </w:p>
    <w:p>
      <w:pPr>
        <w:pStyle w:val="7"/>
        <w:spacing w:before="232" w:line="192" w:lineRule="auto"/>
        <w:ind w:left="599" w:right="142" w:firstLine="19"/>
      </w:pPr>
      <w:r>
        <w:t>30</w:t>
      </w:r>
      <w:r>
        <w:rPr>
          <w:spacing w:val="-8"/>
        </w:rPr>
        <w:t xml:space="preserve"> 个一组，共四组</w:t>
      </w:r>
      <w:r>
        <w:rPr>
          <w:spacing w:val="-3"/>
          <w:w w:val="111"/>
        </w:rPr>
        <w:t>3</w:t>
      </w:r>
      <w:r>
        <w:rPr>
          <w:spacing w:val="1"/>
          <w:w w:val="167"/>
        </w:rPr>
        <w:t>m</w:t>
      </w:r>
      <w:r>
        <w:rPr>
          <w:spacing w:val="-4"/>
          <w:w w:val="44"/>
        </w:rPr>
        <w:t>i</w:t>
      </w:r>
      <w:r>
        <w:rPr>
          <w:w w:val="111"/>
        </w:rPr>
        <w:t>n</w:t>
      </w:r>
      <w:r>
        <w:rPr>
          <w:spacing w:val="-55"/>
        </w:rPr>
        <w:t xml:space="preserve"> </w:t>
      </w:r>
      <w:r>
        <w:rPr>
          <w:w w:val="100"/>
        </w:rPr>
        <w:t>一组，共四组</w:t>
      </w:r>
    </w:p>
    <w:p>
      <w:pPr>
        <w:pStyle w:val="7"/>
        <w:rPr>
          <w:sz w:val="28"/>
        </w:rPr>
      </w:pPr>
      <w:r>
        <w:br w:type="column"/>
      </w:r>
    </w:p>
    <w:p>
      <w:pPr>
        <w:pStyle w:val="7"/>
        <w:spacing w:before="5"/>
        <w:rPr>
          <w:sz w:val="35"/>
        </w:rPr>
      </w:pPr>
    </w:p>
    <w:p>
      <w:pPr>
        <w:pStyle w:val="7"/>
        <w:spacing w:line="201" w:lineRule="auto"/>
        <w:ind w:left="646" w:firstLine="14"/>
      </w:pPr>
      <w:r>
        <w:t>田径场地点</w:t>
      </w:r>
    </w:p>
    <w:p>
      <w:pPr>
        <w:pStyle w:val="7"/>
        <w:spacing w:before="210" w:line="201" w:lineRule="auto"/>
        <w:ind w:left="646" w:firstLine="14"/>
      </w:pPr>
      <w:r>
        <w:rPr>
          <w:spacing w:val="-7"/>
        </w:rPr>
        <w:t>田径场</w:t>
      </w:r>
      <w:r>
        <w:t>田径场</w:t>
      </w:r>
    </w:p>
    <w:p>
      <w:pPr>
        <w:pStyle w:val="7"/>
        <w:spacing w:before="177"/>
        <w:ind w:left="661"/>
      </w:pPr>
      <w:r>
        <w:rPr>
          <w:spacing w:val="-7"/>
        </w:rPr>
        <w:t>田径场</w:t>
      </w:r>
    </w:p>
    <w:p>
      <w:pPr>
        <w:pStyle w:val="7"/>
        <w:rPr>
          <w:sz w:val="34"/>
        </w:rPr>
      </w:pPr>
    </w:p>
    <w:p>
      <w:pPr>
        <w:pStyle w:val="7"/>
        <w:spacing w:line="192" w:lineRule="auto"/>
        <w:ind w:left="646" w:firstLine="14"/>
      </w:pPr>
      <w:r>
        <w:rPr>
          <w:spacing w:val="-7"/>
        </w:rPr>
        <w:t>田径场</w:t>
      </w:r>
      <w:r>
        <w:t>田径场</w:t>
      </w:r>
    </w:p>
    <w:p>
      <w:pPr>
        <w:pStyle w:val="7"/>
        <w:spacing w:before="232" w:line="192" w:lineRule="auto"/>
        <w:ind w:left="646" w:firstLine="14"/>
      </w:pPr>
      <w:r>
        <w:rPr>
          <w:spacing w:val="-7"/>
        </w:rPr>
        <w:t>田径场</w:t>
      </w:r>
      <w:r>
        <w:t>田径场</w:t>
      </w:r>
    </w:p>
    <w:p>
      <w:pPr>
        <w:pStyle w:val="7"/>
        <w:rPr>
          <w:sz w:val="28"/>
        </w:rPr>
      </w:pPr>
      <w:r>
        <w:br w:type="column"/>
      </w:r>
    </w:p>
    <w:p>
      <w:pPr>
        <w:pStyle w:val="7"/>
        <w:spacing w:before="5"/>
        <w:rPr>
          <w:sz w:val="35"/>
        </w:rPr>
      </w:pPr>
    </w:p>
    <w:p>
      <w:pPr>
        <w:pStyle w:val="7"/>
        <w:spacing w:line="201" w:lineRule="auto"/>
        <w:ind w:left="690" w:right="1810"/>
      </w:pPr>
      <w:r>
        <w:t>心肺训练备注</w:t>
      </w:r>
    </w:p>
    <w:p>
      <w:pPr>
        <w:pStyle w:val="7"/>
        <w:spacing w:before="177" w:line="247" w:lineRule="exact"/>
        <w:ind w:left="690"/>
      </w:pPr>
      <w:r>
        <w:t>下肢力量训练</w:t>
      </w:r>
    </w:p>
    <w:p>
      <w:pPr>
        <w:pStyle w:val="7"/>
        <w:spacing w:line="247" w:lineRule="exact"/>
        <w:ind w:left="690"/>
      </w:pPr>
      <w:r>
        <w:t>升高体温，减少肌</w:t>
      </w:r>
    </w:p>
    <w:p>
      <w:pPr>
        <w:pStyle w:val="7"/>
        <w:spacing w:before="168" w:line="243" w:lineRule="exact"/>
        <w:ind w:left="253" w:right="955"/>
        <w:jc w:val="center"/>
      </w:pPr>
      <w:r>
        <w:t>下肢力量训练</w:t>
      </w:r>
    </w:p>
    <w:p>
      <w:pPr>
        <w:pStyle w:val="7"/>
        <w:spacing w:line="243" w:lineRule="exact"/>
        <w:ind w:left="253" w:right="961"/>
        <w:jc w:val="center"/>
      </w:pPr>
      <w:r>
        <w:t>肉黏制性，防止受伤。</w:t>
      </w:r>
    </w:p>
    <w:p>
      <w:pPr>
        <w:pStyle w:val="7"/>
        <w:spacing w:before="219" w:line="192" w:lineRule="auto"/>
        <w:ind w:left="690" w:right="1393"/>
      </w:pPr>
      <w:r>
        <w:rPr>
          <w:spacing w:val="-4"/>
        </w:rPr>
        <w:t>下肢力量训练</w:t>
      </w:r>
      <w:r>
        <w:t>心肺恢复</w:t>
      </w:r>
    </w:p>
    <w:p>
      <w:pPr>
        <w:pStyle w:val="7"/>
        <w:spacing w:before="232" w:line="192" w:lineRule="auto"/>
        <w:ind w:left="690" w:right="1393"/>
      </w:pPr>
      <w:r>
        <w:rPr>
          <w:spacing w:val="-4"/>
        </w:rPr>
        <w:t>下肢力量训练</w:t>
      </w:r>
      <w:r>
        <w:t>心肺恢复</w:t>
      </w:r>
    </w:p>
    <w:p>
      <w:pPr>
        <w:spacing w:after="0" w:line="192" w:lineRule="auto"/>
        <w:sectPr>
          <w:type w:val="continuous"/>
          <w:pgSz w:w="11910" w:h="16840"/>
          <w:pgMar w:top="1500" w:right="920" w:bottom="280" w:left="1140" w:header="720" w:footer="720" w:gutter="0"/>
          <w:cols w:equalWidth="0" w:num="4">
            <w:col w:w="2557" w:space="40"/>
            <w:col w:w="2525" w:space="39"/>
            <w:col w:w="1295" w:space="40"/>
            <w:col w:w="3354"/>
          </w:cols>
        </w:sectPr>
      </w:pPr>
    </w:p>
    <w:p>
      <w:pPr>
        <w:pStyle w:val="7"/>
        <w:spacing w:before="4"/>
        <w:rPr>
          <w:sz w:val="22"/>
        </w:rPr>
      </w:pPr>
    </w:p>
    <w:p>
      <w:pPr>
        <w:spacing w:after="0"/>
        <w:rPr>
          <w:sz w:val="22"/>
        </w:rPr>
        <w:sectPr>
          <w:type w:val="continuous"/>
          <w:pgSz w:w="11910" w:h="16840"/>
          <w:pgMar w:top="1500" w:right="920" w:bottom="280" w:left="1140" w:header="720" w:footer="720" w:gutter="0"/>
        </w:sectPr>
      </w:pPr>
    </w:p>
    <w:p>
      <w:pPr>
        <w:pStyle w:val="7"/>
        <w:spacing w:before="116"/>
        <w:ind w:left="1069"/>
      </w:pPr>
      <w:r>
        <w:t>窄距俯卧撑</w:t>
      </w:r>
    </w:p>
    <w:p>
      <w:pPr>
        <w:pStyle w:val="7"/>
        <w:spacing w:before="116"/>
        <w:ind w:left="1031"/>
      </w:pPr>
      <w:r>
        <w:br w:type="column"/>
      </w:r>
      <w:r>
        <w:t>30</w:t>
      </w:r>
      <w:r>
        <w:rPr>
          <w:spacing w:val="-8"/>
        </w:rPr>
        <w:t xml:space="preserve"> 个一组，共四组</w:t>
      </w:r>
    </w:p>
    <w:p>
      <w:pPr>
        <w:spacing w:before="116"/>
        <w:ind w:left="810" w:right="0" w:firstLine="0"/>
        <w:jc w:val="left"/>
        <w:rPr>
          <w:sz w:val="21"/>
        </w:rPr>
      </w:pPr>
      <w:r>
        <w:br w:type="column"/>
      </w:r>
      <w:r>
        <w:rPr>
          <w:sz w:val="21"/>
        </w:rPr>
        <w:t>田径场</w:t>
      </w:r>
    </w:p>
    <w:p>
      <w:pPr>
        <w:pStyle w:val="7"/>
        <w:spacing w:before="116"/>
        <w:ind w:left="704"/>
      </w:pPr>
      <w:r>
        <w:br w:type="column"/>
      </w:r>
      <w:r>
        <w:t>上肢力量锻炼</w:t>
      </w:r>
    </w:p>
    <w:p>
      <w:pPr>
        <w:spacing w:after="0"/>
        <w:sectPr>
          <w:type w:val="continuous"/>
          <w:pgSz w:w="11910" w:h="16840"/>
          <w:pgMar w:top="1500" w:right="920" w:bottom="280" w:left="1140" w:header="720" w:footer="720" w:gutter="0"/>
          <w:cols w:equalWidth="0" w:num="4">
            <w:col w:w="2126" w:space="40"/>
            <w:col w:w="2794" w:space="39"/>
            <w:col w:w="1444" w:space="39"/>
            <w:col w:w="3368"/>
          </w:cols>
        </w:sectPr>
      </w:pPr>
    </w:p>
    <w:p>
      <w:pPr>
        <w:pStyle w:val="7"/>
        <w:spacing w:before="8"/>
      </w:pPr>
    </w:p>
    <w:p>
      <w:pPr>
        <w:spacing w:after="0"/>
        <w:sectPr>
          <w:type w:val="continuous"/>
          <w:pgSz w:w="11910" w:h="16840"/>
          <w:pgMar w:top="1500" w:right="920" w:bottom="280" w:left="1140" w:header="720" w:footer="720" w:gutter="0"/>
        </w:sectPr>
      </w:pPr>
    </w:p>
    <w:p>
      <w:pPr>
        <w:pStyle w:val="7"/>
        <w:spacing w:before="116"/>
        <w:ind w:left="1069"/>
      </w:pPr>
      <w:r>
        <w:t>深蹲跳</w:t>
      </w:r>
    </w:p>
    <w:p>
      <w:pPr>
        <w:pStyle w:val="7"/>
        <w:spacing w:before="116"/>
        <w:ind w:left="1068"/>
      </w:pPr>
      <w:r>
        <w:br w:type="column"/>
      </w:r>
      <w:r>
        <w:t>30</w:t>
      </w:r>
      <w:r>
        <w:rPr>
          <w:spacing w:val="-8"/>
        </w:rPr>
        <w:t xml:space="preserve"> 个一组，共四组</w:t>
      </w:r>
    </w:p>
    <w:p>
      <w:pPr>
        <w:spacing w:before="116"/>
        <w:ind w:left="810" w:right="0" w:firstLine="0"/>
        <w:jc w:val="left"/>
        <w:rPr>
          <w:sz w:val="21"/>
        </w:rPr>
      </w:pPr>
      <w:r>
        <w:br w:type="column"/>
      </w:r>
      <w:r>
        <w:rPr>
          <w:sz w:val="21"/>
        </w:rPr>
        <w:t>田径场</w:t>
      </w:r>
    </w:p>
    <w:p>
      <w:pPr>
        <w:pStyle w:val="7"/>
        <w:spacing w:before="116"/>
        <w:ind w:left="704"/>
      </w:pPr>
      <w:r>
        <w:br w:type="column"/>
      </w:r>
      <w:r>
        <w:t>下肢力量锻炼</w:t>
      </w:r>
    </w:p>
    <w:p>
      <w:pPr>
        <w:spacing w:after="0"/>
        <w:sectPr>
          <w:type w:val="continuous"/>
          <w:pgSz w:w="11910" w:h="16840"/>
          <w:pgMar w:top="1500" w:right="920" w:bottom="280" w:left="1140" w:header="720" w:footer="720" w:gutter="0"/>
          <w:cols w:equalWidth="0" w:num="4">
            <w:col w:w="1743" w:space="384"/>
            <w:col w:w="2831" w:space="40"/>
            <w:col w:w="1444" w:space="40"/>
            <w:col w:w="3368"/>
          </w:cols>
        </w:sectPr>
      </w:pPr>
    </w:p>
    <w:p>
      <w:pPr>
        <w:pStyle w:val="7"/>
        <w:spacing w:before="9"/>
      </w:pPr>
    </w:p>
    <w:p>
      <w:pPr>
        <w:spacing w:after="0"/>
        <w:sectPr>
          <w:type w:val="continuous"/>
          <w:pgSz w:w="11910" w:h="16840"/>
          <w:pgMar w:top="1500" w:right="920" w:bottom="280" w:left="1140" w:header="720" w:footer="720" w:gutter="0"/>
        </w:sectPr>
      </w:pPr>
    </w:p>
    <w:p>
      <w:pPr>
        <w:pStyle w:val="7"/>
        <w:spacing w:before="116"/>
        <w:ind w:left="1069"/>
      </w:pPr>
      <w:r>
        <w:t>仰卧举腿</w:t>
      </w:r>
    </w:p>
    <w:p>
      <w:pPr>
        <w:pStyle w:val="7"/>
        <w:spacing w:before="116"/>
        <w:ind w:left="1068"/>
      </w:pPr>
      <w:r>
        <w:br w:type="column"/>
      </w:r>
      <w:r>
        <w:t>30</w:t>
      </w:r>
      <w:r>
        <w:rPr>
          <w:spacing w:val="-8"/>
        </w:rPr>
        <w:t xml:space="preserve"> 个一组，共四组</w:t>
      </w:r>
    </w:p>
    <w:p>
      <w:pPr>
        <w:spacing w:before="116"/>
        <w:ind w:left="810" w:right="0" w:firstLine="0"/>
        <w:jc w:val="left"/>
        <w:rPr>
          <w:sz w:val="21"/>
        </w:rPr>
      </w:pPr>
      <w:r>
        <w:br w:type="column"/>
      </w:r>
      <w:r>
        <w:rPr>
          <w:sz w:val="21"/>
        </w:rPr>
        <w:t>田径场</w:t>
      </w:r>
    </w:p>
    <w:p>
      <w:pPr>
        <w:pStyle w:val="7"/>
        <w:spacing w:before="116"/>
        <w:ind w:left="704"/>
      </w:pPr>
      <w:r>
        <w:br w:type="column"/>
      </w:r>
      <w:r>
        <w:t>核心锻炼</w:t>
      </w:r>
    </w:p>
    <w:p>
      <w:pPr>
        <w:spacing w:after="0"/>
        <w:sectPr>
          <w:type w:val="continuous"/>
          <w:pgSz w:w="11910" w:h="16840"/>
          <w:pgMar w:top="1500" w:right="920" w:bottom="280" w:left="1140" w:header="720" w:footer="720" w:gutter="0"/>
          <w:cols w:equalWidth="0" w:num="4">
            <w:col w:w="1954" w:space="173"/>
            <w:col w:w="2831" w:space="40"/>
            <w:col w:w="1444" w:space="40"/>
            <w:col w:w="3368"/>
          </w:cols>
        </w:sectPr>
      </w:pPr>
    </w:p>
    <w:p>
      <w:pPr>
        <w:pStyle w:val="7"/>
        <w:spacing w:before="8"/>
      </w:pPr>
    </w:p>
    <w:p>
      <w:pPr>
        <w:pStyle w:val="7"/>
        <w:tabs>
          <w:tab w:val="left" w:pos="1827"/>
          <w:tab w:val="left" w:pos="6077"/>
        </w:tabs>
        <w:spacing w:before="116"/>
        <w:ind w:left="1069"/>
      </w:pPr>
      <w:r>
        <w:rPr>
          <w:w w:val="105"/>
        </w:rPr>
        <w:t>Day</w:t>
      </w:r>
      <w:r>
        <w:rPr>
          <w:spacing w:val="-39"/>
          <w:w w:val="105"/>
        </w:rPr>
        <w:t xml:space="preserve"> </w:t>
      </w:r>
      <w:r>
        <w:rPr>
          <w:w w:val="105"/>
        </w:rPr>
        <w:t>8</w:t>
      </w:r>
      <w:r>
        <w:rPr>
          <w:w w:val="105"/>
        </w:rPr>
        <w:tab/>
      </w:r>
      <w:r>
        <w:rPr>
          <w:w w:val="105"/>
        </w:rPr>
        <w:t>纵跳摸高</w:t>
      </w:r>
      <w:r>
        <w:rPr>
          <w:spacing w:val="-5"/>
          <w:w w:val="105"/>
        </w:rPr>
        <w:t>专</w:t>
      </w:r>
      <w:r>
        <w:rPr>
          <w:w w:val="105"/>
        </w:rPr>
        <w:t>项训练+4*10M</w:t>
      </w:r>
      <w:r>
        <w:rPr>
          <w:spacing w:val="-78"/>
          <w:w w:val="105"/>
        </w:rPr>
        <w:t xml:space="preserve"> </w:t>
      </w:r>
      <w:r>
        <w:rPr>
          <w:spacing w:val="-5"/>
          <w:w w:val="105"/>
        </w:rPr>
        <w:t>折</w:t>
      </w:r>
      <w:r>
        <w:rPr>
          <w:w w:val="105"/>
        </w:rPr>
        <w:t>返跑专</w:t>
      </w:r>
      <w:r>
        <w:rPr>
          <w:spacing w:val="-5"/>
          <w:w w:val="105"/>
        </w:rPr>
        <w:t>项</w:t>
      </w:r>
      <w:r>
        <w:rPr>
          <w:w w:val="105"/>
        </w:rPr>
        <w:t>练习</w:t>
      </w:r>
      <w:r>
        <w:rPr>
          <w:w w:val="105"/>
        </w:rPr>
        <w:tab/>
      </w:r>
      <w:r>
        <w:rPr>
          <w:w w:val="105"/>
        </w:rPr>
        <w:t>下午</w:t>
      </w:r>
    </w:p>
    <w:p>
      <w:pPr>
        <w:pStyle w:val="7"/>
        <w:spacing w:before="8"/>
      </w:pPr>
    </w:p>
    <w:p>
      <w:pPr>
        <w:pStyle w:val="7"/>
        <w:tabs>
          <w:tab w:val="left" w:pos="3196"/>
          <w:tab w:val="left" w:pos="5808"/>
          <w:tab w:val="left" w:pos="7186"/>
        </w:tabs>
        <w:spacing w:before="116"/>
        <w:ind w:left="1069"/>
      </w:pPr>
      <w:r>
        <w:t>项目</w:t>
      </w:r>
      <w:r>
        <w:tab/>
      </w:r>
      <w:r>
        <w:t>内容</w:t>
      </w:r>
      <w:r>
        <w:tab/>
      </w:r>
      <w:r>
        <w:t>地点</w:t>
      </w:r>
      <w:r>
        <w:tab/>
      </w:r>
      <w:r>
        <w:t>备注</w:t>
      </w:r>
    </w:p>
    <w:p>
      <w:pPr>
        <w:pStyle w:val="7"/>
        <w:spacing w:before="9"/>
      </w:pPr>
    </w:p>
    <w:p>
      <w:pPr>
        <w:spacing w:after="0"/>
        <w:sectPr>
          <w:type w:val="continuous"/>
          <w:pgSz w:w="11910" w:h="16840"/>
          <w:pgMar w:top="1500" w:right="920" w:bottom="280" w:left="1140" w:header="720" w:footer="720" w:gutter="0"/>
        </w:sectPr>
      </w:pPr>
    </w:p>
    <w:p>
      <w:pPr>
        <w:pStyle w:val="7"/>
        <w:tabs>
          <w:tab w:val="left" w:pos="3196"/>
        </w:tabs>
        <w:spacing w:before="116"/>
        <w:ind w:left="1069"/>
      </w:pPr>
      <w:r>
        <w:t>热身</w:t>
      </w:r>
      <w:r>
        <w:tab/>
      </w:r>
      <w:r>
        <w:t>慢跑</w:t>
      </w:r>
      <w:r>
        <w:rPr>
          <w:spacing w:val="-34"/>
        </w:rPr>
        <w:t xml:space="preserve"> </w:t>
      </w:r>
      <w:r>
        <w:t>20—30</w:t>
      </w:r>
      <w:r>
        <w:rPr>
          <w:spacing w:val="-35"/>
        </w:rPr>
        <w:t xml:space="preserve"> </w:t>
      </w:r>
      <w:r>
        <w:t>分</w:t>
      </w:r>
      <w:r>
        <w:rPr>
          <w:spacing w:val="-16"/>
        </w:rPr>
        <w:t>钟</w:t>
      </w:r>
    </w:p>
    <w:p>
      <w:pPr>
        <w:spacing w:before="116"/>
        <w:ind w:left="949" w:right="0" w:firstLine="0"/>
        <w:jc w:val="left"/>
        <w:rPr>
          <w:sz w:val="21"/>
        </w:rPr>
      </w:pPr>
      <w:r>
        <w:br w:type="column"/>
      </w:r>
      <w:r>
        <w:rPr>
          <w:sz w:val="21"/>
        </w:rPr>
        <w:t>田径场</w:t>
      </w:r>
    </w:p>
    <w:p>
      <w:pPr>
        <w:pStyle w:val="7"/>
        <w:spacing w:before="116" w:line="583" w:lineRule="auto"/>
        <w:ind w:left="281" w:right="886" w:firstLine="423"/>
      </w:pPr>
      <w:r>
        <w:br w:type="column"/>
      </w:r>
      <w:r>
        <w:t>升高体温，减少肌肉黏制性，防止受伤。</w:t>
      </w:r>
    </w:p>
    <w:p>
      <w:pPr>
        <w:spacing w:after="0" w:line="583" w:lineRule="auto"/>
        <w:sectPr>
          <w:type w:val="continuous"/>
          <w:pgSz w:w="11910" w:h="16840"/>
          <w:pgMar w:top="1500" w:right="920" w:bottom="280" w:left="1140" w:header="720" w:footer="720" w:gutter="0"/>
          <w:cols w:equalWidth="0" w:num="3">
            <w:col w:w="4820" w:space="40"/>
            <w:col w:w="1583" w:space="39"/>
            <w:col w:w="3368"/>
          </w:cols>
        </w:sectPr>
      </w:pPr>
    </w:p>
    <w:p>
      <w:pPr>
        <w:pStyle w:val="7"/>
        <w:spacing w:before="8"/>
        <w:ind w:left="1069"/>
      </w:pPr>
      <w:r>
        <w:t>原地深蹲</w:t>
      </w:r>
    </w:p>
    <w:p>
      <w:pPr>
        <w:pStyle w:val="7"/>
        <w:spacing w:before="8"/>
        <w:ind w:left="1068"/>
      </w:pPr>
      <w:r>
        <w:br w:type="column"/>
      </w:r>
      <w:r>
        <w:t>30</w:t>
      </w:r>
      <w:r>
        <w:rPr>
          <w:spacing w:val="-8"/>
        </w:rPr>
        <w:t xml:space="preserve"> 个一组，共四组</w:t>
      </w:r>
    </w:p>
    <w:p>
      <w:pPr>
        <w:spacing w:before="8"/>
        <w:ind w:left="810" w:right="0" w:firstLine="0"/>
        <w:jc w:val="left"/>
        <w:rPr>
          <w:sz w:val="21"/>
        </w:rPr>
      </w:pPr>
      <w:r>
        <w:br w:type="column"/>
      </w:r>
      <w:r>
        <w:rPr>
          <w:sz w:val="21"/>
        </w:rPr>
        <w:t>田径场</w:t>
      </w:r>
    </w:p>
    <w:p>
      <w:pPr>
        <w:pStyle w:val="7"/>
        <w:spacing w:before="8"/>
        <w:ind w:left="704"/>
      </w:pPr>
      <w:r>
        <w:br w:type="column"/>
      </w:r>
      <w:r>
        <w:t>下肢力量训练</w:t>
      </w:r>
    </w:p>
    <w:p>
      <w:pPr>
        <w:spacing w:after="0"/>
        <w:sectPr>
          <w:type w:val="continuous"/>
          <w:pgSz w:w="11910" w:h="16840"/>
          <w:pgMar w:top="1500" w:right="920" w:bottom="280" w:left="1140" w:header="720" w:footer="720" w:gutter="0"/>
          <w:cols w:equalWidth="0" w:num="4">
            <w:col w:w="1954" w:space="173"/>
            <w:col w:w="2831" w:space="40"/>
            <w:col w:w="1444" w:space="40"/>
            <w:col w:w="3368"/>
          </w:cols>
        </w:sectPr>
      </w:pPr>
    </w:p>
    <w:tbl>
      <w:tblPr>
        <w:tblStyle w:val="12"/>
        <w:tblW w:w="0" w:type="auto"/>
        <w:tblInd w:w="5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612"/>
        <w:gridCol w:w="1378"/>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深蹲跳</w:t>
            </w:r>
          </w:p>
        </w:tc>
        <w:tc>
          <w:tcPr>
            <w:tcW w:w="2612" w:type="dxa"/>
          </w:tcPr>
          <w:p>
            <w:pPr>
              <w:pStyle w:val="16"/>
              <w:spacing w:before="197"/>
              <w:ind w:left="528"/>
              <w:rPr>
                <w:sz w:val="21"/>
              </w:rPr>
            </w:pPr>
            <w:r>
              <w:rPr>
                <w:sz w:val="21"/>
              </w:rPr>
              <w:t>30 个一组，共四组</w:t>
            </w:r>
          </w:p>
        </w:tc>
        <w:tc>
          <w:tcPr>
            <w:tcW w:w="1378" w:type="dxa"/>
          </w:tcPr>
          <w:p>
            <w:pPr>
              <w:pStyle w:val="16"/>
              <w:spacing w:before="197"/>
              <w:ind w:right="203"/>
              <w:jc w:val="right"/>
              <w:rPr>
                <w:sz w:val="21"/>
              </w:rPr>
            </w:pPr>
            <w:r>
              <w:rPr>
                <w:sz w:val="21"/>
              </w:rPr>
              <w:t>田径场</w:t>
            </w:r>
          </w:p>
        </w:tc>
        <w:tc>
          <w:tcPr>
            <w:tcW w:w="2406" w:type="dxa"/>
          </w:tcPr>
          <w:p>
            <w:pPr>
              <w:pStyle w:val="16"/>
              <w:spacing w:before="197"/>
              <w:ind w:left="528"/>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蛙跳</w:t>
            </w:r>
          </w:p>
        </w:tc>
        <w:tc>
          <w:tcPr>
            <w:tcW w:w="2612" w:type="dxa"/>
          </w:tcPr>
          <w:p>
            <w:pPr>
              <w:pStyle w:val="16"/>
              <w:ind w:left="528"/>
              <w:rPr>
                <w:sz w:val="21"/>
              </w:rPr>
            </w:pPr>
            <w:r>
              <w:rPr>
                <w:w w:val="110"/>
                <w:sz w:val="21"/>
              </w:rPr>
              <w:t>30m 一组，共四组</w:t>
            </w:r>
          </w:p>
        </w:tc>
        <w:tc>
          <w:tcPr>
            <w:tcW w:w="1378" w:type="dxa"/>
          </w:tcPr>
          <w:p>
            <w:pPr>
              <w:pStyle w:val="16"/>
              <w:ind w:right="203"/>
              <w:jc w:val="right"/>
              <w:rPr>
                <w:sz w:val="21"/>
              </w:rPr>
            </w:pPr>
            <w:r>
              <w:rPr>
                <w:sz w:val="21"/>
              </w:rPr>
              <w:t>田径场</w:t>
            </w:r>
          </w:p>
        </w:tc>
        <w:tc>
          <w:tcPr>
            <w:tcW w:w="2406" w:type="dxa"/>
          </w:tcPr>
          <w:p>
            <w:pPr>
              <w:pStyle w:val="16"/>
              <w:ind w:left="528"/>
              <w:rPr>
                <w:sz w:val="21"/>
              </w:rPr>
            </w:pPr>
            <w:r>
              <w:rPr>
                <w:sz w:val="21"/>
              </w:rPr>
              <w:t>下肢力量训练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spacing w:before="197"/>
              <w:ind w:left="533"/>
              <w:rPr>
                <w:sz w:val="21"/>
              </w:rPr>
            </w:pPr>
            <w:r>
              <w:rPr>
                <w:w w:val="105"/>
                <w:sz w:val="21"/>
              </w:rPr>
              <w:t>50 米快速跑</w:t>
            </w:r>
          </w:p>
        </w:tc>
        <w:tc>
          <w:tcPr>
            <w:tcW w:w="2612" w:type="dxa"/>
          </w:tcPr>
          <w:p>
            <w:pPr>
              <w:pStyle w:val="16"/>
              <w:spacing w:before="197"/>
              <w:ind w:left="528"/>
              <w:rPr>
                <w:sz w:val="21"/>
              </w:rPr>
            </w:pPr>
            <w:r>
              <w:rPr>
                <w:sz w:val="21"/>
              </w:rPr>
              <w:t>四组最大速度</w:t>
            </w:r>
          </w:p>
        </w:tc>
        <w:tc>
          <w:tcPr>
            <w:tcW w:w="1378" w:type="dxa"/>
          </w:tcPr>
          <w:p>
            <w:pPr>
              <w:pStyle w:val="16"/>
              <w:spacing w:before="197"/>
              <w:ind w:right="203"/>
              <w:jc w:val="right"/>
              <w:rPr>
                <w:sz w:val="21"/>
              </w:rPr>
            </w:pPr>
            <w:r>
              <w:rPr>
                <w:sz w:val="21"/>
              </w:rPr>
              <w:t>田径场</w:t>
            </w:r>
          </w:p>
        </w:tc>
        <w:tc>
          <w:tcPr>
            <w:tcW w:w="2406" w:type="dxa"/>
          </w:tcPr>
          <w:p>
            <w:pPr>
              <w:pStyle w:val="16"/>
              <w:spacing w:before="197"/>
              <w:ind w:left="528"/>
              <w:rPr>
                <w:sz w:val="21"/>
              </w:rPr>
            </w:pPr>
            <w:r>
              <w:rPr>
                <w:sz w:val="21"/>
              </w:rPr>
              <w:t>速度训练（组间需</w:t>
            </w:r>
          </w:p>
          <w:p>
            <w:pPr>
              <w:pStyle w:val="16"/>
              <w:spacing w:before="0"/>
              <w:rPr>
                <w:sz w:val="30"/>
              </w:rPr>
            </w:pPr>
          </w:p>
          <w:p>
            <w:pPr>
              <w:pStyle w:val="16"/>
              <w:spacing w:before="0"/>
              <w:ind w:left="105"/>
              <w:rPr>
                <w:sz w:val="21"/>
              </w:rPr>
            </w:pPr>
            <w:r>
              <w:rPr>
                <w:sz w:val="21"/>
              </w:rPr>
              <w:t>热身充分）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3" w:hRule="atLeast"/>
        </w:trPr>
        <w:tc>
          <w:tcPr>
            <w:tcW w:w="2132" w:type="dxa"/>
          </w:tcPr>
          <w:p>
            <w:pPr>
              <w:pStyle w:val="16"/>
              <w:ind w:left="533"/>
              <w:rPr>
                <w:sz w:val="21"/>
              </w:rPr>
            </w:pPr>
            <w:r>
              <w:rPr>
                <w:w w:val="110"/>
                <w:sz w:val="21"/>
              </w:rPr>
              <w:t>8*10m 折返跑</w:t>
            </w:r>
          </w:p>
        </w:tc>
        <w:tc>
          <w:tcPr>
            <w:tcW w:w="2612" w:type="dxa"/>
          </w:tcPr>
          <w:p>
            <w:pPr>
              <w:pStyle w:val="16"/>
              <w:ind w:left="528"/>
              <w:rPr>
                <w:sz w:val="21"/>
              </w:rPr>
            </w:pPr>
            <w:r>
              <w:rPr>
                <w:sz w:val="21"/>
              </w:rPr>
              <w:t>四组动作技术练习</w:t>
            </w:r>
          </w:p>
        </w:tc>
        <w:tc>
          <w:tcPr>
            <w:tcW w:w="1378" w:type="dxa"/>
          </w:tcPr>
          <w:p>
            <w:pPr>
              <w:pStyle w:val="16"/>
              <w:ind w:right="203"/>
              <w:jc w:val="right"/>
              <w:rPr>
                <w:sz w:val="21"/>
              </w:rPr>
            </w:pPr>
            <w:r>
              <w:rPr>
                <w:sz w:val="21"/>
              </w:rPr>
              <w:t>田径场</w:t>
            </w:r>
          </w:p>
        </w:tc>
        <w:tc>
          <w:tcPr>
            <w:tcW w:w="2406" w:type="dxa"/>
          </w:tcPr>
          <w:p>
            <w:pPr>
              <w:pStyle w:val="16"/>
              <w:ind w:left="105" w:firstLine="423"/>
              <w:rPr>
                <w:sz w:val="21"/>
              </w:rPr>
            </w:pPr>
            <w:r>
              <w:rPr>
                <w:sz w:val="21"/>
              </w:rPr>
              <w:t>技术训练，不要求</w:t>
            </w:r>
          </w:p>
          <w:p>
            <w:pPr>
              <w:pStyle w:val="16"/>
              <w:spacing w:before="2" w:line="650" w:lineRule="atLeast"/>
              <w:ind w:left="105" w:right="97"/>
              <w:rPr>
                <w:sz w:val="21"/>
              </w:rPr>
            </w:pPr>
            <w:r>
              <w:rPr>
                <w:sz w:val="21"/>
              </w:rPr>
              <w:t>最大速度，注意节奏和动作</w:t>
            </w:r>
          </w:p>
        </w:tc>
      </w:tr>
    </w:tbl>
    <w:p>
      <w:pPr>
        <w:pStyle w:val="7"/>
        <w:rPr>
          <w:sz w:val="20"/>
        </w:rPr>
      </w:pPr>
    </w:p>
    <w:p>
      <w:pPr>
        <w:pStyle w:val="7"/>
        <w:rPr>
          <w:sz w:val="20"/>
        </w:rPr>
      </w:pPr>
    </w:p>
    <w:p>
      <w:pPr>
        <w:pStyle w:val="7"/>
        <w:rPr>
          <w:sz w:val="20"/>
        </w:rPr>
      </w:pPr>
    </w:p>
    <w:p>
      <w:pPr>
        <w:pStyle w:val="7"/>
        <w:spacing w:before="4"/>
        <w:rPr>
          <w:sz w:val="12"/>
        </w:rPr>
      </w:pPr>
    </w:p>
    <w:tbl>
      <w:tblPr>
        <w:tblStyle w:val="12"/>
        <w:tblW w:w="0" w:type="auto"/>
        <w:tblInd w:w="5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578"/>
        <w:gridCol w:w="1411"/>
        <w:gridCol w:w="24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8526" w:type="dxa"/>
            <w:gridSpan w:val="4"/>
          </w:tcPr>
          <w:p>
            <w:pPr>
              <w:pStyle w:val="16"/>
              <w:tabs>
                <w:tab w:val="left" w:pos="1819"/>
              </w:tabs>
              <w:ind w:left="533"/>
              <w:rPr>
                <w:sz w:val="21"/>
              </w:rPr>
            </w:pPr>
            <w:r>
              <w:rPr>
                <w:w w:val="105"/>
                <w:sz w:val="21"/>
              </w:rPr>
              <w:t>Day 9</w:t>
            </w:r>
            <w:r>
              <w:rPr>
                <w:spacing w:val="-44"/>
                <w:w w:val="105"/>
                <w:sz w:val="21"/>
              </w:rPr>
              <w:t xml:space="preserve"> </w:t>
            </w:r>
            <w:r>
              <w:rPr>
                <w:w w:val="105"/>
                <w:sz w:val="21"/>
              </w:rPr>
              <w:t>全天</w:t>
            </w:r>
            <w:r>
              <w:rPr>
                <w:w w:val="105"/>
                <w:sz w:val="21"/>
              </w:rPr>
              <w:tab/>
            </w:r>
            <w:r>
              <w:rPr>
                <w:w w:val="105"/>
                <w:sz w:val="21"/>
              </w:rPr>
              <w:t>上午</w:t>
            </w:r>
            <w:r>
              <w:rPr>
                <w:spacing w:val="-5"/>
                <w:w w:val="105"/>
                <w:sz w:val="21"/>
              </w:rPr>
              <w:t>完</w:t>
            </w:r>
            <w:r>
              <w:rPr>
                <w:w w:val="105"/>
                <w:sz w:val="21"/>
              </w:rPr>
              <w:t>整一</w:t>
            </w:r>
            <w:r>
              <w:rPr>
                <w:spacing w:val="-5"/>
                <w:w w:val="105"/>
                <w:sz w:val="21"/>
              </w:rPr>
              <w:t>轮</w:t>
            </w:r>
            <w:r>
              <w:rPr>
                <w:w w:val="105"/>
                <w:sz w:val="21"/>
              </w:rPr>
              <w:t>+下午</w:t>
            </w:r>
            <w:r>
              <w:rPr>
                <w:spacing w:val="-14"/>
                <w:w w:val="105"/>
                <w:sz w:val="21"/>
              </w:rPr>
              <w:t xml:space="preserve"> </w:t>
            </w:r>
            <w:r>
              <w:rPr>
                <w:w w:val="105"/>
                <w:sz w:val="21"/>
              </w:rPr>
              <w:t>折返跑</w:t>
            </w:r>
            <w:r>
              <w:rPr>
                <w:spacing w:val="-4"/>
                <w:w w:val="105"/>
                <w:sz w:val="21"/>
              </w:rPr>
              <w:t>+</w:t>
            </w:r>
            <w:r>
              <w:rPr>
                <w:w w:val="105"/>
                <w:sz w:val="21"/>
              </w:rPr>
              <w:t>纵跳</w:t>
            </w:r>
            <w:r>
              <w:rPr>
                <w:spacing w:val="-5"/>
                <w:w w:val="105"/>
                <w:sz w:val="21"/>
              </w:rPr>
              <w:t>摸</w:t>
            </w:r>
            <w:r>
              <w:rPr>
                <w:w w:val="105"/>
                <w:sz w:val="21"/>
              </w:rPr>
              <w:t>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项目</w:t>
            </w:r>
          </w:p>
        </w:tc>
        <w:tc>
          <w:tcPr>
            <w:tcW w:w="2578" w:type="dxa"/>
          </w:tcPr>
          <w:p>
            <w:pPr>
              <w:pStyle w:val="16"/>
              <w:spacing w:before="197"/>
              <w:ind w:left="533"/>
              <w:rPr>
                <w:sz w:val="21"/>
              </w:rPr>
            </w:pPr>
            <w:r>
              <w:rPr>
                <w:sz w:val="21"/>
              </w:rPr>
              <w:t>内容</w:t>
            </w:r>
          </w:p>
        </w:tc>
        <w:tc>
          <w:tcPr>
            <w:tcW w:w="1411" w:type="dxa"/>
          </w:tcPr>
          <w:p>
            <w:pPr>
              <w:pStyle w:val="16"/>
              <w:spacing w:before="197"/>
              <w:ind w:left="533"/>
              <w:rPr>
                <w:sz w:val="21"/>
              </w:rPr>
            </w:pPr>
            <w:r>
              <w:rPr>
                <w:sz w:val="21"/>
              </w:rPr>
              <w:t>地点</w:t>
            </w:r>
          </w:p>
        </w:tc>
        <w:tc>
          <w:tcPr>
            <w:tcW w:w="2405" w:type="dxa"/>
          </w:tcPr>
          <w:p>
            <w:pPr>
              <w:pStyle w:val="16"/>
              <w:spacing w:before="197"/>
              <w:ind w:left="529"/>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ind w:left="533"/>
              <w:rPr>
                <w:sz w:val="21"/>
              </w:rPr>
            </w:pPr>
            <w:r>
              <w:rPr>
                <w:sz w:val="21"/>
              </w:rPr>
              <w:t>热身</w:t>
            </w:r>
          </w:p>
        </w:tc>
        <w:tc>
          <w:tcPr>
            <w:tcW w:w="2578" w:type="dxa"/>
          </w:tcPr>
          <w:p>
            <w:pPr>
              <w:pStyle w:val="16"/>
              <w:ind w:left="533"/>
              <w:rPr>
                <w:sz w:val="21"/>
              </w:rPr>
            </w:pPr>
            <w:r>
              <w:rPr>
                <w:w w:val="105"/>
                <w:sz w:val="21"/>
              </w:rPr>
              <w:t>慢跑 20—30 分钟</w:t>
            </w:r>
          </w:p>
        </w:tc>
        <w:tc>
          <w:tcPr>
            <w:tcW w:w="1411" w:type="dxa"/>
          </w:tcPr>
          <w:p>
            <w:pPr>
              <w:pStyle w:val="16"/>
              <w:ind w:left="533"/>
              <w:rPr>
                <w:sz w:val="21"/>
              </w:rPr>
            </w:pPr>
            <w:r>
              <w:rPr>
                <w:sz w:val="21"/>
              </w:rPr>
              <w:t>田径场</w:t>
            </w:r>
          </w:p>
        </w:tc>
        <w:tc>
          <w:tcPr>
            <w:tcW w:w="2405" w:type="dxa"/>
          </w:tcPr>
          <w:p>
            <w:pPr>
              <w:pStyle w:val="16"/>
              <w:ind w:right="94"/>
              <w:jc w:val="right"/>
              <w:rPr>
                <w:sz w:val="21"/>
              </w:rPr>
            </w:pPr>
            <w:r>
              <w:rPr>
                <w:sz w:val="21"/>
              </w:rPr>
              <w:t>升高体温，减少肌</w:t>
            </w:r>
          </w:p>
          <w:p>
            <w:pPr>
              <w:pStyle w:val="16"/>
              <w:spacing w:before="12"/>
              <w:rPr>
                <w:sz w:val="29"/>
              </w:rPr>
            </w:pPr>
          </w:p>
          <w:p>
            <w:pPr>
              <w:pStyle w:val="16"/>
              <w:spacing w:before="0"/>
              <w:ind w:right="185"/>
              <w:jc w:val="right"/>
              <w:rPr>
                <w:sz w:val="21"/>
              </w:rPr>
            </w:pPr>
            <w:r>
              <w:rPr>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w w:val="110"/>
                <w:sz w:val="21"/>
              </w:rPr>
              <w:t>4*10m 折返跑</w:t>
            </w:r>
          </w:p>
        </w:tc>
        <w:tc>
          <w:tcPr>
            <w:tcW w:w="2578" w:type="dxa"/>
          </w:tcPr>
          <w:p>
            <w:pPr>
              <w:pStyle w:val="16"/>
              <w:spacing w:before="197"/>
              <w:ind w:left="533"/>
              <w:rPr>
                <w:sz w:val="21"/>
              </w:rPr>
            </w:pPr>
            <w:r>
              <w:rPr>
                <w:sz w:val="21"/>
              </w:rPr>
              <w:t>成绩测评*4 组</w:t>
            </w:r>
          </w:p>
        </w:tc>
        <w:tc>
          <w:tcPr>
            <w:tcW w:w="1411" w:type="dxa"/>
          </w:tcPr>
          <w:p>
            <w:pPr>
              <w:pStyle w:val="16"/>
              <w:spacing w:before="197"/>
              <w:ind w:left="533"/>
              <w:rPr>
                <w:sz w:val="21"/>
              </w:rPr>
            </w:pPr>
            <w:r>
              <w:rPr>
                <w:sz w:val="21"/>
              </w:rPr>
              <w:t>田径场</w:t>
            </w:r>
          </w:p>
        </w:tc>
        <w:tc>
          <w:tcPr>
            <w:tcW w:w="2405" w:type="dxa"/>
            <w:vMerge w:val="restart"/>
          </w:tcPr>
          <w:p>
            <w:pPr>
              <w:pStyle w:val="16"/>
              <w:spacing w:before="197"/>
              <w:ind w:left="106" w:firstLine="423"/>
              <w:rPr>
                <w:sz w:val="21"/>
              </w:rPr>
            </w:pPr>
            <w:r>
              <w:rPr>
                <w:sz w:val="21"/>
              </w:rPr>
              <w:t>休息要充分，尽力</w:t>
            </w:r>
          </w:p>
          <w:p>
            <w:pPr>
              <w:pStyle w:val="16"/>
              <w:spacing w:before="4" w:line="650" w:lineRule="atLeast"/>
              <w:ind w:left="106" w:right="95"/>
              <w:rPr>
                <w:sz w:val="21"/>
              </w:rPr>
            </w:pPr>
            <w:r>
              <w:rPr>
                <w:sz w:val="21"/>
              </w:rPr>
              <w:t>达到最好成绩。两个项目交替进行。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6" w:hRule="atLeast"/>
        </w:trPr>
        <w:tc>
          <w:tcPr>
            <w:tcW w:w="2132" w:type="dxa"/>
          </w:tcPr>
          <w:p>
            <w:pPr>
              <w:pStyle w:val="16"/>
              <w:ind w:left="533"/>
              <w:rPr>
                <w:sz w:val="21"/>
              </w:rPr>
            </w:pPr>
            <w:r>
              <w:rPr>
                <w:sz w:val="21"/>
              </w:rPr>
              <w:t>纵跳摸高</w:t>
            </w:r>
          </w:p>
        </w:tc>
        <w:tc>
          <w:tcPr>
            <w:tcW w:w="2578" w:type="dxa"/>
          </w:tcPr>
          <w:p>
            <w:pPr>
              <w:pStyle w:val="16"/>
              <w:ind w:left="533"/>
              <w:rPr>
                <w:sz w:val="21"/>
              </w:rPr>
            </w:pPr>
            <w:r>
              <w:rPr>
                <w:sz w:val="21"/>
              </w:rPr>
              <w:t>成绩测评*4 组</w:t>
            </w:r>
          </w:p>
        </w:tc>
        <w:tc>
          <w:tcPr>
            <w:tcW w:w="1411" w:type="dxa"/>
          </w:tcPr>
          <w:p>
            <w:pPr>
              <w:pStyle w:val="16"/>
              <w:ind w:left="533"/>
              <w:rPr>
                <w:sz w:val="21"/>
              </w:rPr>
            </w:pPr>
            <w:r>
              <w:rPr>
                <w:sz w:val="21"/>
              </w:rPr>
              <w:t>田径场</w:t>
            </w:r>
          </w:p>
        </w:tc>
        <w:tc>
          <w:tcPr>
            <w:tcW w:w="240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132" w:type="dxa"/>
          </w:tcPr>
          <w:p>
            <w:pPr>
              <w:pStyle w:val="16"/>
              <w:spacing w:before="197"/>
              <w:ind w:left="533"/>
              <w:rPr>
                <w:sz w:val="21"/>
              </w:rPr>
            </w:pP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p>
        </w:tc>
        <w:tc>
          <w:tcPr>
            <w:tcW w:w="2578" w:type="dxa"/>
          </w:tcPr>
          <w:p>
            <w:pPr>
              <w:pStyle w:val="16"/>
              <w:spacing w:before="197"/>
              <w:ind w:left="533"/>
              <w:rPr>
                <w:sz w:val="21"/>
              </w:rPr>
            </w:pPr>
            <w:r>
              <w:rPr>
                <w:sz w:val="21"/>
              </w:rPr>
              <w:t>成绩测评*2 组</w:t>
            </w:r>
          </w:p>
        </w:tc>
        <w:tc>
          <w:tcPr>
            <w:tcW w:w="1411" w:type="dxa"/>
          </w:tcPr>
          <w:p>
            <w:pPr>
              <w:pStyle w:val="16"/>
              <w:spacing w:before="197"/>
              <w:ind w:left="533"/>
              <w:rPr>
                <w:sz w:val="21"/>
              </w:rPr>
            </w:pPr>
            <w:r>
              <w:rPr>
                <w:sz w:val="21"/>
              </w:rPr>
              <w:t>田径场</w:t>
            </w:r>
          </w:p>
        </w:tc>
        <w:tc>
          <w:tcPr>
            <w:tcW w:w="2405" w:type="dxa"/>
          </w:tcPr>
          <w:p>
            <w:pPr>
              <w:pStyle w:val="16"/>
              <w:spacing w:before="197"/>
              <w:ind w:left="529"/>
              <w:rPr>
                <w:sz w:val="21"/>
              </w:rPr>
            </w:pPr>
            <w:r>
              <w:rPr>
                <w:sz w:val="21"/>
              </w:rPr>
              <w:t>组间休息充分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202"/>
              <w:ind w:left="533"/>
              <w:rPr>
                <w:sz w:val="21"/>
              </w:rPr>
            </w:pPr>
            <w:r>
              <w:rPr>
                <w:sz w:val="21"/>
              </w:rPr>
              <w:t>俯卧撑</w:t>
            </w:r>
          </w:p>
        </w:tc>
        <w:tc>
          <w:tcPr>
            <w:tcW w:w="2578" w:type="dxa"/>
          </w:tcPr>
          <w:p>
            <w:pPr>
              <w:pStyle w:val="16"/>
              <w:spacing w:before="202"/>
              <w:ind w:left="533"/>
              <w:rPr>
                <w:sz w:val="21"/>
              </w:rPr>
            </w:pPr>
            <w:r>
              <w:rPr>
                <w:w w:val="105"/>
                <w:sz w:val="21"/>
              </w:rPr>
              <w:t>30 个一组，共 4 组</w:t>
            </w:r>
          </w:p>
        </w:tc>
        <w:tc>
          <w:tcPr>
            <w:tcW w:w="1411" w:type="dxa"/>
          </w:tcPr>
          <w:p>
            <w:pPr>
              <w:pStyle w:val="16"/>
              <w:spacing w:before="202"/>
              <w:ind w:left="533"/>
              <w:rPr>
                <w:sz w:val="21"/>
              </w:rPr>
            </w:pPr>
            <w:r>
              <w:rPr>
                <w:sz w:val="21"/>
              </w:rPr>
              <w:t>田径场</w:t>
            </w:r>
          </w:p>
        </w:tc>
        <w:tc>
          <w:tcPr>
            <w:tcW w:w="2405" w:type="dxa"/>
            <w:vMerge w:val="restart"/>
          </w:tcPr>
          <w:p>
            <w:pPr>
              <w:pStyle w:val="16"/>
              <w:spacing w:before="202" w:line="578" w:lineRule="auto"/>
              <w:ind w:left="106" w:right="48" w:firstLine="423"/>
              <w:rPr>
                <w:sz w:val="21"/>
              </w:rPr>
            </w:pPr>
            <w:r>
              <w:rPr>
                <w:sz w:val="21"/>
              </w:rPr>
              <w:t>休息时间不超过</w:t>
            </w:r>
            <w:r>
              <w:rPr>
                <w:w w:val="111"/>
                <w:sz w:val="21"/>
              </w:rPr>
              <w:t>1</w:t>
            </w:r>
            <w:r>
              <w:rPr>
                <w:w w:val="167"/>
                <w:sz w:val="21"/>
              </w:rPr>
              <w:t>m</w:t>
            </w:r>
            <w:r>
              <w:rPr>
                <w:w w:val="44"/>
                <w:sz w:val="21"/>
              </w:rPr>
              <w:t>i</w:t>
            </w:r>
            <w:r>
              <w:rPr>
                <w:w w:val="111"/>
                <w:sz w:val="21"/>
              </w:rPr>
              <w:t>n</w:t>
            </w:r>
            <w:r>
              <w:rPr>
                <w:w w:val="100"/>
                <w:sz w:val="21"/>
              </w:rPr>
              <w:t>。注意肌肉感觉和</w:t>
            </w:r>
          </w:p>
          <w:p>
            <w:pPr>
              <w:pStyle w:val="16"/>
              <w:spacing w:before="5"/>
              <w:ind w:left="106"/>
              <w:rPr>
                <w:sz w:val="21"/>
              </w:rPr>
            </w:pPr>
            <w:r>
              <w:rPr>
                <w:sz w:val="21"/>
              </w:rPr>
              <w:t>动作规范性。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平板支撑</w:t>
            </w:r>
          </w:p>
        </w:tc>
        <w:tc>
          <w:tcPr>
            <w:tcW w:w="2578" w:type="dxa"/>
          </w:tcPr>
          <w:p>
            <w:pPr>
              <w:pStyle w:val="16"/>
              <w:spacing w:before="197"/>
              <w:ind w:left="533"/>
              <w:rPr>
                <w:sz w:val="21"/>
              </w:rPr>
            </w:pPr>
            <w:r>
              <w:rPr>
                <w:spacing w:val="-3"/>
                <w:w w:val="111"/>
                <w:sz w:val="21"/>
              </w:rPr>
              <w:t>2</w:t>
            </w:r>
            <w:r>
              <w:rPr>
                <w:spacing w:val="1"/>
                <w:w w:val="167"/>
                <w:sz w:val="21"/>
              </w:rPr>
              <w:t>m</w:t>
            </w:r>
            <w:r>
              <w:rPr>
                <w:spacing w:val="-4"/>
                <w:w w:val="44"/>
                <w:sz w:val="21"/>
              </w:rPr>
              <w:t>i</w:t>
            </w:r>
            <w:r>
              <w:rPr>
                <w:w w:val="111"/>
                <w:sz w:val="21"/>
              </w:rPr>
              <w:t>n</w:t>
            </w:r>
            <w:r>
              <w:rPr>
                <w:spacing w:val="-55"/>
                <w:sz w:val="21"/>
              </w:rPr>
              <w:t xml:space="preserve"> </w:t>
            </w:r>
            <w:r>
              <w:rPr>
                <w:w w:val="100"/>
                <w:sz w:val="21"/>
              </w:rPr>
              <w:t>一组，共四组</w:t>
            </w:r>
          </w:p>
        </w:tc>
        <w:tc>
          <w:tcPr>
            <w:tcW w:w="1411" w:type="dxa"/>
          </w:tcPr>
          <w:p>
            <w:pPr>
              <w:pStyle w:val="16"/>
              <w:spacing w:before="197"/>
              <w:ind w:left="533"/>
              <w:rPr>
                <w:sz w:val="21"/>
              </w:rPr>
            </w:pPr>
            <w:r>
              <w:rPr>
                <w:sz w:val="21"/>
              </w:rPr>
              <w:t>田径场</w:t>
            </w:r>
          </w:p>
        </w:tc>
        <w:tc>
          <w:tcPr>
            <w:tcW w:w="240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z w:val="21"/>
              </w:rPr>
              <w:t>仰卧卷腹</w:t>
            </w:r>
          </w:p>
        </w:tc>
        <w:tc>
          <w:tcPr>
            <w:tcW w:w="2578" w:type="dxa"/>
          </w:tcPr>
          <w:p>
            <w:pPr>
              <w:pStyle w:val="16"/>
              <w:ind w:left="533"/>
              <w:rPr>
                <w:sz w:val="21"/>
              </w:rPr>
            </w:pPr>
            <w:r>
              <w:rPr>
                <w:w w:val="105"/>
                <w:sz w:val="21"/>
              </w:rPr>
              <w:t>30 个一组，共 4 组</w:t>
            </w:r>
          </w:p>
        </w:tc>
        <w:tc>
          <w:tcPr>
            <w:tcW w:w="1411" w:type="dxa"/>
          </w:tcPr>
          <w:p>
            <w:pPr>
              <w:pStyle w:val="16"/>
              <w:ind w:left="533"/>
              <w:rPr>
                <w:sz w:val="21"/>
              </w:rPr>
            </w:pPr>
            <w:r>
              <w:rPr>
                <w:sz w:val="21"/>
              </w:rPr>
              <w:t>田径场</w:t>
            </w:r>
          </w:p>
        </w:tc>
        <w:tc>
          <w:tcPr>
            <w:tcW w:w="2405" w:type="dxa"/>
            <w:vMerge w:val="continue"/>
            <w:tcBorders>
              <w:top w:val="nil"/>
            </w:tcBorders>
          </w:tcPr>
          <w:p>
            <w:pPr>
              <w:rPr>
                <w:sz w:val="2"/>
                <w:szCs w:val="2"/>
              </w:rPr>
            </w:pPr>
          </w:p>
        </w:tc>
      </w:tr>
    </w:tbl>
    <w:p>
      <w:pPr>
        <w:pStyle w:val="7"/>
        <w:rPr>
          <w:sz w:val="20"/>
        </w:rPr>
      </w:pPr>
    </w:p>
    <w:p>
      <w:pPr>
        <w:pStyle w:val="7"/>
        <w:rPr>
          <w:sz w:val="20"/>
        </w:rPr>
      </w:pPr>
    </w:p>
    <w:p>
      <w:pPr>
        <w:pStyle w:val="7"/>
        <w:rPr>
          <w:sz w:val="20"/>
        </w:rPr>
      </w:pPr>
    </w:p>
    <w:p>
      <w:pPr>
        <w:pStyle w:val="7"/>
        <w:spacing w:before="6"/>
        <w:rPr>
          <w:sz w:val="11"/>
        </w:rPr>
      </w:pPr>
      <w:r>
        <w:pict>
          <v:group id="_x0000_s1124" o:spid="_x0000_s1124" o:spt="203" style="position:absolute;left:0pt;margin-left:65.05pt;margin-top:9.55pt;height:33.65pt;width:459.35pt;mso-position-horizontal-relative:page;mso-wrap-distance-bottom:0pt;mso-wrap-distance-top:0pt;z-index:-251649024;mso-width-relative:page;mso-height-relative:page;" coordorigin="1301,191" coordsize="9187,673">
            <o:lock v:ext="edit"/>
            <v:line id="_x0000_s1125" o:spid="_x0000_s1125" o:spt="20" style="position:absolute;left:1666;top:196;height:0;width:8519;" stroked="t" coordsize="21600,21600">
              <v:path arrowok="t"/>
              <v:fill focussize="0,0"/>
              <v:stroke weight="0.48pt" color="#000000"/>
              <v:imagedata o:title=""/>
              <o:lock v:ext="edit"/>
            </v:line>
            <v:line id="_x0000_s1126" o:spid="_x0000_s1126" o:spt="20" style="position:absolute;left:1661;top:191;height:663;width:0;" stroked="t" coordsize="21600,21600">
              <v:path arrowok="t"/>
              <v:fill focussize="0,0"/>
              <v:stroke weight="0.48pt" color="#000000"/>
              <v:imagedata o:title=""/>
              <o:lock v:ext="edit"/>
            </v:line>
            <v:rect id="_x0000_s1127" o:spid="_x0000_s1127" o:spt="1" style="position:absolute;left:1656;top:854;height:10;width:10;" fillcolor="#000000" filled="t" stroked="f" coordsize="21600,21600">
              <v:path/>
              <v:fill on="t" focussize="0,0"/>
              <v:stroke on="f"/>
              <v:imagedata o:title=""/>
              <o:lock v:ext="edit"/>
            </v:rect>
            <v:rect id="_x0000_s1128" o:spid="_x0000_s1128" o:spt="1" style="position:absolute;left:1656;top:854;height:10;width:10;" fillcolor="#000000" filled="t" stroked="f" coordsize="21600,21600">
              <v:path/>
              <v:fill on="t" focussize="0,0"/>
              <v:stroke on="f"/>
              <v:imagedata o:title=""/>
              <o:lock v:ext="edit"/>
            </v:rect>
            <v:line id="_x0000_s1129" o:spid="_x0000_s1129" o:spt="20" style="position:absolute;left:1666;top:859;height:0;width:8519;" stroked="t" coordsize="21600,21600">
              <v:path arrowok="t"/>
              <v:fill focussize="0,0"/>
              <v:stroke weight="0.48pt" color="#000000"/>
              <v:imagedata o:title=""/>
              <o:lock v:ext="edit"/>
            </v:line>
            <v:line id="_x0000_s1130" o:spid="_x0000_s1130" o:spt="20" style="position:absolute;left:10189;top:191;height:663;width:0;" stroked="t" coordsize="21600,21600">
              <v:path arrowok="t"/>
              <v:fill focussize="0,0"/>
              <v:stroke weight="0.48pt" color="#000000"/>
              <v:imagedata o:title=""/>
              <o:lock v:ext="edit"/>
            </v:line>
            <v:rect id="_x0000_s1131" o:spid="_x0000_s1131" o:spt="1" style="position:absolute;left:10184;top:854;height:10;width:10;" fillcolor="#000000" filled="t" stroked="f" coordsize="21600,21600">
              <v:path/>
              <v:fill on="t" focussize="0,0"/>
              <v:stroke on="f"/>
              <v:imagedata o:title=""/>
              <o:lock v:ext="edit"/>
            </v:rect>
            <v:rect id="_x0000_s1132" o:spid="_x0000_s1132" o:spt="1" style="position:absolute;left:10184;top:854;height:10;width:10;" fillcolor="#000000" filled="t" stroked="f" coordsize="21600,21600">
              <v:path/>
              <v:fill on="t" focussize="0,0"/>
              <v:stroke on="f"/>
              <v:imagedata o:title=""/>
              <o:lock v:ext="edit"/>
            </v:rect>
            <v:shape id="_x0000_s1133" o:spid="_x0000_s1133" o:spt="202" type="#_x0000_t202" style="position:absolute;left:1301;top:595;height:212;width:2132;" filled="f" stroked="f" coordsize="21600,21600">
              <v:path/>
              <v:fill on="f" focussize="0,0"/>
              <v:stroke on="f" joinstyle="miter"/>
              <v:imagedata o:title=""/>
              <o:lock v:ext="edit"/>
              <v:textbox inset="0mm,0mm,0mm,0mm">
                <w:txbxContent>
                  <w:p>
                    <w:pPr>
                      <w:spacing w:before="0" w:line="211" w:lineRule="exact"/>
                      <w:ind w:left="0" w:right="0" w:firstLine="0"/>
                      <w:jc w:val="left"/>
                      <w:rPr>
                        <w:rFonts w:hint="eastAsia" w:ascii="黑体" w:eastAsia="黑体"/>
                        <w:b/>
                        <w:sz w:val="21"/>
                      </w:rPr>
                    </w:pPr>
                    <w:r>
                      <w:rPr>
                        <w:rFonts w:hint="eastAsia" w:ascii="黑体" w:eastAsia="黑体"/>
                        <w:b/>
                        <w:color w:val="7E7E7E"/>
                        <w:sz w:val="21"/>
                      </w:rPr>
                      <w:t>中公教育学员专用资料</w:t>
                    </w:r>
                  </w:p>
                </w:txbxContent>
              </v:textbox>
            </v:shape>
            <v:shape id="_x0000_s1134" o:spid="_x0000_s1134" o:spt="202" type="#_x0000_t202" style="position:absolute;left:2194;top:383;height:283;width:4068;" filled="f" stroked="f" coordsize="21600,21600">
              <v:path/>
              <v:fill on="f" focussize="0,0"/>
              <v:stroke on="f" joinstyle="miter"/>
              <v:imagedata o:title=""/>
              <o:lock v:ext="edit"/>
              <v:textbox inset="0mm,0mm,0mm,0mm">
                <w:txbxContent>
                  <w:p>
                    <w:pPr>
                      <w:tabs>
                        <w:tab w:val="left" w:pos="1401"/>
                      </w:tabs>
                      <w:spacing w:before="15" w:line="267" w:lineRule="exact"/>
                      <w:ind w:left="0" w:right="0" w:firstLine="0"/>
                      <w:jc w:val="left"/>
                      <w:rPr>
                        <w:sz w:val="21"/>
                      </w:rPr>
                    </w:pPr>
                    <w:r>
                      <w:rPr>
                        <w:w w:val="105"/>
                        <w:sz w:val="21"/>
                      </w:rPr>
                      <w:t>Day 10</w:t>
                    </w:r>
                    <w:r>
                      <w:rPr>
                        <w:spacing w:val="-42"/>
                        <w:w w:val="105"/>
                        <w:sz w:val="21"/>
                      </w:rPr>
                      <w:t xml:space="preserve"> </w:t>
                    </w:r>
                    <w:r>
                      <w:rPr>
                        <w:w w:val="105"/>
                        <w:sz w:val="21"/>
                      </w:rPr>
                      <w:t>全天</w:t>
                    </w:r>
                    <w:r>
                      <w:rPr>
                        <w:w w:val="105"/>
                        <w:sz w:val="21"/>
                      </w:rPr>
                      <w:tab/>
                    </w:r>
                    <w:r>
                      <w:rPr>
                        <w:sz w:val="21"/>
                      </w:rPr>
                      <w:t>上午完</w:t>
                    </w:r>
                    <w:r>
                      <w:rPr>
                        <w:spacing w:val="-5"/>
                        <w:sz w:val="21"/>
                      </w:rPr>
                      <w:t>整</w:t>
                    </w:r>
                    <w:r>
                      <w:rPr>
                        <w:sz w:val="21"/>
                      </w:rPr>
                      <w:t>一轮</w:t>
                    </w:r>
                    <w:r>
                      <w:rPr>
                        <w:spacing w:val="-4"/>
                        <w:sz w:val="21"/>
                      </w:rPr>
                      <w:t>+</w:t>
                    </w:r>
                    <w:r>
                      <w:rPr>
                        <w:sz w:val="21"/>
                      </w:rPr>
                      <w:t>下午完</w:t>
                    </w:r>
                    <w:r>
                      <w:rPr>
                        <w:spacing w:val="-5"/>
                        <w:sz w:val="21"/>
                      </w:rPr>
                      <w:t>整</w:t>
                    </w:r>
                    <w:r>
                      <w:rPr>
                        <w:sz w:val="21"/>
                      </w:rPr>
                      <w:t>一轮</w:t>
                    </w:r>
                  </w:p>
                </w:txbxContent>
              </v:textbox>
            </v:shape>
            <v:shape id="_x0000_s1135" o:spid="_x0000_s1135" o:spt="202" type="#_x0000_t202" style="position:absolute;left:5848;top:569;height:234;width:232;" filled="f" stroked="f" coordsize="21600,21600">
              <v:path/>
              <v:fill on="f" focussize="0,0"/>
              <v:stroke on="f" joinstyle="miter"/>
              <v:imagedata o:title=""/>
              <o:lock v:ext="edit"/>
              <v:textbox inset="0mm,0mm,0mm,0mm">
                <w:txbxContent>
                  <w:p>
                    <w:pPr>
                      <w:spacing w:before="0" w:line="234" w:lineRule="exact"/>
                      <w:ind w:left="0" w:right="0" w:firstLine="0"/>
                      <w:jc w:val="left"/>
                      <w:rPr>
                        <w:rFonts w:ascii="Times New Roman"/>
                        <w:sz w:val="21"/>
                      </w:rPr>
                    </w:pPr>
                    <w:r>
                      <w:rPr>
                        <w:rFonts w:ascii="Times New Roman"/>
                        <w:sz w:val="21"/>
                      </w:rPr>
                      <w:t>18</w:t>
                    </w:r>
                  </w:p>
                </w:txbxContent>
              </v:textbox>
            </v:shape>
            <v:shape id="_x0000_s1136" o:spid="_x0000_s1136" o:spt="202" type="#_x0000_t202" style="position:absolute;left:8144;top:610;height:212;width:2344;" filled="f" stroked="f" coordsize="21600,21600">
              <v:path/>
              <v:fill on="f" focussize="0,0"/>
              <v:stroke on="f" joinstyle="miter"/>
              <v:imagedata o:title=""/>
              <o:lock v:ext="edit"/>
              <v:textbox inset="0mm,0mm,0mm,0mm">
                <w:txbxContent>
                  <w:p>
                    <w:pPr>
                      <w:spacing w:before="0" w:line="211" w:lineRule="exact"/>
                      <w:ind w:left="0" w:right="0" w:firstLine="0"/>
                      <w:jc w:val="left"/>
                      <w:rPr>
                        <w:rFonts w:hint="eastAsia" w:ascii="黑体" w:eastAsia="黑体"/>
                        <w:b/>
                        <w:sz w:val="21"/>
                      </w:rPr>
                    </w:pPr>
                    <w:r>
                      <w:rPr>
                        <w:rFonts w:hint="eastAsia" w:ascii="黑体" w:eastAsia="黑体"/>
                        <w:b/>
                        <w:color w:val="7E7E7E"/>
                        <w:sz w:val="21"/>
                      </w:rPr>
                      <w:t>报名专线：400-6300-999</w:t>
                    </w:r>
                  </w:p>
                </w:txbxContent>
              </v:textbox>
            </v:shape>
            <w10:wrap type="topAndBottom"/>
          </v:group>
        </w:pict>
      </w:r>
    </w:p>
    <w:p>
      <w:pPr>
        <w:spacing w:after="0"/>
        <w:rPr>
          <w:sz w:val="11"/>
        </w:rPr>
        <w:sectPr>
          <w:headerReference r:id="rId5" w:type="default"/>
          <w:footerReference r:id="rId6" w:type="default"/>
          <w:pgSz w:w="11910" w:h="16840"/>
          <w:pgMar w:top="1460" w:right="920" w:bottom="280" w:left="1140" w:header="675" w:footer="0" w:gutter="0"/>
        </w:sectPr>
      </w:pPr>
    </w:p>
    <w:tbl>
      <w:tblPr>
        <w:tblStyle w:val="12"/>
        <w:tblW w:w="0" w:type="auto"/>
        <w:tblInd w:w="5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578"/>
        <w:gridCol w:w="1440"/>
        <w:gridCol w:w="23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spacing w:before="197"/>
              <w:ind w:left="533"/>
              <w:rPr>
                <w:sz w:val="21"/>
              </w:rPr>
            </w:pPr>
            <w:r>
              <w:rPr>
                <w:sz w:val="21"/>
              </w:rPr>
              <w:t>项目</w:t>
            </w:r>
          </w:p>
        </w:tc>
        <w:tc>
          <w:tcPr>
            <w:tcW w:w="2578" w:type="dxa"/>
          </w:tcPr>
          <w:p>
            <w:pPr>
              <w:pStyle w:val="16"/>
              <w:spacing w:before="197"/>
              <w:ind w:left="528"/>
              <w:rPr>
                <w:sz w:val="21"/>
              </w:rPr>
            </w:pPr>
            <w:r>
              <w:rPr>
                <w:sz w:val="21"/>
              </w:rPr>
              <w:t>内容</w:t>
            </w:r>
          </w:p>
        </w:tc>
        <w:tc>
          <w:tcPr>
            <w:tcW w:w="1440" w:type="dxa"/>
          </w:tcPr>
          <w:p>
            <w:pPr>
              <w:pStyle w:val="16"/>
              <w:spacing w:before="197"/>
              <w:ind w:left="528"/>
              <w:rPr>
                <w:sz w:val="21"/>
              </w:rPr>
            </w:pPr>
            <w:r>
              <w:rPr>
                <w:sz w:val="21"/>
              </w:rPr>
              <w:t>地点</w:t>
            </w:r>
          </w:p>
        </w:tc>
        <w:tc>
          <w:tcPr>
            <w:tcW w:w="2377" w:type="dxa"/>
          </w:tcPr>
          <w:p>
            <w:pPr>
              <w:pStyle w:val="16"/>
              <w:spacing w:before="197"/>
              <w:ind w:left="529"/>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2132" w:type="dxa"/>
          </w:tcPr>
          <w:p>
            <w:pPr>
              <w:pStyle w:val="16"/>
              <w:ind w:left="533"/>
              <w:rPr>
                <w:sz w:val="21"/>
              </w:rPr>
            </w:pPr>
            <w:r>
              <w:rPr>
                <w:sz w:val="21"/>
              </w:rPr>
              <w:t>热身</w:t>
            </w:r>
          </w:p>
        </w:tc>
        <w:tc>
          <w:tcPr>
            <w:tcW w:w="2578" w:type="dxa"/>
          </w:tcPr>
          <w:p>
            <w:pPr>
              <w:pStyle w:val="16"/>
              <w:ind w:left="528"/>
              <w:rPr>
                <w:sz w:val="21"/>
              </w:rPr>
            </w:pPr>
            <w:r>
              <w:rPr>
                <w:w w:val="105"/>
                <w:sz w:val="21"/>
              </w:rPr>
              <w:t>慢跑 20—30 分钟</w:t>
            </w:r>
          </w:p>
        </w:tc>
        <w:tc>
          <w:tcPr>
            <w:tcW w:w="1440" w:type="dxa"/>
          </w:tcPr>
          <w:p>
            <w:pPr>
              <w:pStyle w:val="16"/>
              <w:ind w:left="528"/>
              <w:rPr>
                <w:sz w:val="21"/>
              </w:rPr>
            </w:pPr>
            <w:r>
              <w:rPr>
                <w:sz w:val="21"/>
              </w:rPr>
              <w:t>田径场</w:t>
            </w:r>
          </w:p>
        </w:tc>
        <w:tc>
          <w:tcPr>
            <w:tcW w:w="2377" w:type="dxa"/>
          </w:tcPr>
          <w:p>
            <w:pPr>
              <w:pStyle w:val="16"/>
              <w:ind w:right="94"/>
              <w:jc w:val="right"/>
              <w:rPr>
                <w:sz w:val="21"/>
              </w:rPr>
            </w:pPr>
            <w:r>
              <w:rPr>
                <w:sz w:val="21"/>
              </w:rPr>
              <w:t>升高体温，减少肌</w:t>
            </w:r>
          </w:p>
          <w:p>
            <w:pPr>
              <w:pStyle w:val="16"/>
              <w:spacing w:before="12"/>
              <w:rPr>
                <w:sz w:val="29"/>
              </w:rPr>
            </w:pPr>
          </w:p>
          <w:p>
            <w:pPr>
              <w:pStyle w:val="16"/>
              <w:spacing w:before="0"/>
              <w:ind w:right="156"/>
              <w:jc w:val="right"/>
              <w:rPr>
                <w:sz w:val="21"/>
              </w:rPr>
            </w:pPr>
            <w:r>
              <w:rPr>
                <w:sz w:val="21"/>
              </w:rPr>
              <w:t>肉黏制性，防止受伤。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w w:val="110"/>
                <w:sz w:val="21"/>
              </w:rPr>
              <w:t>4*10m 折返跑</w:t>
            </w:r>
          </w:p>
        </w:tc>
        <w:tc>
          <w:tcPr>
            <w:tcW w:w="2578" w:type="dxa"/>
          </w:tcPr>
          <w:p>
            <w:pPr>
              <w:pStyle w:val="16"/>
              <w:ind w:left="528"/>
              <w:rPr>
                <w:sz w:val="21"/>
              </w:rPr>
            </w:pPr>
            <w:r>
              <w:rPr>
                <w:sz w:val="21"/>
              </w:rPr>
              <w:t>成绩测评*4 组</w:t>
            </w:r>
          </w:p>
        </w:tc>
        <w:tc>
          <w:tcPr>
            <w:tcW w:w="1440" w:type="dxa"/>
          </w:tcPr>
          <w:p>
            <w:pPr>
              <w:pStyle w:val="16"/>
              <w:ind w:left="528"/>
              <w:rPr>
                <w:sz w:val="21"/>
              </w:rPr>
            </w:pPr>
            <w:r>
              <w:rPr>
                <w:sz w:val="21"/>
              </w:rPr>
              <w:t>田径场</w:t>
            </w:r>
          </w:p>
        </w:tc>
        <w:tc>
          <w:tcPr>
            <w:tcW w:w="2377" w:type="dxa"/>
            <w:vMerge w:val="restart"/>
          </w:tcPr>
          <w:p>
            <w:pPr>
              <w:pStyle w:val="16"/>
              <w:ind w:left="106" w:firstLine="423"/>
              <w:rPr>
                <w:sz w:val="21"/>
              </w:rPr>
            </w:pPr>
            <w:r>
              <w:rPr>
                <w:sz w:val="21"/>
              </w:rPr>
              <w:t>休息要充分，尽力</w:t>
            </w:r>
          </w:p>
          <w:p>
            <w:pPr>
              <w:pStyle w:val="16"/>
              <w:spacing w:before="3" w:line="650" w:lineRule="atLeast"/>
              <w:ind w:left="106" w:right="98"/>
              <w:rPr>
                <w:sz w:val="21"/>
              </w:rPr>
            </w:pPr>
            <w:r>
              <w:rPr>
                <w:sz w:val="21"/>
              </w:rPr>
              <w:t>达到最好成绩。两个项目交替进行。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0" w:hRule="atLeast"/>
        </w:trPr>
        <w:tc>
          <w:tcPr>
            <w:tcW w:w="2132" w:type="dxa"/>
          </w:tcPr>
          <w:p>
            <w:pPr>
              <w:pStyle w:val="16"/>
              <w:ind w:left="533"/>
              <w:rPr>
                <w:sz w:val="21"/>
              </w:rPr>
            </w:pPr>
            <w:r>
              <w:rPr>
                <w:sz w:val="21"/>
              </w:rPr>
              <w:t>纵跳摸高</w:t>
            </w:r>
          </w:p>
        </w:tc>
        <w:tc>
          <w:tcPr>
            <w:tcW w:w="2578" w:type="dxa"/>
          </w:tcPr>
          <w:p>
            <w:pPr>
              <w:pStyle w:val="16"/>
              <w:ind w:left="528"/>
              <w:rPr>
                <w:sz w:val="21"/>
              </w:rPr>
            </w:pPr>
            <w:r>
              <w:rPr>
                <w:sz w:val="21"/>
              </w:rPr>
              <w:t>成绩测评*4 组</w:t>
            </w:r>
          </w:p>
        </w:tc>
        <w:tc>
          <w:tcPr>
            <w:tcW w:w="1440" w:type="dxa"/>
          </w:tcPr>
          <w:p>
            <w:pPr>
              <w:pStyle w:val="16"/>
              <w:ind w:left="528"/>
              <w:rPr>
                <w:sz w:val="21"/>
              </w:rPr>
            </w:pPr>
            <w:r>
              <w:rPr>
                <w:sz w:val="21"/>
              </w:rPr>
              <w:t>田径场</w:t>
            </w:r>
          </w:p>
        </w:tc>
        <w:tc>
          <w:tcPr>
            <w:tcW w:w="237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132" w:type="dxa"/>
          </w:tcPr>
          <w:p>
            <w:pPr>
              <w:pStyle w:val="16"/>
              <w:ind w:left="533"/>
              <w:rPr>
                <w:sz w:val="21"/>
              </w:rPr>
            </w:pPr>
            <w:r>
              <w:rPr>
                <w:spacing w:val="-3"/>
                <w:w w:val="111"/>
                <w:sz w:val="21"/>
              </w:rPr>
              <w:t>800</w:t>
            </w:r>
            <w:r>
              <w:rPr>
                <w:spacing w:val="1"/>
                <w:w w:val="167"/>
                <w:sz w:val="21"/>
              </w:rPr>
              <w:t>m</w:t>
            </w:r>
            <w:r>
              <w:rPr>
                <w:spacing w:val="-2"/>
                <w:w w:val="55"/>
                <w:sz w:val="21"/>
              </w:rPr>
              <w:t>/</w:t>
            </w:r>
            <w:r>
              <w:rPr>
                <w:spacing w:val="-3"/>
                <w:w w:val="111"/>
                <w:sz w:val="21"/>
              </w:rPr>
              <w:t>1</w:t>
            </w:r>
            <w:r>
              <w:rPr>
                <w:spacing w:val="2"/>
                <w:w w:val="111"/>
                <w:sz w:val="21"/>
              </w:rPr>
              <w:t>0</w:t>
            </w:r>
            <w:r>
              <w:rPr>
                <w:spacing w:val="-3"/>
                <w:w w:val="111"/>
                <w:sz w:val="21"/>
              </w:rPr>
              <w:t>00</w:t>
            </w:r>
            <w:r>
              <w:rPr>
                <w:w w:val="167"/>
                <w:sz w:val="21"/>
              </w:rPr>
              <w:t>m</w:t>
            </w:r>
          </w:p>
        </w:tc>
        <w:tc>
          <w:tcPr>
            <w:tcW w:w="2578" w:type="dxa"/>
          </w:tcPr>
          <w:p>
            <w:pPr>
              <w:pStyle w:val="16"/>
              <w:ind w:left="528"/>
              <w:rPr>
                <w:sz w:val="21"/>
              </w:rPr>
            </w:pPr>
            <w:r>
              <w:rPr>
                <w:sz w:val="21"/>
              </w:rPr>
              <w:t>成绩测评*2 组</w:t>
            </w:r>
          </w:p>
        </w:tc>
        <w:tc>
          <w:tcPr>
            <w:tcW w:w="1440" w:type="dxa"/>
          </w:tcPr>
          <w:p>
            <w:pPr>
              <w:pStyle w:val="16"/>
              <w:ind w:left="528"/>
              <w:rPr>
                <w:sz w:val="21"/>
              </w:rPr>
            </w:pPr>
            <w:r>
              <w:rPr>
                <w:sz w:val="21"/>
              </w:rPr>
              <w:t>田径场</w:t>
            </w:r>
          </w:p>
        </w:tc>
        <w:tc>
          <w:tcPr>
            <w:tcW w:w="2377" w:type="dxa"/>
          </w:tcPr>
          <w:p>
            <w:pPr>
              <w:pStyle w:val="16"/>
              <w:ind w:left="529"/>
              <w:rPr>
                <w:sz w:val="21"/>
              </w:rPr>
            </w:pPr>
            <w:r>
              <w:rPr>
                <w:sz w:val="21"/>
              </w:rPr>
              <w:t>组间休息充分</w:t>
            </w:r>
          </w:p>
        </w:tc>
      </w:tr>
    </w:tbl>
    <w:p>
      <w:pPr>
        <w:pStyle w:val="7"/>
        <w:rPr>
          <w:sz w:val="20"/>
        </w:rPr>
      </w:pPr>
    </w:p>
    <w:p>
      <w:pPr>
        <w:pStyle w:val="7"/>
        <w:rPr>
          <w:sz w:val="20"/>
        </w:rPr>
      </w:pPr>
    </w:p>
    <w:p>
      <w:pPr>
        <w:pStyle w:val="7"/>
        <w:spacing w:before="7"/>
        <w:rPr>
          <w:sz w:val="19"/>
        </w:rPr>
      </w:pPr>
    </w:p>
    <w:tbl>
      <w:tblPr>
        <w:tblStyle w:val="12"/>
        <w:tblW w:w="0" w:type="auto"/>
        <w:tblInd w:w="5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7"/>
        <w:gridCol w:w="2197"/>
        <w:gridCol w:w="42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28" w:type="dxa"/>
            <w:gridSpan w:val="3"/>
          </w:tcPr>
          <w:p>
            <w:pPr>
              <w:pStyle w:val="16"/>
              <w:spacing w:before="197"/>
              <w:ind w:left="533"/>
              <w:rPr>
                <w:sz w:val="21"/>
              </w:rPr>
            </w:pPr>
            <w:r>
              <w:rPr>
                <w:sz w:val="21"/>
              </w:rPr>
              <w:t>放松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067" w:type="dxa"/>
            <w:tcBorders>
              <w:right w:val="nil"/>
            </w:tcBorders>
          </w:tcPr>
          <w:p>
            <w:pPr>
              <w:pStyle w:val="16"/>
              <w:spacing w:before="202"/>
              <w:ind w:left="533"/>
              <w:rPr>
                <w:sz w:val="21"/>
              </w:rPr>
            </w:pPr>
            <w:r>
              <w:rPr>
                <w:sz w:val="21"/>
              </w:rPr>
              <w:t>（1）呼吸放松</w:t>
            </w:r>
          </w:p>
        </w:tc>
        <w:tc>
          <w:tcPr>
            <w:tcW w:w="2197" w:type="dxa"/>
            <w:tcBorders>
              <w:left w:val="nil"/>
            </w:tcBorders>
          </w:tcPr>
          <w:p>
            <w:pPr>
              <w:pStyle w:val="16"/>
              <w:spacing w:before="202"/>
              <w:ind w:left="165"/>
              <w:rPr>
                <w:sz w:val="21"/>
              </w:rPr>
            </w:pPr>
            <w:r>
              <w:rPr>
                <w:sz w:val="21"/>
              </w:rPr>
              <w:t>闭眼</w:t>
            </w:r>
          </w:p>
        </w:tc>
        <w:tc>
          <w:tcPr>
            <w:tcW w:w="4264" w:type="dxa"/>
          </w:tcPr>
          <w:p>
            <w:pPr>
              <w:pStyle w:val="16"/>
              <w:spacing w:before="202"/>
              <w:ind w:left="528"/>
              <w:rPr>
                <w:sz w:val="21"/>
              </w:rPr>
            </w:pPr>
            <w:r>
              <w:rPr>
                <w:sz w:val="21"/>
              </w:rPr>
              <w:t>深呼吸（听轻音乐，想象）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067" w:type="dxa"/>
            <w:vMerge w:val="restart"/>
            <w:tcBorders>
              <w:right w:val="nil"/>
            </w:tcBorders>
          </w:tcPr>
          <w:p>
            <w:pPr>
              <w:pStyle w:val="16"/>
              <w:spacing w:before="197"/>
              <w:ind w:left="533"/>
              <w:rPr>
                <w:sz w:val="21"/>
              </w:rPr>
            </w:pPr>
            <w:r>
              <w:rPr>
                <w:sz w:val="21"/>
              </w:rPr>
              <w:t>（2）肌肉拉伸</w:t>
            </w:r>
          </w:p>
        </w:tc>
        <w:tc>
          <w:tcPr>
            <w:tcW w:w="2197" w:type="dxa"/>
            <w:vMerge w:val="restart"/>
            <w:tcBorders>
              <w:left w:val="nil"/>
            </w:tcBorders>
          </w:tcPr>
          <w:p>
            <w:pPr>
              <w:pStyle w:val="16"/>
              <w:spacing w:before="197"/>
              <w:ind w:left="165"/>
              <w:rPr>
                <w:sz w:val="21"/>
              </w:rPr>
            </w:pPr>
            <w:r>
              <w:rPr>
                <w:sz w:val="21"/>
              </w:rPr>
              <w:t>上肢</w:t>
            </w:r>
          </w:p>
          <w:p>
            <w:pPr>
              <w:pStyle w:val="16"/>
              <w:spacing w:before="0"/>
              <w:rPr>
                <w:sz w:val="30"/>
              </w:rPr>
            </w:pPr>
          </w:p>
          <w:p>
            <w:pPr>
              <w:pStyle w:val="16"/>
              <w:spacing w:before="0"/>
              <w:ind w:left="156"/>
              <w:rPr>
                <w:sz w:val="21"/>
              </w:rPr>
            </w:pPr>
            <w:r>
              <w:rPr>
                <w:spacing w:val="-5"/>
                <w:sz w:val="21"/>
              </w:rPr>
              <w:t>下肢</w:t>
            </w:r>
          </w:p>
        </w:tc>
        <w:tc>
          <w:tcPr>
            <w:tcW w:w="4264" w:type="dxa"/>
          </w:tcPr>
          <w:p>
            <w:pPr>
              <w:pStyle w:val="16"/>
              <w:spacing w:before="197"/>
              <w:ind w:left="528"/>
              <w:rPr>
                <w:sz w:val="21"/>
              </w:rPr>
            </w:pPr>
            <w:r>
              <w:rPr>
                <w:sz w:val="21"/>
              </w:rPr>
              <w:t>扩胸运动，振臂运动（拉伸）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067" w:type="dxa"/>
            <w:vMerge w:val="continue"/>
            <w:tcBorders>
              <w:top w:val="nil"/>
              <w:right w:val="nil"/>
            </w:tcBorders>
          </w:tcPr>
          <w:p>
            <w:pPr>
              <w:rPr>
                <w:sz w:val="2"/>
                <w:szCs w:val="2"/>
              </w:rPr>
            </w:pPr>
          </w:p>
        </w:tc>
        <w:tc>
          <w:tcPr>
            <w:tcW w:w="2197" w:type="dxa"/>
            <w:vMerge w:val="continue"/>
            <w:tcBorders>
              <w:top w:val="nil"/>
              <w:left w:val="nil"/>
            </w:tcBorders>
          </w:tcPr>
          <w:p>
            <w:pPr>
              <w:rPr>
                <w:sz w:val="2"/>
                <w:szCs w:val="2"/>
              </w:rPr>
            </w:pPr>
          </w:p>
        </w:tc>
        <w:tc>
          <w:tcPr>
            <w:tcW w:w="4264" w:type="dxa"/>
          </w:tcPr>
          <w:p>
            <w:pPr>
              <w:pStyle w:val="16"/>
              <w:ind w:left="528"/>
              <w:rPr>
                <w:sz w:val="21"/>
              </w:rPr>
            </w:pPr>
            <w:r>
              <w:rPr>
                <w:sz w:val="21"/>
              </w:rPr>
              <w:t>坐位体前屈，压腿（正压，侧压）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067" w:type="dxa"/>
            <w:vMerge w:val="restart"/>
            <w:tcBorders>
              <w:right w:val="nil"/>
            </w:tcBorders>
          </w:tcPr>
          <w:p>
            <w:pPr>
              <w:pStyle w:val="16"/>
              <w:spacing w:line="583" w:lineRule="auto"/>
              <w:ind w:left="533" w:right="144"/>
              <w:rPr>
                <w:sz w:val="21"/>
              </w:rPr>
            </w:pPr>
            <w:r>
              <w:rPr>
                <w:sz w:val="21"/>
              </w:rPr>
              <w:t>（3）</w:t>
            </w:r>
            <w:r>
              <w:rPr>
                <w:spacing w:val="-5"/>
                <w:sz w:val="21"/>
              </w:rPr>
              <w:t>肌肉放松</w:t>
            </w:r>
            <w:r>
              <w:rPr>
                <w:sz w:val="21"/>
              </w:rPr>
              <w:t>拍打</w:t>
            </w:r>
          </w:p>
          <w:p>
            <w:pPr>
              <w:pStyle w:val="16"/>
              <w:spacing w:before="0" w:line="268" w:lineRule="exact"/>
              <w:ind w:left="533"/>
              <w:rPr>
                <w:sz w:val="21"/>
              </w:rPr>
            </w:pPr>
            <w:r>
              <w:rPr>
                <w:sz w:val="21"/>
              </w:rPr>
              <w:t>抖动</w:t>
            </w:r>
          </w:p>
        </w:tc>
        <w:tc>
          <w:tcPr>
            <w:tcW w:w="2197" w:type="dxa"/>
            <w:vMerge w:val="restart"/>
            <w:tcBorders>
              <w:left w:val="nil"/>
            </w:tcBorders>
          </w:tcPr>
          <w:p>
            <w:pPr>
              <w:pStyle w:val="16"/>
              <w:ind w:left="165"/>
              <w:rPr>
                <w:sz w:val="21"/>
              </w:rPr>
            </w:pPr>
            <w:r>
              <w:rPr>
                <w:sz w:val="21"/>
              </w:rPr>
              <w:t>按摩</w:t>
            </w:r>
          </w:p>
        </w:tc>
        <w:tc>
          <w:tcPr>
            <w:tcW w:w="4264" w:type="dxa"/>
          </w:tcPr>
          <w:p>
            <w:pPr>
              <w:pStyle w:val="16"/>
              <w:ind w:left="528"/>
              <w:rPr>
                <w:sz w:val="21"/>
              </w:rPr>
            </w:pPr>
            <w:r>
              <w:rPr>
                <w:sz w:val="21"/>
              </w:rPr>
              <w:t>按摩小腿，大腿，手臂，胸背肌肉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2067" w:type="dxa"/>
            <w:vMerge w:val="continue"/>
            <w:tcBorders>
              <w:top w:val="nil"/>
              <w:right w:val="nil"/>
            </w:tcBorders>
          </w:tcPr>
          <w:p>
            <w:pPr>
              <w:rPr>
                <w:sz w:val="2"/>
                <w:szCs w:val="2"/>
              </w:rPr>
            </w:pPr>
          </w:p>
        </w:tc>
        <w:tc>
          <w:tcPr>
            <w:tcW w:w="2197" w:type="dxa"/>
            <w:vMerge w:val="continue"/>
            <w:tcBorders>
              <w:top w:val="nil"/>
              <w:left w:val="nil"/>
            </w:tcBorders>
          </w:tcPr>
          <w:p>
            <w:pPr>
              <w:rPr>
                <w:sz w:val="2"/>
                <w:szCs w:val="2"/>
              </w:rPr>
            </w:pPr>
          </w:p>
        </w:tc>
        <w:tc>
          <w:tcPr>
            <w:tcW w:w="4264" w:type="dxa"/>
          </w:tcPr>
          <w:p>
            <w:pPr>
              <w:pStyle w:val="16"/>
              <w:ind w:left="528"/>
              <w:rPr>
                <w:sz w:val="21"/>
              </w:rPr>
            </w:pPr>
            <w:r>
              <w:rPr>
                <w:sz w:val="21"/>
              </w:rPr>
              <w:t>拍打小腿，大腿，手臂，胸背肌肉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067" w:type="dxa"/>
            <w:vMerge w:val="continue"/>
            <w:tcBorders>
              <w:top w:val="nil"/>
              <w:right w:val="nil"/>
            </w:tcBorders>
          </w:tcPr>
          <w:p>
            <w:pPr>
              <w:rPr>
                <w:sz w:val="2"/>
                <w:szCs w:val="2"/>
              </w:rPr>
            </w:pPr>
          </w:p>
        </w:tc>
        <w:tc>
          <w:tcPr>
            <w:tcW w:w="2197" w:type="dxa"/>
            <w:vMerge w:val="continue"/>
            <w:tcBorders>
              <w:top w:val="nil"/>
              <w:left w:val="nil"/>
            </w:tcBorders>
          </w:tcPr>
          <w:p>
            <w:pPr>
              <w:rPr>
                <w:sz w:val="2"/>
                <w:szCs w:val="2"/>
              </w:rPr>
            </w:pPr>
          </w:p>
        </w:tc>
        <w:tc>
          <w:tcPr>
            <w:tcW w:w="4264" w:type="dxa"/>
          </w:tcPr>
          <w:p>
            <w:pPr>
              <w:pStyle w:val="16"/>
              <w:spacing w:before="197"/>
              <w:ind w:left="528"/>
              <w:rPr>
                <w:sz w:val="21"/>
              </w:rPr>
            </w:pPr>
            <w:r>
              <w:rPr>
                <w:sz w:val="21"/>
              </w:rPr>
              <w:t>抖动小腿，大腿，手臂，胸背肌肉</w:t>
            </w:r>
          </w:p>
        </w:tc>
      </w:tr>
    </w:tbl>
    <w:p>
      <w:pPr>
        <w:pStyle w:val="7"/>
        <w:rPr>
          <w:sz w:val="20"/>
        </w:rPr>
      </w:pPr>
    </w:p>
    <w:p>
      <w:pPr>
        <w:pStyle w:val="7"/>
        <w:rPr>
          <w:sz w:val="20"/>
        </w:rPr>
      </w:pPr>
    </w:p>
    <w:p>
      <w:pPr>
        <w:pStyle w:val="7"/>
        <w:spacing w:before="10"/>
        <w:rPr>
          <w:sz w:val="17"/>
        </w:rPr>
      </w:pPr>
    </w:p>
    <w:p>
      <w:pPr>
        <w:spacing w:before="60"/>
        <w:ind w:left="108" w:right="0" w:firstLine="0"/>
        <w:jc w:val="left"/>
        <w:rPr>
          <w:rFonts w:hint="eastAsia" w:ascii="黑体" w:eastAsia="黑体"/>
          <w:sz w:val="28"/>
        </w:rPr>
      </w:pPr>
      <w:bookmarkStart w:id="4" w:name="_TOC_250001"/>
      <w:bookmarkEnd w:id="4"/>
      <w:r>
        <w:rPr>
          <w:rFonts w:hint="eastAsia" w:ascii="黑体" w:eastAsia="黑体"/>
          <w:sz w:val="28"/>
        </w:rPr>
        <w:t>四、体能训练注意事项</w:t>
      </w:r>
    </w:p>
    <w:p>
      <w:pPr>
        <w:pStyle w:val="4"/>
        <w:spacing w:before="238"/>
        <w:ind w:left="530"/>
        <w:rPr>
          <w:rFonts w:hint="eastAsia" w:ascii="宋体" w:eastAsia="宋体"/>
        </w:rPr>
      </w:pPr>
      <w:r>
        <w:rPr>
          <w:rFonts w:hint="eastAsia" w:ascii="宋体" w:eastAsia="宋体"/>
        </w:rPr>
        <w:t>（一）基本体能训练过程中的注意事项</w:t>
      </w:r>
    </w:p>
    <w:p>
      <w:pPr>
        <w:pStyle w:val="15"/>
        <w:numPr>
          <w:ilvl w:val="0"/>
          <w:numId w:val="7"/>
        </w:numPr>
        <w:tabs>
          <w:tab w:val="left" w:pos="691"/>
        </w:tabs>
        <w:spacing w:before="154" w:after="0" w:line="364" w:lineRule="auto"/>
        <w:ind w:left="108" w:right="315" w:firstLine="422"/>
        <w:jc w:val="left"/>
        <w:rPr>
          <w:sz w:val="21"/>
        </w:rPr>
      </w:pPr>
      <w:r>
        <w:rPr>
          <w:spacing w:val="-2"/>
          <w:sz w:val="21"/>
        </w:rPr>
        <w:t>严格遵守教师的训练计划</w:t>
      </w:r>
      <w:r>
        <w:rPr>
          <w:rFonts w:ascii="Times New Roman" w:eastAsia="Times New Roman"/>
          <w:sz w:val="21"/>
        </w:rPr>
        <w:t>:</w:t>
      </w:r>
      <w:r>
        <w:rPr>
          <w:spacing w:val="-9"/>
          <w:sz w:val="21"/>
        </w:rPr>
        <w:t>因为教师在训练前都制定有周密的计划安排，从内容到量都是循序渐进</w:t>
      </w:r>
      <w:r>
        <w:rPr>
          <w:spacing w:val="-2"/>
          <w:sz w:val="21"/>
        </w:rPr>
        <w:t>的，学生不能随意增减量。</w:t>
      </w:r>
    </w:p>
    <w:p>
      <w:pPr>
        <w:pStyle w:val="15"/>
        <w:numPr>
          <w:ilvl w:val="0"/>
          <w:numId w:val="7"/>
        </w:numPr>
        <w:tabs>
          <w:tab w:val="left" w:pos="691"/>
        </w:tabs>
        <w:spacing w:before="0" w:after="0" w:line="364" w:lineRule="auto"/>
        <w:ind w:left="108" w:right="314" w:firstLine="422"/>
        <w:jc w:val="left"/>
        <w:rPr>
          <w:sz w:val="21"/>
        </w:rPr>
      </w:pPr>
      <w:r>
        <w:rPr>
          <w:spacing w:val="-6"/>
          <w:sz w:val="21"/>
        </w:rPr>
        <w:t>学生要制定有自己的课下训练计划，针对自己的薄弱项，要有一个合理的练习安排。无论课上课</w:t>
      </w:r>
      <w:r>
        <w:rPr>
          <w:spacing w:val="-5"/>
          <w:sz w:val="21"/>
        </w:rPr>
        <w:t>下的练习，练习前的准备活动和练习后的整埋放松活动一定要做充分。</w:t>
      </w:r>
    </w:p>
    <w:p>
      <w:pPr>
        <w:pStyle w:val="7"/>
        <w:spacing w:line="267" w:lineRule="exact"/>
        <w:ind w:left="530"/>
      </w:pPr>
      <w:r>
        <w:t>做好准备活动，不但有助于提高运动能力，还能有效减少或避免运动伤病及伤害的发生。我们这里</w:t>
      </w:r>
    </w:p>
    <w:p>
      <w:pPr>
        <w:spacing w:after="0" w:line="267" w:lineRule="exact"/>
        <w:sectPr>
          <w:footerReference r:id="rId7" w:type="default"/>
          <w:pgSz w:w="11910" w:h="16840"/>
          <w:pgMar w:top="1460" w:right="920" w:bottom="1220" w:left="1140" w:header="675" w:footer="1030" w:gutter="0"/>
          <w:pgNumType w:start="19"/>
        </w:sectPr>
      </w:pPr>
    </w:p>
    <w:p>
      <w:pPr>
        <w:pStyle w:val="7"/>
        <w:spacing w:before="78" w:line="364" w:lineRule="auto"/>
        <w:ind w:left="108" w:right="314"/>
        <w:jc w:val="both"/>
      </w:pPr>
      <w:r>
        <w:rPr>
          <w:spacing w:val="-8"/>
        </w:rPr>
        <w:t>特别强调腰部、髋关节、膝关节、踝关节的活动要充分。同样，练习后的放松整理从某种意义上说比一</w:t>
      </w:r>
      <w:r>
        <w:rPr>
          <w:spacing w:val="-11"/>
        </w:rPr>
        <w:t>次练习更重要，因为放松活动不仅能加快血液回流，消除运动时积聚在机体内的乳酸等代谢产物，缓解</w:t>
      </w:r>
      <w:r>
        <w:rPr>
          <w:spacing w:val="-8"/>
        </w:rPr>
        <w:t>和消除疲劳，加速人体机能的恢复，还能有效避免运动伤病的积量形成。放松的重点部位</w:t>
      </w:r>
      <w:r>
        <w:rPr>
          <w:rFonts w:ascii="Times New Roman" w:eastAsia="Times New Roman"/>
        </w:rPr>
        <w:t>:</w:t>
      </w:r>
      <w:r>
        <w:rPr>
          <w:spacing w:val="-7"/>
        </w:rPr>
        <w:t>小腿肌群、大</w:t>
      </w:r>
      <w:r>
        <w:rPr>
          <w:spacing w:val="-6"/>
        </w:rPr>
        <w:t>腿肌群、臀部，腰部、背部。</w:t>
      </w:r>
    </w:p>
    <w:p>
      <w:pPr>
        <w:pStyle w:val="15"/>
        <w:numPr>
          <w:ilvl w:val="0"/>
          <w:numId w:val="7"/>
        </w:numPr>
        <w:tabs>
          <w:tab w:val="left" w:pos="691"/>
        </w:tabs>
        <w:spacing w:before="0" w:after="0" w:line="266" w:lineRule="exact"/>
        <w:ind w:left="690" w:right="0" w:hanging="161"/>
        <w:jc w:val="left"/>
        <w:rPr>
          <w:sz w:val="21"/>
        </w:rPr>
      </w:pPr>
      <w:r>
        <w:rPr>
          <w:spacing w:val="-5"/>
          <w:sz w:val="21"/>
        </w:rPr>
        <w:t>学生在教师指导下练习，一定要严格按要求训练，弄清教师的练习意图。</w:t>
      </w:r>
    </w:p>
    <w:p>
      <w:pPr>
        <w:pStyle w:val="15"/>
        <w:numPr>
          <w:ilvl w:val="0"/>
          <w:numId w:val="7"/>
        </w:numPr>
        <w:tabs>
          <w:tab w:val="left" w:pos="691"/>
        </w:tabs>
        <w:spacing w:before="139" w:after="0" w:line="240" w:lineRule="auto"/>
        <w:ind w:left="690" w:right="0" w:hanging="161"/>
        <w:jc w:val="left"/>
        <w:rPr>
          <w:sz w:val="21"/>
        </w:rPr>
      </w:pPr>
      <w:r>
        <w:rPr>
          <w:spacing w:val="-15"/>
          <w:sz w:val="21"/>
        </w:rPr>
        <w:t>经过多天的训练，阶段逐步加大了运动量，身体会出现不适现象，出现身体反应作应该怎样做呢：</w:t>
      </w:r>
    </w:p>
    <w:p>
      <w:pPr>
        <w:pStyle w:val="15"/>
        <w:numPr>
          <w:ilvl w:val="0"/>
          <w:numId w:val="8"/>
        </w:numPr>
        <w:tabs>
          <w:tab w:val="left" w:pos="1061"/>
        </w:tabs>
        <w:spacing w:before="135" w:after="0" w:line="364" w:lineRule="auto"/>
        <w:ind w:left="108" w:right="313" w:firstLine="422"/>
        <w:jc w:val="both"/>
        <w:rPr>
          <w:sz w:val="21"/>
        </w:rPr>
      </w:pPr>
      <w:r>
        <w:rPr>
          <w:sz w:val="21"/>
        </w:rPr>
        <w:t>在中长跑时，当跑出一段距离时，会感到腿发软、呼吸困难、肌肉酸痛、动作迟缓，甚至想</w:t>
      </w:r>
      <w:r>
        <w:rPr>
          <w:spacing w:val="-10"/>
          <w:sz w:val="21"/>
        </w:rPr>
        <w:t>呕吐，这是一种正常现象，这种状态叫做</w:t>
      </w:r>
      <w:r>
        <w:rPr>
          <w:rFonts w:ascii="Times New Roman" w:hAnsi="Times New Roman" w:eastAsia="Times New Roman"/>
          <w:spacing w:val="-17"/>
          <w:sz w:val="21"/>
        </w:rPr>
        <w:t>“</w:t>
      </w:r>
      <w:r>
        <w:rPr>
          <w:spacing w:val="-44"/>
          <w:sz w:val="21"/>
        </w:rPr>
        <w:t>极点</w:t>
      </w:r>
      <w:r>
        <w:rPr>
          <w:rFonts w:ascii="Times New Roman" w:hAnsi="Times New Roman" w:eastAsia="Times New Roman"/>
          <w:spacing w:val="7"/>
          <w:sz w:val="21"/>
        </w:rPr>
        <w:t xml:space="preserve">” </w:t>
      </w:r>
      <w:r>
        <w:rPr>
          <w:spacing w:val="-10"/>
          <w:sz w:val="21"/>
        </w:rPr>
        <w:t>要稳定情绪，加深呼吸，调整跑速，极点即可消失。继续</w:t>
      </w:r>
      <w:r>
        <w:rPr>
          <w:spacing w:val="-5"/>
          <w:sz w:val="21"/>
        </w:rPr>
        <w:t>活动训练，身休会感到轻松许多，呼吸正常，进入一种稳定状态，这就是</w:t>
      </w:r>
      <w:r>
        <w:rPr>
          <w:rFonts w:ascii="Times New Roman" w:hAnsi="Times New Roman" w:eastAsia="Times New Roman"/>
          <w:sz w:val="21"/>
        </w:rPr>
        <w:t>“</w:t>
      </w:r>
      <w:r>
        <w:rPr>
          <w:spacing w:val="-3"/>
          <w:sz w:val="21"/>
        </w:rPr>
        <w:t>第二次呼吸</w:t>
      </w:r>
      <w:r>
        <w:rPr>
          <w:rFonts w:ascii="Times New Roman" w:hAnsi="Times New Roman" w:eastAsia="Times New Roman"/>
          <w:spacing w:val="-12"/>
          <w:sz w:val="21"/>
        </w:rPr>
        <w:t>”</w:t>
      </w:r>
      <w:r>
        <w:rPr>
          <w:spacing w:val="-3"/>
          <w:sz w:val="21"/>
        </w:rPr>
        <w:t>在锻炼中要不断</w:t>
      </w:r>
      <w:r>
        <w:rPr>
          <w:spacing w:val="-4"/>
          <w:sz w:val="21"/>
        </w:rPr>
        <w:t>克服</w:t>
      </w:r>
      <w:r>
        <w:rPr>
          <w:rFonts w:ascii="Times New Roman" w:hAnsi="Times New Roman" w:eastAsia="Times New Roman"/>
          <w:spacing w:val="7"/>
          <w:sz w:val="21"/>
        </w:rPr>
        <w:t>“</w:t>
      </w:r>
      <w:r>
        <w:rPr>
          <w:spacing w:val="-3"/>
          <w:sz w:val="21"/>
        </w:rPr>
        <w:t>极点</w:t>
      </w:r>
      <w:r>
        <w:rPr>
          <w:rFonts w:ascii="Times New Roman" w:hAnsi="Times New Roman" w:eastAsia="Times New Roman"/>
          <w:spacing w:val="-40"/>
          <w:sz w:val="21"/>
        </w:rPr>
        <w:t>”</w:t>
      </w:r>
      <w:r>
        <w:rPr>
          <w:spacing w:val="-8"/>
          <w:sz w:val="21"/>
        </w:rPr>
        <w:t>，能逐步提高人体机能。</w:t>
      </w:r>
    </w:p>
    <w:p>
      <w:pPr>
        <w:pStyle w:val="15"/>
        <w:numPr>
          <w:ilvl w:val="0"/>
          <w:numId w:val="8"/>
        </w:numPr>
        <w:tabs>
          <w:tab w:val="left" w:pos="1061"/>
        </w:tabs>
        <w:spacing w:before="0" w:after="0" w:line="364" w:lineRule="auto"/>
        <w:ind w:left="530" w:right="316" w:firstLine="0"/>
        <w:jc w:val="left"/>
        <w:rPr>
          <w:sz w:val="21"/>
        </w:rPr>
      </w:pPr>
      <w:r>
        <w:rPr>
          <w:spacing w:val="-5"/>
          <w:sz w:val="21"/>
        </w:rPr>
        <w:t>运动中腹痛：多发生在右上腹，左上腹及肚脐部四周，一般为钝痛、胀痛、刺痛、绞痛。  防治</w:t>
      </w:r>
      <w:r>
        <w:rPr>
          <w:rFonts w:ascii="Times New Roman" w:eastAsia="Times New Roman"/>
          <w:spacing w:val="-40"/>
          <w:sz w:val="21"/>
        </w:rPr>
        <w:t>:</w:t>
      </w:r>
      <w:r>
        <w:rPr>
          <w:spacing w:val="-9"/>
          <w:sz w:val="21"/>
        </w:rPr>
        <w:t>合理安排膳食，运动时避免吃得过饱或饮水过多，饭后经过一个每组小时或两个小时后，可进</w:t>
      </w:r>
    </w:p>
    <w:p>
      <w:pPr>
        <w:pStyle w:val="7"/>
        <w:spacing w:line="364" w:lineRule="auto"/>
        <w:ind w:left="108" w:right="220"/>
      </w:pPr>
      <w:r>
        <w:rPr>
          <w:spacing w:val="-1"/>
        </w:rPr>
        <w:t xml:space="preserve">行剧烈运动。并在运动前做好充分的准备活动。运动量要由小到大，循序渐进。运动时注意呼吸节奏， </w:t>
      </w:r>
      <w:r>
        <w:rPr>
          <w:spacing w:val="-7"/>
        </w:rPr>
        <w:t>中长跑时要合理分配速度。如发生腹痛，要减慢速度并要有节奏的深呼吸。用手按压疼痛部位，使疼痛</w:t>
      </w:r>
      <w:r>
        <w:rPr>
          <w:spacing w:val="-6"/>
        </w:rPr>
        <w:t>减轻或消失。如釆用上述办法后还无法缓解，则应停止运动，休息或请医生治疗。</w:t>
      </w:r>
    </w:p>
    <w:p>
      <w:pPr>
        <w:pStyle w:val="15"/>
        <w:numPr>
          <w:ilvl w:val="0"/>
          <w:numId w:val="8"/>
        </w:numPr>
        <w:tabs>
          <w:tab w:val="left" w:pos="1061"/>
        </w:tabs>
        <w:spacing w:before="0" w:after="0" w:line="360" w:lineRule="auto"/>
        <w:ind w:left="108" w:right="317" w:firstLine="422"/>
        <w:jc w:val="left"/>
        <w:rPr>
          <w:sz w:val="21"/>
        </w:rPr>
      </w:pPr>
      <w:r>
        <w:rPr>
          <w:spacing w:val="-13"/>
          <w:sz w:val="21"/>
        </w:rPr>
        <w:t xml:space="preserve">肌肉酸痛缓解的方法很多。如按摩、沐浴、热敷或理疗等。均可加强血液循环，促使乳酸的 </w:t>
      </w:r>
      <w:r>
        <w:rPr>
          <w:spacing w:val="-1"/>
          <w:sz w:val="21"/>
        </w:rPr>
        <w:t>排除和分解。</w:t>
      </w:r>
    </w:p>
    <w:p>
      <w:pPr>
        <w:pStyle w:val="7"/>
        <w:spacing w:line="364" w:lineRule="auto"/>
        <w:ind w:left="108" w:right="315" w:firstLine="422"/>
      </w:pPr>
      <w:r>
        <w:rPr>
          <w:spacing w:val="-1"/>
        </w:rPr>
        <w:t>肌肉痉挛处理</w:t>
      </w:r>
      <w:r>
        <w:rPr>
          <w:rFonts w:ascii="Times New Roman" w:eastAsia="Times New Roman"/>
          <w:spacing w:val="-21"/>
        </w:rPr>
        <w:t>:</w:t>
      </w:r>
      <w:r>
        <w:rPr>
          <w:spacing w:val="-10"/>
        </w:rPr>
        <w:t>牵引痉挛的肌肉，即可使之缓解。如腓肠肌痉挛，可伸直膝关节，用力将足背伸，屈</w:t>
      </w:r>
      <w:r>
        <w:rPr>
          <w:spacing w:val="-4"/>
        </w:rPr>
        <w:t>拇肌、屈址肌痉挛，可用力使足和足趾背伸。</w:t>
      </w:r>
    </w:p>
    <w:p>
      <w:pPr>
        <w:pStyle w:val="15"/>
        <w:numPr>
          <w:ilvl w:val="0"/>
          <w:numId w:val="8"/>
        </w:numPr>
        <w:tabs>
          <w:tab w:val="left" w:pos="1061"/>
        </w:tabs>
        <w:spacing w:before="0" w:after="0" w:line="364" w:lineRule="auto"/>
        <w:ind w:left="108" w:right="325" w:firstLine="422"/>
        <w:jc w:val="left"/>
        <w:rPr>
          <w:sz w:val="21"/>
        </w:rPr>
      </w:pPr>
      <w:r>
        <w:rPr>
          <w:spacing w:val="-1"/>
          <w:sz w:val="21"/>
        </w:rPr>
        <w:t>在训练的时候，一定穿着适合训练的服装，要方便运动，透气性好，方便脱换。在出汗时及</w:t>
      </w:r>
      <w:r>
        <w:rPr>
          <w:spacing w:val="-5"/>
          <w:sz w:val="21"/>
        </w:rPr>
        <w:t>时脱换，避免感冒的发生。同时，一双减震好，轻便的跑鞋也是必不可少。</w:t>
      </w:r>
    </w:p>
    <w:p>
      <w:pPr>
        <w:pStyle w:val="4"/>
        <w:spacing w:before="15"/>
        <w:ind w:left="530"/>
        <w:rPr>
          <w:rFonts w:hint="eastAsia" w:ascii="宋体" w:eastAsia="宋体"/>
        </w:rPr>
      </w:pPr>
      <w:r>
        <w:rPr>
          <w:rFonts w:hint="eastAsia" w:ascii="宋体" w:eastAsia="宋体"/>
        </w:rPr>
        <w:t>（二）专项训练注意事项</w:t>
      </w:r>
    </w:p>
    <w:p>
      <w:pPr>
        <w:pStyle w:val="6"/>
        <w:spacing w:before="155"/>
      </w:pPr>
      <w:r>
        <w:rPr>
          <w:rFonts w:ascii="Times New Roman" w:eastAsia="Times New Roman"/>
        </w:rPr>
        <w:t xml:space="preserve">1.1000 </w:t>
      </w:r>
      <w:r>
        <w:t>米、</w:t>
      </w:r>
      <w:r>
        <w:rPr>
          <w:rFonts w:ascii="Times New Roman" w:eastAsia="Times New Roman"/>
        </w:rPr>
        <w:t xml:space="preserve">800 </w:t>
      </w:r>
      <w:r>
        <w:t>米跑</w:t>
      </w:r>
    </w:p>
    <w:p>
      <w:pPr>
        <w:pStyle w:val="7"/>
        <w:spacing w:before="139" w:line="364" w:lineRule="auto"/>
        <w:ind w:left="108" w:right="224" w:firstLine="422"/>
      </w:pPr>
      <w:r>
        <w:rPr>
          <w:spacing w:val="-8"/>
        </w:rPr>
        <w:t>要注意跑的节奏和呼吸的频率，前一阶段保持匀速，速度不宜过快，逐渐的加速，极点发生阶段注意呼吸节奏，适当控制跑速，（</w:t>
      </w:r>
      <w:r>
        <w:rPr>
          <w:spacing w:val="-7"/>
        </w:rPr>
        <w:t>根据体质不同科选择走和慢跑</w:t>
      </w:r>
      <w:r>
        <w:t>），</w:t>
      </w:r>
      <w:r>
        <w:rPr>
          <w:spacing w:val="-1"/>
        </w:rPr>
        <w:t xml:space="preserve">积极唤醒兴奋水平，克服心理惰性， </w:t>
      </w:r>
      <w:r>
        <w:rPr>
          <w:spacing w:val="-5"/>
        </w:rPr>
        <w:t>积极调整呼吸节奏，以全力冲刺的状态进入最后阶段。</w:t>
      </w:r>
    </w:p>
    <w:p>
      <w:pPr>
        <w:pStyle w:val="7"/>
        <w:spacing w:line="267" w:lineRule="exact"/>
        <w:ind w:left="530"/>
      </w:pPr>
      <w:r>
        <w:t>跑步环境的选择：</w:t>
      </w:r>
    </w:p>
    <w:p>
      <w:pPr>
        <w:pStyle w:val="15"/>
        <w:numPr>
          <w:ilvl w:val="0"/>
          <w:numId w:val="9"/>
        </w:numPr>
        <w:tabs>
          <w:tab w:val="left" w:pos="1061"/>
        </w:tabs>
        <w:spacing w:before="139" w:after="0" w:line="360" w:lineRule="auto"/>
        <w:ind w:left="108" w:right="325" w:firstLine="422"/>
        <w:jc w:val="left"/>
        <w:rPr>
          <w:sz w:val="21"/>
        </w:rPr>
      </w:pPr>
      <w:r>
        <w:rPr>
          <w:spacing w:val="-1"/>
          <w:sz w:val="21"/>
        </w:rPr>
        <w:t>不宜在烟雾多空气质量不好的场所长跑，以免直接吸入灰尘和废气，引发急性支气管炎，肺</w:t>
      </w:r>
      <w:r>
        <w:rPr>
          <w:spacing w:val="-2"/>
          <w:sz w:val="21"/>
        </w:rPr>
        <w:t>炎，哮喘等呼吸系统疾病。</w:t>
      </w:r>
    </w:p>
    <w:p>
      <w:pPr>
        <w:pStyle w:val="15"/>
        <w:numPr>
          <w:ilvl w:val="0"/>
          <w:numId w:val="9"/>
        </w:numPr>
        <w:tabs>
          <w:tab w:val="left" w:pos="1061"/>
        </w:tabs>
        <w:spacing w:before="4" w:after="0" w:line="364" w:lineRule="auto"/>
        <w:ind w:left="108" w:right="217" w:firstLine="422"/>
        <w:jc w:val="left"/>
        <w:rPr>
          <w:sz w:val="21"/>
        </w:rPr>
      </w:pPr>
      <w:r>
        <w:rPr>
          <w:sz w:val="21"/>
        </w:rPr>
        <w:t>不宜张口呼吸，长跑时吸气最好用鼻不用口，冬季长跑时，可用舌头抵住上颚，以避免冷空</w:t>
      </w:r>
      <w:r>
        <w:rPr>
          <w:spacing w:val="-5"/>
          <w:sz w:val="21"/>
        </w:rPr>
        <w:t>气直接大量吸入而造成对气管、支气管的刺激。否则吞咽冷空气易引起胃肠痉挛，导致致运动性腹痛。</w:t>
      </w:r>
    </w:p>
    <w:p>
      <w:pPr>
        <w:pStyle w:val="15"/>
        <w:numPr>
          <w:ilvl w:val="0"/>
          <w:numId w:val="9"/>
        </w:numPr>
        <w:tabs>
          <w:tab w:val="left" w:pos="1061"/>
        </w:tabs>
        <w:spacing w:before="0" w:after="0" w:line="364" w:lineRule="auto"/>
        <w:ind w:left="108" w:right="316" w:firstLine="422"/>
        <w:jc w:val="both"/>
        <w:rPr>
          <w:sz w:val="21"/>
        </w:rPr>
      </w:pPr>
      <w:r>
        <w:rPr>
          <w:sz w:val="21"/>
        </w:rPr>
        <w:t xml:space="preserve">不宜在长跑过程中穿得太厚、太臃肿，妨碍身体的运动，加重身体的负担，以至出汗太多， </w:t>
      </w:r>
      <w:r>
        <w:rPr>
          <w:spacing w:val="-8"/>
          <w:sz w:val="21"/>
        </w:rPr>
        <w:t>宜穿比较宽松吸汗，适合运动的棉质服装，运动完后要及时加衣服或更换干爽衣服，以免风寒趁浑身毛</w:t>
      </w:r>
      <w:r>
        <w:rPr>
          <w:spacing w:val="-4"/>
          <w:sz w:val="21"/>
        </w:rPr>
        <w:t>孔大张之时，侵入身体内招致感冒等疾病。</w:t>
      </w:r>
    </w:p>
    <w:p>
      <w:pPr>
        <w:spacing w:after="0" w:line="364" w:lineRule="auto"/>
        <w:jc w:val="both"/>
        <w:rPr>
          <w:sz w:val="21"/>
        </w:rPr>
        <w:sectPr>
          <w:pgSz w:w="11910" w:h="16840"/>
          <w:pgMar w:top="1460" w:right="920" w:bottom="1220" w:left="1140" w:header="675" w:footer="1030" w:gutter="0"/>
        </w:sectPr>
      </w:pPr>
    </w:p>
    <w:p>
      <w:pPr>
        <w:pStyle w:val="15"/>
        <w:numPr>
          <w:ilvl w:val="0"/>
          <w:numId w:val="9"/>
        </w:numPr>
        <w:tabs>
          <w:tab w:val="left" w:pos="1061"/>
        </w:tabs>
        <w:spacing w:before="78" w:after="0" w:line="240" w:lineRule="auto"/>
        <w:ind w:left="1060" w:right="0" w:hanging="531"/>
        <w:jc w:val="left"/>
        <w:rPr>
          <w:sz w:val="21"/>
        </w:rPr>
      </w:pPr>
      <w:r>
        <w:rPr>
          <w:spacing w:val="-13"/>
          <w:sz w:val="21"/>
        </w:rPr>
        <w:t>不宜在大风、大寒、大雪、大雾中锻炼，以免发生危险，这一点对于体质较弱的人尤其重要。</w:t>
      </w:r>
    </w:p>
    <w:p>
      <w:pPr>
        <w:pStyle w:val="15"/>
        <w:numPr>
          <w:ilvl w:val="0"/>
          <w:numId w:val="9"/>
        </w:numPr>
        <w:tabs>
          <w:tab w:val="left" w:pos="1061"/>
        </w:tabs>
        <w:spacing w:before="139" w:after="0" w:line="240" w:lineRule="auto"/>
        <w:ind w:left="1060" w:right="0" w:hanging="531"/>
        <w:jc w:val="left"/>
        <w:rPr>
          <w:sz w:val="21"/>
        </w:rPr>
      </w:pPr>
      <w:r>
        <w:rPr>
          <w:spacing w:val="-5"/>
          <w:sz w:val="21"/>
        </w:rPr>
        <w:t>不宜到偏僻或罕有人的地方锻炼，以免出现意外时无人救助。</w:t>
      </w:r>
    </w:p>
    <w:p>
      <w:pPr>
        <w:pStyle w:val="15"/>
        <w:numPr>
          <w:ilvl w:val="0"/>
          <w:numId w:val="9"/>
        </w:numPr>
        <w:tabs>
          <w:tab w:val="left" w:pos="1061"/>
        </w:tabs>
        <w:spacing w:before="140" w:after="0" w:line="364" w:lineRule="auto"/>
        <w:ind w:left="108" w:right="325" w:firstLine="422"/>
        <w:jc w:val="left"/>
        <w:rPr>
          <w:sz w:val="21"/>
        </w:rPr>
      </w:pPr>
      <w:r>
        <w:rPr>
          <w:spacing w:val="-1"/>
          <w:sz w:val="21"/>
        </w:rPr>
        <w:t>不宜超强度运动，运动时应根据自己身体状况量力而行，不能逞强好胜，使体力透支，引起</w:t>
      </w:r>
      <w:r>
        <w:rPr>
          <w:sz w:val="21"/>
        </w:rPr>
        <w:t>危险。</w:t>
      </w:r>
    </w:p>
    <w:p>
      <w:pPr>
        <w:pStyle w:val="15"/>
        <w:numPr>
          <w:ilvl w:val="0"/>
          <w:numId w:val="9"/>
        </w:numPr>
        <w:tabs>
          <w:tab w:val="left" w:pos="1061"/>
        </w:tabs>
        <w:spacing w:before="0" w:after="0" w:line="364" w:lineRule="auto"/>
        <w:ind w:left="108" w:right="313" w:firstLine="422"/>
        <w:jc w:val="left"/>
        <w:rPr>
          <w:sz w:val="21"/>
        </w:rPr>
      </w:pPr>
      <w:r>
        <w:rPr>
          <w:spacing w:val="-7"/>
          <w:sz w:val="21"/>
        </w:rPr>
        <w:t xml:space="preserve">不宜在运动后立即喝水、进食，停止运动 </w:t>
      </w:r>
      <w:r>
        <w:rPr>
          <w:rFonts w:ascii="Times New Roman" w:eastAsia="Times New Roman"/>
          <w:sz w:val="21"/>
        </w:rPr>
        <w:t>20</w:t>
      </w:r>
      <w:r>
        <w:rPr>
          <w:sz w:val="21"/>
        </w:rPr>
        <w:t>－</w:t>
      </w:r>
      <w:r>
        <w:rPr>
          <w:rFonts w:ascii="Times New Roman" w:eastAsia="Times New Roman"/>
          <w:sz w:val="21"/>
        </w:rPr>
        <w:t>30</w:t>
      </w:r>
      <w:r>
        <w:rPr>
          <w:rFonts w:ascii="Times New Roman" w:eastAsia="Times New Roman"/>
          <w:spacing w:val="17"/>
          <w:sz w:val="21"/>
        </w:rPr>
        <w:t xml:space="preserve"> </w:t>
      </w:r>
      <w:r>
        <w:rPr>
          <w:spacing w:val="-7"/>
          <w:sz w:val="21"/>
        </w:rPr>
        <w:t>分钟后，可适当饮用淡盐水或温开水，以补</w:t>
      </w:r>
      <w:r>
        <w:rPr>
          <w:spacing w:val="-3"/>
          <w:sz w:val="21"/>
        </w:rPr>
        <w:t>充身体因运动而失去的水分和盐分。</w:t>
      </w:r>
    </w:p>
    <w:p>
      <w:pPr>
        <w:pStyle w:val="6"/>
        <w:spacing w:line="263" w:lineRule="exact"/>
      </w:pPr>
      <w:r>
        <w:rPr>
          <w:rFonts w:ascii="Times New Roman" w:eastAsia="Times New Roman"/>
        </w:rPr>
        <w:t xml:space="preserve">2.4*10 </w:t>
      </w:r>
      <w:r>
        <w:t>米往返跑</w:t>
      </w:r>
    </w:p>
    <w:p>
      <w:pPr>
        <w:pStyle w:val="15"/>
        <w:numPr>
          <w:ilvl w:val="0"/>
          <w:numId w:val="10"/>
        </w:numPr>
        <w:tabs>
          <w:tab w:val="left" w:pos="1061"/>
        </w:tabs>
        <w:spacing w:before="137" w:after="0" w:line="364" w:lineRule="auto"/>
        <w:ind w:left="108" w:right="315" w:firstLine="422"/>
        <w:jc w:val="left"/>
        <w:rPr>
          <w:sz w:val="21"/>
        </w:rPr>
      </w:pPr>
      <w:r>
        <w:rPr>
          <w:spacing w:val="-11"/>
          <w:sz w:val="21"/>
        </w:rPr>
        <w:t xml:space="preserve">在训练过程中，要注意好热身工作，特别是在运动前要把易受伤部位进行保护，比如：脚腕 </w:t>
      </w:r>
      <w:r>
        <w:rPr>
          <w:spacing w:val="-4"/>
          <w:sz w:val="21"/>
        </w:rPr>
        <w:t>、膝盖。</w:t>
      </w:r>
    </w:p>
    <w:p>
      <w:pPr>
        <w:pStyle w:val="15"/>
        <w:numPr>
          <w:ilvl w:val="0"/>
          <w:numId w:val="10"/>
        </w:numPr>
        <w:tabs>
          <w:tab w:val="left" w:pos="1061"/>
        </w:tabs>
        <w:spacing w:before="0" w:after="0" w:line="267" w:lineRule="exact"/>
        <w:ind w:left="1060" w:right="0" w:hanging="531"/>
        <w:jc w:val="left"/>
        <w:rPr>
          <w:sz w:val="21"/>
        </w:rPr>
      </w:pPr>
      <w:r>
        <w:rPr>
          <w:spacing w:val="-5"/>
          <w:sz w:val="21"/>
        </w:rPr>
        <w:t>练习中处理好转身技术与手触木块技术</w:t>
      </w:r>
    </w:p>
    <w:p>
      <w:pPr>
        <w:pStyle w:val="15"/>
        <w:numPr>
          <w:ilvl w:val="0"/>
          <w:numId w:val="10"/>
        </w:numPr>
        <w:tabs>
          <w:tab w:val="left" w:pos="1061"/>
        </w:tabs>
        <w:spacing w:before="139" w:after="0" w:line="240" w:lineRule="auto"/>
        <w:ind w:left="1060" w:right="0" w:hanging="531"/>
        <w:jc w:val="left"/>
        <w:rPr>
          <w:sz w:val="21"/>
        </w:rPr>
      </w:pPr>
      <w:r>
        <w:rPr>
          <w:spacing w:val="-5"/>
          <w:sz w:val="21"/>
        </w:rPr>
        <w:t>每组训练在规定时间内完成，达到折返跑锻炼效果。</w:t>
      </w:r>
    </w:p>
    <w:p>
      <w:pPr>
        <w:pStyle w:val="15"/>
        <w:numPr>
          <w:ilvl w:val="0"/>
          <w:numId w:val="10"/>
        </w:numPr>
        <w:tabs>
          <w:tab w:val="left" w:pos="1061"/>
        </w:tabs>
        <w:spacing w:before="139" w:after="0" w:line="240" w:lineRule="auto"/>
        <w:ind w:left="1060" w:right="0" w:hanging="531"/>
        <w:jc w:val="left"/>
        <w:rPr>
          <w:sz w:val="21"/>
        </w:rPr>
      </w:pPr>
      <w:r>
        <w:rPr>
          <w:spacing w:val="-5"/>
          <w:sz w:val="21"/>
        </w:rPr>
        <w:t>折返跑也可用多种光、声等刺激训练反应和协调能力。</w:t>
      </w:r>
    </w:p>
    <w:p>
      <w:pPr>
        <w:pStyle w:val="6"/>
        <w:spacing w:before="139"/>
      </w:pPr>
      <w:r>
        <w:rPr>
          <w:rFonts w:ascii="Times New Roman" w:eastAsia="Times New Roman"/>
        </w:rPr>
        <w:t>3.</w:t>
      </w:r>
      <w:r>
        <w:t>纵跳摸高：</w:t>
      </w:r>
    </w:p>
    <w:p>
      <w:pPr>
        <w:pStyle w:val="15"/>
        <w:numPr>
          <w:ilvl w:val="0"/>
          <w:numId w:val="11"/>
        </w:numPr>
        <w:tabs>
          <w:tab w:val="left" w:pos="1061"/>
        </w:tabs>
        <w:spacing w:before="139" w:after="0" w:line="240" w:lineRule="auto"/>
        <w:ind w:left="1060" w:right="0" w:hanging="531"/>
        <w:jc w:val="left"/>
        <w:rPr>
          <w:sz w:val="21"/>
        </w:rPr>
      </w:pPr>
      <w:r>
        <w:rPr>
          <w:spacing w:val="-5"/>
          <w:sz w:val="21"/>
        </w:rPr>
        <w:t>在操作模仿阶段，重点体会并练习起跳与摸高相结合。</w:t>
      </w:r>
    </w:p>
    <w:p>
      <w:pPr>
        <w:pStyle w:val="15"/>
        <w:numPr>
          <w:ilvl w:val="0"/>
          <w:numId w:val="11"/>
        </w:numPr>
        <w:tabs>
          <w:tab w:val="left" w:pos="1061"/>
        </w:tabs>
        <w:spacing w:before="139" w:after="0" w:line="240" w:lineRule="auto"/>
        <w:ind w:left="1060" w:right="0" w:hanging="531"/>
        <w:jc w:val="left"/>
        <w:rPr>
          <w:sz w:val="21"/>
        </w:rPr>
      </w:pPr>
      <w:r>
        <w:rPr>
          <w:spacing w:val="-5"/>
          <w:sz w:val="21"/>
        </w:rPr>
        <w:t>在练习中严格按照正确的技术完成动作，防止造成不必要的运动损伤。</w:t>
      </w:r>
    </w:p>
    <w:p>
      <w:pPr>
        <w:pStyle w:val="15"/>
        <w:numPr>
          <w:ilvl w:val="0"/>
          <w:numId w:val="11"/>
        </w:numPr>
        <w:tabs>
          <w:tab w:val="left" w:pos="1061"/>
        </w:tabs>
        <w:spacing w:before="139" w:after="0" w:line="240" w:lineRule="auto"/>
        <w:ind w:left="1060" w:right="0" w:hanging="531"/>
        <w:jc w:val="left"/>
        <w:rPr>
          <w:sz w:val="21"/>
        </w:rPr>
      </w:pPr>
      <w:r>
        <w:rPr>
          <w:spacing w:val="-5"/>
          <w:sz w:val="21"/>
        </w:rPr>
        <w:t>在操作整合阶段，一定要克服心理障碍，暗示自己我能行。</w:t>
      </w:r>
    </w:p>
    <w:p>
      <w:pPr>
        <w:pStyle w:val="15"/>
        <w:numPr>
          <w:ilvl w:val="0"/>
          <w:numId w:val="11"/>
        </w:numPr>
        <w:tabs>
          <w:tab w:val="left" w:pos="1061"/>
        </w:tabs>
        <w:spacing w:before="134" w:after="0" w:line="240" w:lineRule="auto"/>
        <w:ind w:left="1060" w:right="0" w:hanging="531"/>
        <w:jc w:val="left"/>
        <w:rPr>
          <w:sz w:val="21"/>
        </w:rPr>
      </w:pPr>
      <w:r>
        <w:rPr>
          <w:spacing w:val="-5"/>
          <w:sz w:val="21"/>
        </w:rPr>
        <w:t>有针对有计划的进行专项练习，进而达到动作熟练化阶段。</w:t>
      </w:r>
    </w:p>
    <w:p>
      <w:pPr>
        <w:pStyle w:val="5"/>
      </w:pPr>
      <w:r>
        <w:t>（三）治疗、恢复期间训练应注意事项</w:t>
      </w:r>
    </w:p>
    <w:p>
      <w:pPr>
        <w:pStyle w:val="15"/>
        <w:numPr>
          <w:ilvl w:val="0"/>
          <w:numId w:val="12"/>
        </w:numPr>
        <w:tabs>
          <w:tab w:val="left" w:pos="691"/>
        </w:tabs>
        <w:spacing w:before="79" w:after="0" w:line="364" w:lineRule="auto"/>
        <w:ind w:left="108" w:right="316" w:firstLine="422"/>
        <w:jc w:val="left"/>
        <w:rPr>
          <w:sz w:val="21"/>
        </w:rPr>
      </w:pPr>
      <w:r>
        <w:rPr>
          <w:spacing w:val="-6"/>
          <w:sz w:val="21"/>
        </w:rPr>
        <w:t>在治疗、恢复期间进行正常训练要作好充分的准备活动，使身体发热，上、下肢的准备活动更要</w:t>
      </w:r>
      <w:r>
        <w:rPr>
          <w:spacing w:val="-4"/>
          <w:sz w:val="21"/>
        </w:rPr>
        <w:t>充分。在做大强度练习时，每个</w:t>
      </w:r>
      <w:r>
        <w:rPr>
          <w:rFonts w:ascii="Times New Roman" w:hAnsi="Times New Roman" w:eastAsia="Times New Roman"/>
          <w:spacing w:val="7"/>
          <w:sz w:val="21"/>
        </w:rPr>
        <w:t>“</w:t>
      </w:r>
      <w:r>
        <w:rPr>
          <w:spacing w:val="-3"/>
          <w:sz w:val="21"/>
        </w:rPr>
        <w:t>每组练习</w:t>
      </w:r>
      <w:r>
        <w:rPr>
          <w:rFonts w:ascii="Times New Roman" w:hAnsi="Times New Roman" w:eastAsia="Times New Roman"/>
          <w:sz w:val="21"/>
        </w:rPr>
        <w:t>”</w:t>
      </w:r>
      <w:r>
        <w:rPr>
          <w:spacing w:val="-5"/>
          <w:sz w:val="21"/>
        </w:rPr>
        <w:t>间歇，应对小腿、手臂进行放松或按摩。</w:t>
      </w:r>
    </w:p>
    <w:p>
      <w:pPr>
        <w:pStyle w:val="15"/>
        <w:numPr>
          <w:ilvl w:val="0"/>
          <w:numId w:val="12"/>
        </w:numPr>
        <w:tabs>
          <w:tab w:val="left" w:pos="691"/>
        </w:tabs>
        <w:spacing w:before="0" w:after="0" w:line="364" w:lineRule="auto"/>
        <w:ind w:left="108" w:right="316" w:firstLine="422"/>
        <w:jc w:val="left"/>
        <w:rPr>
          <w:sz w:val="21"/>
        </w:rPr>
      </w:pPr>
      <w:r>
        <w:rPr>
          <w:spacing w:val="-6"/>
          <w:sz w:val="21"/>
        </w:rPr>
        <w:t>受伤的学生在每次训练后，应继续重复做治疗和恢复内容，最后，如在训练中出现伤病或不明白</w:t>
      </w:r>
      <w:r>
        <w:rPr>
          <w:spacing w:val="-5"/>
          <w:sz w:val="21"/>
        </w:rPr>
        <w:t>怎样处理的状况时，应及时请教本班任课教师，以求避免延误治疗时机、加重伤情。</w:t>
      </w:r>
    </w:p>
    <w:p>
      <w:pPr>
        <w:spacing w:before="75"/>
        <w:ind w:left="108" w:right="0" w:firstLine="0"/>
        <w:jc w:val="left"/>
        <w:rPr>
          <w:rFonts w:hint="eastAsia" w:ascii="黑体" w:eastAsia="黑体"/>
          <w:sz w:val="28"/>
        </w:rPr>
      </w:pPr>
      <w:bookmarkStart w:id="5" w:name="_TOC_250000"/>
      <w:bookmarkEnd w:id="5"/>
      <w:r>
        <w:rPr>
          <w:rFonts w:hint="eastAsia" w:ascii="黑体" w:eastAsia="黑体"/>
          <w:sz w:val="28"/>
        </w:rPr>
        <w:t>五、运动训练操作说明</w:t>
      </w:r>
    </w:p>
    <w:p>
      <w:pPr>
        <w:pStyle w:val="5"/>
        <w:spacing w:before="195"/>
      </w:pPr>
      <w:r>
        <w:t>（一）运动前后注意事项</w:t>
      </w:r>
    </w:p>
    <w:p>
      <w:pPr>
        <w:pStyle w:val="6"/>
        <w:spacing w:before="121"/>
      </w:pPr>
      <w:r>
        <w:t>运动前</w:t>
      </w:r>
    </w:p>
    <w:p>
      <w:pPr>
        <w:pStyle w:val="15"/>
        <w:numPr>
          <w:ilvl w:val="0"/>
          <w:numId w:val="13"/>
        </w:numPr>
        <w:tabs>
          <w:tab w:val="left" w:pos="691"/>
        </w:tabs>
        <w:spacing w:before="134" w:after="0" w:line="240" w:lineRule="auto"/>
        <w:ind w:left="690" w:right="0" w:hanging="161"/>
        <w:jc w:val="left"/>
        <w:rPr>
          <w:sz w:val="21"/>
        </w:rPr>
      </w:pPr>
      <w:r>
        <w:rPr>
          <w:spacing w:val="-5"/>
          <w:sz w:val="21"/>
        </w:rPr>
        <w:t>首先了解队员的身体条件，然后选择适宜的训练处方。</w:t>
      </w:r>
    </w:p>
    <w:p>
      <w:pPr>
        <w:pStyle w:val="15"/>
        <w:numPr>
          <w:ilvl w:val="0"/>
          <w:numId w:val="13"/>
        </w:numPr>
        <w:tabs>
          <w:tab w:val="left" w:pos="691"/>
        </w:tabs>
        <w:spacing w:before="139" w:after="0" w:line="364" w:lineRule="auto"/>
        <w:ind w:left="108" w:right="316" w:firstLine="422"/>
        <w:jc w:val="both"/>
        <w:rPr>
          <w:sz w:val="21"/>
        </w:rPr>
      </w:pPr>
      <w:r>
        <w:rPr>
          <w:spacing w:val="-6"/>
          <w:sz w:val="21"/>
        </w:rPr>
        <w:t>其次是了解训练近几天的天气状况，为后续训练工作更好的展开。若天气晴朗可以训练一些长跑</w:t>
      </w:r>
      <w:r>
        <w:rPr>
          <w:spacing w:val="-5"/>
          <w:sz w:val="21"/>
        </w:rPr>
        <w:t>等室外的项目，着重发展下耐力素质；若天气比较阴暗可以在室内进行一些爆发的活动，为发展</w:t>
      </w:r>
      <w:r>
        <w:rPr>
          <w:rFonts w:ascii="Times New Roman" w:hAnsi="Times New Roman" w:eastAsia="Times New Roman"/>
          <w:sz w:val="21"/>
        </w:rPr>
        <w:t>“</w:t>
      </w:r>
      <w:r>
        <w:rPr>
          <w:sz w:val="21"/>
        </w:rPr>
        <w:t>跳</w:t>
      </w:r>
      <w:r>
        <w:rPr>
          <w:rFonts w:ascii="Times New Roman" w:hAnsi="Times New Roman" w:eastAsia="Times New Roman"/>
          <w:sz w:val="21"/>
        </w:rPr>
        <w:t>”</w:t>
      </w:r>
      <w:r>
        <w:rPr>
          <w:spacing w:val="-15"/>
          <w:sz w:val="21"/>
        </w:rPr>
        <w:t>等</w:t>
      </w:r>
      <w:r>
        <w:rPr>
          <w:spacing w:val="-5"/>
          <w:sz w:val="21"/>
        </w:rPr>
        <w:t>能力。当然根据所选择的不同，将训练时所要的用品要准备齐全。</w:t>
      </w:r>
    </w:p>
    <w:p>
      <w:pPr>
        <w:pStyle w:val="15"/>
        <w:numPr>
          <w:ilvl w:val="0"/>
          <w:numId w:val="13"/>
        </w:numPr>
        <w:tabs>
          <w:tab w:val="left" w:pos="691"/>
        </w:tabs>
        <w:spacing w:before="0" w:after="0" w:line="364" w:lineRule="auto"/>
        <w:ind w:left="108" w:right="316" w:firstLine="422"/>
        <w:jc w:val="left"/>
        <w:rPr>
          <w:sz w:val="21"/>
        </w:rPr>
      </w:pPr>
      <w:r>
        <w:rPr>
          <w:spacing w:val="-6"/>
          <w:sz w:val="21"/>
        </w:rPr>
        <w:t xml:space="preserve">最后，一切准备就绪，要使队员活动开，热身要完全，然后注意保暖，训练前也不要过度饮水， </w:t>
      </w:r>
      <w:r>
        <w:rPr>
          <w:spacing w:val="-2"/>
          <w:sz w:val="21"/>
        </w:rPr>
        <w:t>切忌不能喝碳酸饮料。</w:t>
      </w:r>
    </w:p>
    <w:p>
      <w:pPr>
        <w:pStyle w:val="15"/>
        <w:numPr>
          <w:ilvl w:val="0"/>
          <w:numId w:val="13"/>
        </w:numPr>
        <w:tabs>
          <w:tab w:val="left" w:pos="691"/>
        </w:tabs>
        <w:spacing w:before="0" w:after="0" w:line="364" w:lineRule="auto"/>
        <w:ind w:left="108" w:right="316" w:firstLine="422"/>
        <w:jc w:val="both"/>
        <w:rPr>
          <w:sz w:val="21"/>
        </w:rPr>
      </w:pPr>
      <w:r>
        <w:rPr>
          <w:spacing w:val="-6"/>
          <w:sz w:val="21"/>
        </w:rPr>
        <w:t xml:space="preserve">运动服装和运动鞋应符合各运动项目的要求。合适的运动服装和运动鞋是防止运动损伤的前提， </w:t>
      </w:r>
      <w:r>
        <w:rPr>
          <w:spacing w:val="-7"/>
          <w:sz w:val="21"/>
        </w:rPr>
        <w:t>不应当轻视。因此，运动健身时，最好能穿运动服和运动鞋，这样即舒适轻便，有利于做各式动作，又</w:t>
      </w:r>
      <w:r>
        <w:rPr>
          <w:spacing w:val="-6"/>
          <w:sz w:val="21"/>
        </w:rPr>
        <w:t>能增加动作美感和自我保护作用。</w:t>
      </w:r>
    </w:p>
    <w:p>
      <w:pPr>
        <w:spacing w:after="0" w:line="364" w:lineRule="auto"/>
        <w:jc w:val="both"/>
        <w:rPr>
          <w:sz w:val="21"/>
        </w:rPr>
        <w:sectPr>
          <w:pgSz w:w="11910" w:h="16840"/>
          <w:pgMar w:top="1460" w:right="920" w:bottom="1220" w:left="1140" w:header="675" w:footer="1030" w:gutter="0"/>
        </w:sectPr>
      </w:pPr>
    </w:p>
    <w:p>
      <w:pPr>
        <w:pStyle w:val="15"/>
        <w:numPr>
          <w:ilvl w:val="0"/>
          <w:numId w:val="14"/>
        </w:numPr>
        <w:tabs>
          <w:tab w:val="left" w:pos="1061"/>
        </w:tabs>
        <w:spacing w:before="78" w:after="0" w:line="364" w:lineRule="auto"/>
        <w:ind w:left="108" w:right="315" w:firstLine="422"/>
        <w:jc w:val="both"/>
        <w:rPr>
          <w:sz w:val="21"/>
        </w:rPr>
      </w:pPr>
      <w:r>
        <w:rPr>
          <w:sz w:val="21"/>
        </w:rPr>
        <w:t>运动服：要选择宽松、柔软、弹性好的运动衣，还要选择色彩明快、吸水性好的服装。冬、</w:t>
      </w:r>
      <w:r>
        <w:rPr>
          <w:spacing w:val="-9"/>
          <w:sz w:val="21"/>
        </w:rPr>
        <w:t>夏装应区别开来，冬季天气寒冷，要穿质地厚的运动衣，以利于运动和保暖；夏季炎热，可穿轻而薄或半袖的运动衣，以便于散发热量，如直射日光强时还应戴帽子，并注意尽量减少皮肤的暴露。总之，要</w:t>
      </w:r>
      <w:r>
        <w:rPr>
          <w:spacing w:val="-5"/>
          <w:sz w:val="21"/>
        </w:rPr>
        <w:t>根据气候的变化选择使用，避免中暑、感冒及紫外线的伤害等。</w:t>
      </w:r>
    </w:p>
    <w:p>
      <w:pPr>
        <w:pStyle w:val="15"/>
        <w:numPr>
          <w:ilvl w:val="0"/>
          <w:numId w:val="14"/>
        </w:numPr>
        <w:tabs>
          <w:tab w:val="left" w:pos="1061"/>
        </w:tabs>
        <w:spacing w:before="0" w:after="0" w:line="362" w:lineRule="auto"/>
        <w:ind w:left="108" w:right="224" w:firstLine="422"/>
        <w:jc w:val="left"/>
        <w:rPr>
          <w:sz w:val="21"/>
        </w:rPr>
      </w:pPr>
      <w:r>
        <w:rPr>
          <w:sz w:val="21"/>
        </w:rPr>
        <w:t xml:space="preserve">运动鞋：从事慢跑的人，对于运动鞋的选择非常重要，运动鞋质地的好坏，尺寸是否合适， </w:t>
      </w:r>
      <w:r>
        <w:rPr>
          <w:spacing w:val="-1"/>
          <w:sz w:val="21"/>
        </w:rPr>
        <w:t>直接影响足部及下肢关节的健康。良好的运动鞋应具备透气性好、斜面舒适贴脚和鞋底有弹性等特点。</w:t>
      </w:r>
      <w:r>
        <w:rPr>
          <w:spacing w:val="-16"/>
          <w:sz w:val="21"/>
        </w:rPr>
        <w:t>透气性不好的鞋，容易使细菌聚集，诱发各种脚癣的人还要注意穿棉线袜，鞋垫要保持干净，经常翻晒。</w:t>
      </w:r>
    </w:p>
    <w:p>
      <w:pPr>
        <w:pStyle w:val="15"/>
        <w:numPr>
          <w:ilvl w:val="0"/>
          <w:numId w:val="13"/>
        </w:numPr>
        <w:tabs>
          <w:tab w:val="left" w:pos="691"/>
        </w:tabs>
        <w:spacing w:before="0" w:after="0" w:line="364" w:lineRule="auto"/>
        <w:ind w:left="108" w:right="222" w:firstLine="422"/>
        <w:jc w:val="left"/>
        <w:rPr>
          <w:sz w:val="21"/>
        </w:rPr>
      </w:pPr>
      <w:r>
        <w:rPr>
          <w:spacing w:val="-5"/>
          <w:sz w:val="21"/>
        </w:rPr>
        <w:t>安全运动，场所和用具的选择。运动的场所和设施对提高运动效果、运动成绩以及预防意外事故</w:t>
      </w:r>
      <w:r>
        <w:rPr>
          <w:spacing w:val="-10"/>
          <w:sz w:val="21"/>
        </w:rPr>
        <w:t>是很重要的。在运动过程中时刻伴随着多种危险因素，例如，运动场所狭小时，常发生碰伤事故等；路</w:t>
      </w:r>
      <w:r>
        <w:rPr>
          <w:spacing w:val="-11"/>
          <w:sz w:val="21"/>
        </w:rPr>
        <w:t xml:space="preserve">面不平则是导致骨折、挫伤等外伤的直接原因；长期在硬路面上进行运动可引起下肢关节的慢性操作； </w:t>
      </w:r>
      <w:r>
        <w:rPr>
          <w:spacing w:val="-8"/>
          <w:sz w:val="21"/>
        </w:rPr>
        <w:t>运动用具使用不当或用具有缺陷时也容易发生事故。为了更好的保证运动效果，防止运动损伤，应该具</w:t>
      </w:r>
      <w:r>
        <w:rPr>
          <w:spacing w:val="-6"/>
          <w:sz w:val="21"/>
        </w:rPr>
        <w:t>备有完善的运动场所和运动设施。</w:t>
      </w:r>
    </w:p>
    <w:p>
      <w:pPr>
        <w:pStyle w:val="6"/>
        <w:spacing w:line="265" w:lineRule="exact"/>
      </w:pPr>
      <w:r>
        <w:t>运动中</w:t>
      </w:r>
    </w:p>
    <w:p>
      <w:pPr>
        <w:pStyle w:val="15"/>
        <w:numPr>
          <w:ilvl w:val="0"/>
          <w:numId w:val="15"/>
        </w:numPr>
        <w:tabs>
          <w:tab w:val="left" w:pos="691"/>
        </w:tabs>
        <w:spacing w:before="136" w:after="0" w:line="240" w:lineRule="auto"/>
        <w:ind w:left="690" w:right="0" w:hanging="161"/>
        <w:jc w:val="left"/>
        <w:rPr>
          <w:sz w:val="21"/>
        </w:rPr>
      </w:pPr>
      <w:r>
        <w:rPr>
          <w:spacing w:val="-5"/>
          <w:sz w:val="21"/>
        </w:rPr>
        <w:t>训练过程中药注意学员的脸色、呼吸以及排汗量。</w:t>
      </w:r>
    </w:p>
    <w:p>
      <w:pPr>
        <w:pStyle w:val="15"/>
        <w:numPr>
          <w:ilvl w:val="0"/>
          <w:numId w:val="15"/>
        </w:numPr>
        <w:tabs>
          <w:tab w:val="left" w:pos="691"/>
        </w:tabs>
        <w:spacing w:before="140" w:after="0" w:line="240" w:lineRule="auto"/>
        <w:ind w:left="690" w:right="0" w:hanging="161"/>
        <w:jc w:val="left"/>
        <w:rPr>
          <w:sz w:val="21"/>
        </w:rPr>
      </w:pPr>
      <w:r>
        <w:rPr>
          <w:spacing w:val="-4"/>
          <w:sz w:val="21"/>
        </w:rPr>
        <w:t>运动中不大口喝水，渴了应该小口</w:t>
      </w:r>
      <w:r>
        <w:rPr>
          <w:rFonts w:ascii="Times New Roman" w:hAnsi="Times New Roman" w:eastAsia="Times New Roman"/>
          <w:sz w:val="21"/>
        </w:rPr>
        <w:t>“</w:t>
      </w:r>
      <w:r>
        <w:rPr>
          <w:sz w:val="21"/>
        </w:rPr>
        <w:t>饮</w:t>
      </w:r>
      <w:r>
        <w:rPr>
          <w:rFonts w:ascii="Times New Roman" w:hAnsi="Times New Roman" w:eastAsia="Times New Roman"/>
          <w:spacing w:val="-3"/>
          <w:sz w:val="21"/>
        </w:rPr>
        <w:t>”</w:t>
      </w:r>
      <w:r>
        <w:rPr>
          <w:sz w:val="21"/>
        </w:rPr>
        <w:t>一点水。</w:t>
      </w:r>
    </w:p>
    <w:p>
      <w:pPr>
        <w:pStyle w:val="15"/>
        <w:numPr>
          <w:ilvl w:val="0"/>
          <w:numId w:val="15"/>
        </w:numPr>
        <w:tabs>
          <w:tab w:val="left" w:pos="691"/>
        </w:tabs>
        <w:spacing w:before="139" w:after="0" w:line="240" w:lineRule="auto"/>
        <w:ind w:left="690" w:right="0" w:hanging="161"/>
        <w:jc w:val="left"/>
        <w:rPr>
          <w:sz w:val="21"/>
        </w:rPr>
      </w:pPr>
      <w:r>
        <w:rPr>
          <w:spacing w:val="-5"/>
          <w:sz w:val="21"/>
        </w:rPr>
        <w:t>运动不是一刻不停地活动，要把练习分为几个每组</w:t>
      </w:r>
      <w:r>
        <w:rPr>
          <w:rFonts w:ascii="Times New Roman" w:hAnsi="Times New Roman" w:eastAsia="Times New Roman"/>
          <w:sz w:val="21"/>
        </w:rPr>
        <w:t>“</w:t>
      </w:r>
      <w:r>
        <w:rPr>
          <w:sz w:val="21"/>
        </w:rPr>
        <w:t>组</w:t>
      </w:r>
      <w:r>
        <w:rPr>
          <w:rFonts w:ascii="Times New Roman" w:hAnsi="Times New Roman" w:eastAsia="Times New Roman"/>
          <w:sz w:val="21"/>
        </w:rPr>
        <w:t>”</w:t>
      </w:r>
      <w:r>
        <w:rPr>
          <w:spacing w:val="-8"/>
          <w:sz w:val="21"/>
        </w:rPr>
        <w:t xml:space="preserve">，分别完成，每组间歇 </w:t>
      </w:r>
      <w:r>
        <w:rPr>
          <w:rFonts w:ascii="Times New Roman" w:hAnsi="Times New Roman" w:eastAsia="Times New Roman"/>
          <w:sz w:val="21"/>
        </w:rPr>
        <w:t>1</w:t>
      </w:r>
      <w:r>
        <w:rPr>
          <w:rFonts w:ascii="Times New Roman" w:hAnsi="Times New Roman" w:eastAsia="Times New Roman"/>
          <w:sz w:val="21"/>
          <w:vertAlign w:val="subscript"/>
        </w:rPr>
        <w:t>~</w:t>
      </w:r>
      <w:r>
        <w:rPr>
          <w:rFonts w:ascii="Times New Roman" w:hAnsi="Times New Roman" w:eastAsia="Times New Roman"/>
          <w:sz w:val="21"/>
          <w:vertAlign w:val="baseline"/>
        </w:rPr>
        <w:t>2</w:t>
      </w:r>
      <w:r>
        <w:rPr>
          <w:rFonts w:ascii="Times New Roman" w:hAnsi="Times New Roman" w:eastAsia="Times New Roman"/>
          <w:spacing w:val="2"/>
          <w:sz w:val="21"/>
          <w:vertAlign w:val="baseline"/>
        </w:rPr>
        <w:t xml:space="preserve"> </w:t>
      </w:r>
      <w:r>
        <w:rPr>
          <w:spacing w:val="-2"/>
          <w:sz w:val="21"/>
          <w:vertAlign w:val="baseline"/>
        </w:rPr>
        <w:t>分钟。</w:t>
      </w:r>
    </w:p>
    <w:p>
      <w:pPr>
        <w:pStyle w:val="15"/>
        <w:numPr>
          <w:ilvl w:val="0"/>
          <w:numId w:val="15"/>
        </w:numPr>
        <w:tabs>
          <w:tab w:val="left" w:pos="691"/>
        </w:tabs>
        <w:spacing w:before="134" w:after="0" w:line="364" w:lineRule="auto"/>
        <w:ind w:left="108" w:right="312" w:firstLine="422"/>
        <w:jc w:val="left"/>
        <w:rPr>
          <w:sz w:val="21"/>
        </w:rPr>
      </w:pPr>
      <w:r>
        <w:rPr>
          <w:spacing w:val="-2"/>
          <w:sz w:val="21"/>
        </w:rPr>
        <w:t>掌握好量。各种原因的体力跟不上，要适当减少练习的量。实事求是。每个</w:t>
      </w:r>
      <w:r>
        <w:rPr>
          <w:rFonts w:ascii="Times New Roman" w:hAnsi="Times New Roman" w:eastAsia="Times New Roman"/>
          <w:spacing w:val="7"/>
          <w:sz w:val="21"/>
        </w:rPr>
        <w:t>“</w:t>
      </w:r>
      <w:r>
        <w:rPr>
          <w:spacing w:val="-3"/>
          <w:sz w:val="21"/>
        </w:rPr>
        <w:t>每组</w:t>
      </w:r>
      <w:r>
        <w:rPr>
          <w:rFonts w:ascii="Times New Roman" w:hAnsi="Times New Roman" w:eastAsia="Times New Roman"/>
          <w:sz w:val="21"/>
        </w:rPr>
        <w:t>”</w:t>
      </w:r>
      <w:r>
        <w:rPr>
          <w:spacing w:val="-3"/>
          <w:sz w:val="21"/>
        </w:rPr>
        <w:t>人对运动的量</w:t>
      </w:r>
      <w:r>
        <w:rPr>
          <w:spacing w:val="-1"/>
          <w:sz w:val="21"/>
        </w:rPr>
        <w:t>的适应性是不同的。</w:t>
      </w:r>
    </w:p>
    <w:p>
      <w:pPr>
        <w:pStyle w:val="15"/>
        <w:numPr>
          <w:ilvl w:val="0"/>
          <w:numId w:val="15"/>
        </w:numPr>
        <w:tabs>
          <w:tab w:val="left" w:pos="691"/>
        </w:tabs>
        <w:spacing w:before="0" w:after="0" w:line="268" w:lineRule="exact"/>
        <w:ind w:left="690" w:right="0" w:hanging="161"/>
        <w:jc w:val="left"/>
        <w:rPr>
          <w:sz w:val="21"/>
        </w:rPr>
      </w:pPr>
      <w:r>
        <w:rPr>
          <w:spacing w:val="-3"/>
          <w:sz w:val="21"/>
        </w:rPr>
        <w:t>疲劳的时候不要勉强</w:t>
      </w:r>
      <w:r>
        <w:rPr>
          <w:rFonts w:ascii="Times New Roman" w:hAnsi="Times New Roman" w:eastAsia="Times New Roman"/>
          <w:spacing w:val="7"/>
          <w:sz w:val="21"/>
        </w:rPr>
        <w:t>“</w:t>
      </w:r>
      <w:r>
        <w:rPr>
          <w:spacing w:val="-3"/>
          <w:sz w:val="21"/>
        </w:rPr>
        <w:t>最后一次</w:t>
      </w:r>
      <w:r>
        <w:rPr>
          <w:rFonts w:ascii="Times New Roman" w:hAnsi="Times New Roman" w:eastAsia="Times New Roman"/>
          <w:sz w:val="21"/>
        </w:rPr>
        <w:t>”</w:t>
      </w:r>
      <w:r>
        <w:rPr>
          <w:spacing w:val="-3"/>
          <w:sz w:val="21"/>
        </w:rPr>
        <w:t>，那样容易受伤。</w:t>
      </w:r>
    </w:p>
    <w:p>
      <w:pPr>
        <w:pStyle w:val="15"/>
        <w:numPr>
          <w:ilvl w:val="0"/>
          <w:numId w:val="15"/>
        </w:numPr>
        <w:tabs>
          <w:tab w:val="left" w:pos="691"/>
        </w:tabs>
        <w:spacing w:before="139" w:after="0" w:line="364" w:lineRule="auto"/>
        <w:ind w:left="108" w:right="100" w:firstLine="422"/>
        <w:jc w:val="left"/>
        <w:rPr>
          <w:sz w:val="21"/>
        </w:rPr>
      </w:pPr>
      <w:r>
        <w:rPr>
          <w:spacing w:val="-9"/>
          <w:sz w:val="21"/>
        </w:rPr>
        <w:t>心情非常好的时候去运动容易过量。运动会得到</w:t>
      </w:r>
      <w:r>
        <w:rPr>
          <w:rFonts w:ascii="Times New Roman" w:hAnsi="Times New Roman" w:eastAsia="Times New Roman"/>
          <w:sz w:val="21"/>
        </w:rPr>
        <w:t>“</w:t>
      </w:r>
      <w:r>
        <w:rPr>
          <w:spacing w:val="-2"/>
          <w:sz w:val="21"/>
        </w:rPr>
        <w:t>内啡肽</w:t>
      </w:r>
      <w:r>
        <w:rPr>
          <w:rFonts w:ascii="Times New Roman" w:hAnsi="Times New Roman" w:eastAsia="Times New Roman"/>
          <w:sz w:val="21"/>
        </w:rPr>
        <w:t>”</w:t>
      </w:r>
      <w:r>
        <w:rPr>
          <w:spacing w:val="-11"/>
          <w:sz w:val="21"/>
        </w:rPr>
        <w:t>的良性刺激，会让人不由自主</w:t>
      </w:r>
      <w:r>
        <w:rPr>
          <w:rFonts w:ascii="Times New Roman" w:hAnsi="Times New Roman" w:eastAsia="Times New Roman"/>
          <w:sz w:val="21"/>
        </w:rPr>
        <w:t>“</w:t>
      </w:r>
      <w:r>
        <w:rPr>
          <w:spacing w:val="-2"/>
          <w:sz w:val="21"/>
        </w:rPr>
        <w:t>停不下来</w:t>
      </w:r>
      <w:r>
        <w:rPr>
          <w:rFonts w:ascii="Times New Roman" w:hAnsi="Times New Roman" w:eastAsia="Times New Roman"/>
          <w:sz w:val="21"/>
        </w:rPr>
        <w:t>”</w:t>
      </w:r>
      <w:r>
        <w:rPr>
          <w:sz w:val="21"/>
        </w:rPr>
        <w:t>。</w:t>
      </w:r>
      <w:r>
        <w:rPr>
          <w:spacing w:val="-8"/>
          <w:sz w:val="21"/>
        </w:rPr>
        <w:t xml:space="preserve">就是说明明身体已经很疲劳了，但神经系统还很兴奋，容易受伤和过度疲劳，影响健康。所以要适可而 </w:t>
      </w:r>
      <w:r>
        <w:rPr>
          <w:spacing w:val="-6"/>
          <w:sz w:val="21"/>
        </w:rPr>
        <w:t>止，按照原定计划运动，完成了便可休息。在心理上也保持再次运动的欲望。不贪求</w:t>
      </w:r>
      <w:r>
        <w:rPr>
          <w:rFonts w:ascii="Times New Roman" w:hAnsi="Times New Roman" w:eastAsia="Times New Roman"/>
          <w:spacing w:val="7"/>
          <w:sz w:val="21"/>
        </w:rPr>
        <w:t>“</w:t>
      </w:r>
      <w:r>
        <w:rPr>
          <w:spacing w:val="-3"/>
          <w:sz w:val="21"/>
        </w:rPr>
        <w:t>尽兴</w:t>
      </w:r>
      <w:r>
        <w:rPr>
          <w:rFonts w:ascii="Times New Roman" w:hAnsi="Times New Roman" w:eastAsia="Times New Roman"/>
          <w:spacing w:val="-3"/>
          <w:sz w:val="21"/>
        </w:rPr>
        <w:t>”</w:t>
      </w:r>
      <w:r>
        <w:rPr>
          <w:sz w:val="21"/>
        </w:rPr>
        <w:t>。</w:t>
      </w:r>
    </w:p>
    <w:p>
      <w:pPr>
        <w:pStyle w:val="6"/>
        <w:spacing w:line="267" w:lineRule="exact"/>
      </w:pPr>
      <w:r>
        <w:t>运动后</w:t>
      </w:r>
    </w:p>
    <w:p>
      <w:pPr>
        <w:pStyle w:val="15"/>
        <w:numPr>
          <w:ilvl w:val="0"/>
          <w:numId w:val="16"/>
        </w:numPr>
        <w:tabs>
          <w:tab w:val="left" w:pos="691"/>
        </w:tabs>
        <w:spacing w:before="139" w:after="0" w:line="362" w:lineRule="auto"/>
        <w:ind w:left="108" w:right="314" w:firstLine="422"/>
        <w:jc w:val="both"/>
        <w:rPr>
          <w:sz w:val="21"/>
        </w:rPr>
      </w:pPr>
      <w:r>
        <w:rPr>
          <w:spacing w:val="-6"/>
          <w:sz w:val="21"/>
        </w:rPr>
        <w:t>放松是必须的一项，现在流行的放松方法有音乐情景法，按摩理疗法，都可以安排在训练过后。</w:t>
      </w:r>
      <w:r>
        <w:rPr>
          <w:spacing w:val="-5"/>
          <w:sz w:val="21"/>
        </w:rPr>
        <w:t>当然，通过淋浴</w:t>
      </w:r>
      <w:r>
        <w:rPr>
          <w:sz w:val="21"/>
        </w:rPr>
        <w:t>（</w:t>
      </w:r>
      <w:r>
        <w:rPr>
          <w:spacing w:val="-5"/>
          <w:sz w:val="21"/>
        </w:rPr>
        <w:t>剧烈运动后立即进行冷水或温水浴的做法是应该慎用的</w:t>
      </w:r>
      <w:r>
        <w:rPr>
          <w:spacing w:val="-10"/>
          <w:sz w:val="21"/>
        </w:rPr>
        <w:t>）</w:t>
      </w:r>
      <w:r>
        <w:rPr>
          <w:spacing w:val="-5"/>
          <w:sz w:val="21"/>
        </w:rPr>
        <w:t>可以清洁皮肤，促进血液循</w:t>
      </w:r>
      <w:r>
        <w:rPr>
          <w:spacing w:val="-18"/>
          <w:sz w:val="21"/>
        </w:rPr>
        <w:t xml:space="preserve">环，降低疲劳，另外还可以通过睡眠、睡眠是消除疲劳最有效的手段。睡眠不足，就会加重疲劳的积累， </w:t>
      </w:r>
      <w:r>
        <w:rPr>
          <w:spacing w:val="-8"/>
          <w:sz w:val="21"/>
        </w:rPr>
        <w:t>身体的恢复就会推迟，身体状部就会紊乱，甚至次日运动时发生事故。因此，每个参加运动的人都应注</w:t>
      </w:r>
      <w:r>
        <w:rPr>
          <w:spacing w:val="-6"/>
          <w:sz w:val="21"/>
        </w:rPr>
        <w:t xml:space="preserve">意提高睡眠的质量，促进疲劳的消除和体力恢复。更重要的是按时睡眠，养成良好习惯，并保证有 </w:t>
      </w:r>
      <w:r>
        <w:rPr>
          <w:rFonts w:ascii="Times New Roman" w:eastAsia="Times New Roman"/>
          <w:sz w:val="21"/>
        </w:rPr>
        <w:t>7</w:t>
      </w:r>
      <w:r>
        <w:rPr>
          <w:rFonts w:ascii="Times New Roman" w:eastAsia="Times New Roman"/>
          <w:sz w:val="21"/>
          <w:vertAlign w:val="subscript"/>
        </w:rPr>
        <w:t>~</w:t>
      </w:r>
      <w:r>
        <w:rPr>
          <w:rFonts w:ascii="Times New Roman" w:eastAsia="Times New Roman"/>
          <w:sz w:val="21"/>
          <w:vertAlign w:val="baseline"/>
        </w:rPr>
        <w:t xml:space="preserve">8 </w:t>
      </w:r>
      <w:r>
        <w:rPr>
          <w:spacing w:val="-1"/>
          <w:sz w:val="21"/>
          <w:vertAlign w:val="baseline"/>
        </w:rPr>
        <w:t>小时的睡眠时间。</w:t>
      </w:r>
    </w:p>
    <w:p>
      <w:pPr>
        <w:pStyle w:val="15"/>
        <w:numPr>
          <w:ilvl w:val="0"/>
          <w:numId w:val="16"/>
        </w:numPr>
        <w:tabs>
          <w:tab w:val="left" w:pos="691"/>
        </w:tabs>
        <w:spacing w:before="6" w:after="0" w:line="240" w:lineRule="auto"/>
        <w:ind w:left="690" w:right="0" w:hanging="161"/>
        <w:jc w:val="left"/>
        <w:rPr>
          <w:sz w:val="21"/>
        </w:rPr>
      </w:pPr>
      <w:r>
        <w:rPr>
          <w:spacing w:val="-2"/>
          <w:sz w:val="21"/>
        </w:rPr>
        <w:t>运动过后一定要注意保暖。</w:t>
      </w:r>
    </w:p>
    <w:p>
      <w:pPr>
        <w:pStyle w:val="15"/>
        <w:numPr>
          <w:ilvl w:val="0"/>
          <w:numId w:val="16"/>
        </w:numPr>
        <w:tabs>
          <w:tab w:val="left" w:pos="691"/>
        </w:tabs>
        <w:spacing w:before="139" w:after="0" w:line="240" w:lineRule="auto"/>
        <w:ind w:left="690" w:right="0" w:hanging="161"/>
        <w:jc w:val="left"/>
        <w:rPr>
          <w:sz w:val="21"/>
        </w:rPr>
      </w:pPr>
      <w:r>
        <w:rPr>
          <w:spacing w:val="-5"/>
          <w:sz w:val="21"/>
        </w:rPr>
        <w:t>进行营养补充可以快速的补充体力，为以后的训练增强效果。</w:t>
      </w:r>
    </w:p>
    <w:p>
      <w:pPr>
        <w:pStyle w:val="5"/>
        <w:ind w:left="108"/>
      </w:pPr>
      <w:r>
        <w:t>（二）基本动作操作方法</w:t>
      </w:r>
    </w:p>
    <w:p>
      <w:pPr>
        <w:pStyle w:val="6"/>
        <w:spacing w:before="78"/>
      </w:pPr>
      <w:r>
        <w:t>卷腹</w:t>
      </w:r>
    </w:p>
    <w:p>
      <w:pPr>
        <w:spacing w:after="0"/>
        <w:sectPr>
          <w:pgSz w:w="11910" w:h="16840"/>
          <w:pgMar w:top="1460" w:right="920" w:bottom="1220" w:left="1140" w:header="675" w:footer="1030" w:gutter="0"/>
        </w:sectPr>
      </w:pPr>
    </w:p>
    <w:p>
      <w:pPr>
        <w:pStyle w:val="7"/>
        <w:spacing w:before="5"/>
        <w:rPr>
          <w:b/>
          <w:sz w:val="7"/>
        </w:rPr>
      </w:pPr>
    </w:p>
    <w:p>
      <w:pPr>
        <w:pStyle w:val="7"/>
        <w:ind w:left="107"/>
        <w:rPr>
          <w:sz w:val="20"/>
        </w:rPr>
      </w:pPr>
      <w:r>
        <w:rPr>
          <w:sz w:val="20"/>
        </w:rPr>
        <w:drawing>
          <wp:inline distT="0" distB="0" distL="0" distR="0">
            <wp:extent cx="3238500" cy="1952625"/>
            <wp:effectExtent l="0" t="0" r="0" b="0"/>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jpeg"/>
                    <pic:cNvPicPr>
                      <a:picLocks noChangeAspect="1"/>
                    </pic:cNvPicPr>
                  </pic:nvPicPr>
                  <pic:blipFill>
                    <a:blip r:embed="rId11" cstate="print"/>
                    <a:stretch>
                      <a:fillRect/>
                    </a:stretch>
                  </pic:blipFill>
                  <pic:spPr>
                    <a:xfrm>
                      <a:off x="0" y="0"/>
                      <a:ext cx="3238500" cy="1952625"/>
                    </a:xfrm>
                    <a:prstGeom prst="rect">
                      <a:avLst/>
                    </a:prstGeom>
                  </pic:spPr>
                </pic:pic>
              </a:graphicData>
            </a:graphic>
          </wp:inline>
        </w:drawing>
      </w:r>
    </w:p>
    <w:p>
      <w:pPr>
        <w:pStyle w:val="7"/>
        <w:spacing w:before="7"/>
        <w:rPr>
          <w:b/>
          <w:sz w:val="7"/>
        </w:rPr>
      </w:pPr>
    </w:p>
    <w:p>
      <w:pPr>
        <w:pStyle w:val="7"/>
        <w:spacing w:before="72" w:line="364" w:lineRule="auto"/>
        <w:ind w:left="530" w:right="2586"/>
        <w:rPr>
          <w:b/>
        </w:rPr>
      </w:pPr>
      <w:r>
        <w:drawing>
          <wp:anchor distT="0" distB="0" distL="0" distR="0" simplePos="0" relativeHeight="1024" behindDoc="0" locked="0" layoutInCell="1" allowOverlap="1">
            <wp:simplePos x="0" y="0"/>
            <wp:positionH relativeFrom="page">
              <wp:posOffset>791210</wp:posOffset>
            </wp:positionH>
            <wp:positionV relativeFrom="paragraph">
              <wp:posOffset>601980</wp:posOffset>
            </wp:positionV>
            <wp:extent cx="5741670" cy="1889760"/>
            <wp:effectExtent l="0" t="0" r="0" b="0"/>
            <wp:wrapTopAndBottom/>
            <wp:docPr id="1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5.jpeg"/>
                    <pic:cNvPicPr>
                      <a:picLocks noChangeAspect="1"/>
                    </pic:cNvPicPr>
                  </pic:nvPicPr>
                  <pic:blipFill>
                    <a:blip r:embed="rId12" cstate="print"/>
                    <a:stretch>
                      <a:fillRect/>
                    </a:stretch>
                  </pic:blipFill>
                  <pic:spPr>
                    <a:xfrm>
                      <a:off x="0" y="0"/>
                      <a:ext cx="5741379" cy="1889569"/>
                    </a:xfrm>
                    <a:prstGeom prst="rect">
                      <a:avLst/>
                    </a:prstGeom>
                  </pic:spPr>
                </pic:pic>
              </a:graphicData>
            </a:graphic>
          </wp:anchor>
        </w:drawing>
      </w:r>
      <w:r>
        <w:t>注释：平躺于地上，双膝弯曲，脚平于地面上。头向上抬起，腹部发力。</w:t>
      </w:r>
      <w:r>
        <w:rPr>
          <w:b/>
        </w:rPr>
        <w:t>坐姿腿屈伸</w:t>
      </w:r>
    </w:p>
    <w:p>
      <w:pPr>
        <w:pStyle w:val="7"/>
        <w:spacing w:before="3"/>
        <w:rPr>
          <w:b/>
          <w:sz w:val="15"/>
        </w:rPr>
      </w:pPr>
    </w:p>
    <w:p>
      <w:pPr>
        <w:pStyle w:val="7"/>
        <w:spacing w:line="364" w:lineRule="auto"/>
        <w:ind w:left="108" w:right="312" w:firstLine="422"/>
      </w:pPr>
      <w:r>
        <w:rPr>
          <w:spacing w:val="-5"/>
        </w:rPr>
        <w:t xml:space="preserve">注释：坐在垫子上，双手放于两侧身体。稍微抬起双腿，弯曲膝盖，身体向后仰大约 </w:t>
      </w:r>
      <w:r>
        <w:rPr>
          <w:rFonts w:ascii="Times New Roman" w:eastAsia="Times New Roman"/>
        </w:rPr>
        <w:t xml:space="preserve">45 </w:t>
      </w:r>
      <w:r>
        <w:rPr>
          <w:spacing w:val="-6"/>
        </w:rPr>
        <w:t>度。背部</w:t>
      </w:r>
      <w:r>
        <w:rPr>
          <w:spacing w:val="-5"/>
        </w:rPr>
        <w:t>弯曲，同时向上抬起你的膝盖，使其靠近头部。在胸腔和骨盆向一起挤压时，感觉腹部的卷曲。</w:t>
      </w:r>
    </w:p>
    <w:p>
      <w:pPr>
        <w:pStyle w:val="6"/>
        <w:spacing w:line="267" w:lineRule="exact"/>
      </w:pPr>
      <w:r>
        <w:drawing>
          <wp:anchor distT="0" distB="0" distL="0" distR="0" simplePos="0" relativeHeight="1024" behindDoc="0" locked="0" layoutInCell="1" allowOverlap="1">
            <wp:simplePos x="0" y="0"/>
            <wp:positionH relativeFrom="page">
              <wp:posOffset>810260</wp:posOffset>
            </wp:positionH>
            <wp:positionV relativeFrom="paragraph">
              <wp:posOffset>212725</wp:posOffset>
            </wp:positionV>
            <wp:extent cx="4109085" cy="2473325"/>
            <wp:effectExtent l="0" t="0" r="0" b="0"/>
            <wp:wrapTopAndBottom/>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jpeg"/>
                    <pic:cNvPicPr>
                      <a:picLocks noChangeAspect="1"/>
                    </pic:cNvPicPr>
                  </pic:nvPicPr>
                  <pic:blipFill>
                    <a:blip r:embed="rId13" cstate="print"/>
                    <a:stretch>
                      <a:fillRect/>
                    </a:stretch>
                  </pic:blipFill>
                  <pic:spPr>
                    <a:xfrm>
                      <a:off x="0" y="0"/>
                      <a:ext cx="4109240" cy="2473642"/>
                    </a:xfrm>
                    <a:prstGeom prst="rect">
                      <a:avLst/>
                    </a:prstGeom>
                  </pic:spPr>
                </pic:pic>
              </a:graphicData>
            </a:graphic>
          </wp:anchor>
        </w:drawing>
      </w:r>
      <w:r>
        <w:t>收腹跳</w:t>
      </w:r>
    </w:p>
    <w:p>
      <w:pPr>
        <w:pStyle w:val="7"/>
        <w:spacing w:before="59" w:line="364" w:lineRule="auto"/>
        <w:ind w:left="530" w:right="2901"/>
        <w:rPr>
          <w:b/>
        </w:rPr>
      </w:pPr>
      <w:r>
        <w:t>注释：两腿并拢</w:t>
      </w:r>
      <w:r>
        <w:rPr>
          <w:rFonts w:ascii="Times New Roman" w:eastAsia="Times New Roman"/>
        </w:rPr>
        <w:t>,</w:t>
      </w:r>
      <w:r>
        <w:t>跳起来能让你双膝碰到你的胸口</w:t>
      </w:r>
      <w:r>
        <w:rPr>
          <w:rFonts w:ascii="Times New Roman" w:eastAsia="Times New Roman"/>
        </w:rPr>
        <w:t>,</w:t>
      </w:r>
      <w:r>
        <w:t>着地最好是前脚掌。</w:t>
      </w:r>
      <w:r>
        <w:rPr>
          <w:b/>
        </w:rPr>
        <w:t>静蹲</w:t>
      </w:r>
    </w:p>
    <w:p>
      <w:pPr>
        <w:pStyle w:val="7"/>
        <w:spacing w:line="364" w:lineRule="auto"/>
        <w:ind w:left="108" w:right="312" w:firstLine="422"/>
      </w:pPr>
      <w:r>
        <w:t xml:space="preserve">上身前倾，与大腿保持 </w:t>
      </w:r>
      <w:r>
        <w:rPr>
          <w:rFonts w:ascii="Times New Roman" w:hAnsi="Times New Roman" w:eastAsia="Times New Roman"/>
        </w:rPr>
        <w:t xml:space="preserve">90 </w:t>
      </w:r>
      <w:r>
        <w:rPr>
          <w:spacing w:val="-5"/>
        </w:rPr>
        <w:t>度角，两脚分开和自己肩宽一样的距离，脚尖正向前，不要</w:t>
      </w:r>
      <w:r>
        <w:rPr>
          <w:rFonts w:ascii="Times New Roman" w:hAnsi="Times New Roman" w:eastAsia="Times New Roman"/>
        </w:rPr>
        <w:t>“</w:t>
      </w:r>
      <w:r>
        <w:rPr>
          <w:spacing w:val="-2"/>
        </w:rPr>
        <w:t>外八字</w:t>
      </w:r>
      <w:r>
        <w:rPr>
          <w:rFonts w:ascii="Times New Roman" w:hAnsi="Times New Roman" w:eastAsia="Times New Roman"/>
        </w:rPr>
        <w:t>”</w:t>
      </w:r>
      <w:r>
        <w:rPr>
          <w:spacing w:val="-14"/>
        </w:rPr>
        <w:t>或</w:t>
      </w:r>
      <w:r>
        <w:rPr>
          <w:spacing w:val="-5"/>
        </w:rPr>
        <w:t>者</w:t>
      </w:r>
      <w:r>
        <w:rPr>
          <w:rFonts w:ascii="Times New Roman" w:hAnsi="Times New Roman" w:eastAsia="Times New Roman"/>
          <w:spacing w:val="7"/>
        </w:rPr>
        <w:t>“</w:t>
      </w:r>
      <w:r>
        <w:rPr>
          <w:spacing w:val="-2"/>
        </w:rPr>
        <w:t>内八字</w:t>
      </w:r>
      <w:r>
        <w:rPr>
          <w:rFonts w:ascii="Times New Roman" w:hAnsi="Times New Roman" w:eastAsia="Times New Roman"/>
        </w:rPr>
        <w:t>”</w:t>
      </w:r>
      <w:r>
        <w:rPr>
          <w:spacing w:val="-17"/>
        </w:rPr>
        <w:t>。背靠墙壁站好，脚跟大约离开墙壁一脚长的距离。体重平均分配在两条腿上，缓慢地下蹲。</w:t>
      </w:r>
    </w:p>
    <w:p>
      <w:pPr>
        <w:spacing w:after="0" w:line="364" w:lineRule="auto"/>
        <w:sectPr>
          <w:pgSz w:w="11910" w:h="16840"/>
          <w:pgMar w:top="1460" w:right="920" w:bottom="1220" w:left="1140" w:header="675" w:footer="1030" w:gutter="0"/>
        </w:sect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before="4"/>
        <w:rPr>
          <w:sz w:val="14"/>
        </w:rPr>
      </w:pPr>
    </w:p>
    <w:p>
      <w:pPr>
        <w:pStyle w:val="6"/>
        <w:spacing w:before="71"/>
      </w:pPr>
      <w:r>
        <w:drawing>
          <wp:anchor distT="0" distB="0" distL="0" distR="0" simplePos="0" relativeHeight="251671552" behindDoc="0" locked="0" layoutInCell="1" allowOverlap="1">
            <wp:simplePos x="0" y="0"/>
            <wp:positionH relativeFrom="page">
              <wp:posOffset>1632585</wp:posOffset>
            </wp:positionH>
            <wp:positionV relativeFrom="paragraph">
              <wp:posOffset>-2305050</wp:posOffset>
            </wp:positionV>
            <wp:extent cx="2600325" cy="2423795"/>
            <wp:effectExtent l="0" t="0" r="0" b="0"/>
            <wp:wrapNone/>
            <wp:docPr id="15"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jpeg"/>
                    <pic:cNvPicPr>
                      <a:picLocks noChangeAspect="1"/>
                    </pic:cNvPicPr>
                  </pic:nvPicPr>
                  <pic:blipFill>
                    <a:blip r:embed="rId14" cstate="print"/>
                    <a:stretch>
                      <a:fillRect/>
                    </a:stretch>
                  </pic:blipFill>
                  <pic:spPr>
                    <a:xfrm>
                      <a:off x="0" y="0"/>
                      <a:ext cx="2600325" cy="2423874"/>
                    </a:xfrm>
                    <a:prstGeom prst="rect">
                      <a:avLst/>
                    </a:prstGeom>
                  </pic:spPr>
                </pic:pic>
              </a:graphicData>
            </a:graphic>
          </wp:anchor>
        </w:drawing>
      </w:r>
      <w:r>
        <w:t>开合跳</w:t>
      </w:r>
    </w:p>
    <w:p>
      <w:pPr>
        <w:pStyle w:val="7"/>
        <w:spacing w:before="7"/>
        <w:rPr>
          <w:b/>
          <w:sz w:val="10"/>
        </w:rPr>
      </w:pPr>
    </w:p>
    <w:p>
      <w:pPr>
        <w:pStyle w:val="7"/>
        <w:spacing w:before="72" w:line="364" w:lineRule="auto"/>
        <w:ind w:left="108" w:right="313" w:firstLine="422"/>
        <w:jc w:val="both"/>
      </w:pPr>
      <w:r>
        <w:rPr>
          <w:spacing w:val="-9"/>
        </w:rPr>
        <w:t>注释：练习者直立，双脚与肩膀同宽，双手自然放于身体两侧。之后双脚蹬地向内发力腾空跳起打</w:t>
      </w:r>
      <w:r>
        <w:rPr>
          <w:spacing w:val="-8"/>
        </w:rPr>
        <w:t>开落地的同时，双手由体侧打开至头顶。然后双脚落地后向外蹬地发力还原起始位置，并将双手放于身</w:t>
      </w:r>
      <w:r>
        <w:t>体两侧。</w:t>
      </w:r>
    </w:p>
    <w:p>
      <w:pPr>
        <w:pStyle w:val="6"/>
        <w:spacing w:line="266" w:lineRule="exact"/>
      </w:pPr>
      <w:r>
        <w:t>脚踏车</w:t>
      </w:r>
    </w:p>
    <w:p>
      <w:pPr>
        <w:pStyle w:val="7"/>
        <w:spacing w:before="10"/>
        <w:rPr>
          <w:b/>
          <w:sz w:val="8"/>
        </w:rPr>
      </w:pPr>
      <w:r>
        <w:drawing>
          <wp:anchor distT="0" distB="0" distL="0" distR="0" simplePos="0" relativeHeight="1024" behindDoc="0" locked="0" layoutInCell="1" allowOverlap="1">
            <wp:simplePos x="0" y="0"/>
            <wp:positionH relativeFrom="page">
              <wp:posOffset>1076960</wp:posOffset>
            </wp:positionH>
            <wp:positionV relativeFrom="paragraph">
              <wp:posOffset>95885</wp:posOffset>
            </wp:positionV>
            <wp:extent cx="5267325" cy="1962150"/>
            <wp:effectExtent l="0" t="0" r="0" b="0"/>
            <wp:wrapTopAndBottom/>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8.jpeg"/>
                    <pic:cNvPicPr>
                      <a:picLocks noChangeAspect="1"/>
                    </pic:cNvPicPr>
                  </pic:nvPicPr>
                  <pic:blipFill>
                    <a:blip r:embed="rId15" cstate="print"/>
                    <a:stretch>
                      <a:fillRect/>
                    </a:stretch>
                  </pic:blipFill>
                  <pic:spPr>
                    <a:xfrm>
                      <a:off x="0" y="0"/>
                      <a:ext cx="5267325" cy="1962150"/>
                    </a:xfrm>
                    <a:prstGeom prst="rect">
                      <a:avLst/>
                    </a:prstGeom>
                  </pic:spPr>
                </pic:pic>
              </a:graphicData>
            </a:graphic>
          </wp:anchor>
        </w:drawing>
      </w:r>
    </w:p>
    <w:p>
      <w:pPr>
        <w:pStyle w:val="7"/>
        <w:spacing w:before="129" w:line="364" w:lineRule="auto"/>
        <w:ind w:left="108" w:right="316" w:firstLine="422"/>
      </w:pPr>
      <w:r>
        <w:rPr>
          <w:spacing w:val="-9"/>
        </w:rPr>
        <w:t>平躺着，把脚抬起，双脚做蹬自行车状，双手放于发力腿上，给予一定阻力，头率微抬起，起到卷</w:t>
      </w:r>
      <w:r>
        <w:t>腹作用。</w:t>
      </w:r>
    </w:p>
    <w:p>
      <w:pPr>
        <w:pStyle w:val="6"/>
        <w:spacing w:line="267" w:lineRule="exact"/>
      </w:pPr>
      <w:r>
        <w:t>站姿提踵</w:t>
      </w:r>
    </w:p>
    <w:p>
      <w:pPr>
        <w:spacing w:after="0" w:line="267" w:lineRule="exact"/>
        <w:sectPr>
          <w:pgSz w:w="11910" w:h="16840"/>
          <w:pgMar w:top="1460" w:right="920" w:bottom="1220" w:left="1140" w:header="675" w:footer="1030" w:gutter="0"/>
        </w:sectPr>
      </w:pPr>
    </w:p>
    <w:p>
      <w:pPr>
        <w:pStyle w:val="7"/>
        <w:spacing w:before="6"/>
        <w:rPr>
          <w:b/>
          <w:sz w:val="13"/>
        </w:rPr>
      </w:pPr>
      <w:r>
        <w:drawing>
          <wp:anchor distT="0" distB="0" distL="0" distR="0" simplePos="0" relativeHeight="248140800" behindDoc="1" locked="0" layoutInCell="1" allowOverlap="1">
            <wp:simplePos x="0" y="0"/>
            <wp:positionH relativeFrom="page">
              <wp:posOffset>1598295</wp:posOffset>
            </wp:positionH>
            <wp:positionV relativeFrom="page">
              <wp:posOffset>7011035</wp:posOffset>
            </wp:positionV>
            <wp:extent cx="3432810" cy="2856865"/>
            <wp:effectExtent l="0" t="0" r="0" b="0"/>
            <wp:wrapNone/>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9.jpeg"/>
                    <pic:cNvPicPr>
                      <a:picLocks noChangeAspect="1"/>
                    </pic:cNvPicPr>
                  </pic:nvPicPr>
                  <pic:blipFill>
                    <a:blip r:embed="rId16" cstate="print"/>
                    <a:stretch>
                      <a:fillRect/>
                    </a:stretch>
                  </pic:blipFill>
                  <pic:spPr>
                    <a:xfrm>
                      <a:off x="0" y="0"/>
                      <a:ext cx="3432889" cy="2856865"/>
                    </a:xfrm>
                    <a:prstGeom prst="rect">
                      <a:avLst/>
                    </a:prstGeom>
                  </pic:spPr>
                </pic:pic>
              </a:graphicData>
            </a:graphic>
          </wp:anchor>
        </w:drawing>
      </w:r>
    </w:p>
    <w:p>
      <w:pPr>
        <w:pStyle w:val="7"/>
        <w:ind w:left="527"/>
        <w:rPr>
          <w:sz w:val="20"/>
        </w:rPr>
      </w:pPr>
      <w:r>
        <w:rPr>
          <w:sz w:val="20"/>
        </w:rPr>
        <w:drawing>
          <wp:inline distT="0" distB="0" distL="0" distR="0">
            <wp:extent cx="4396740" cy="3094990"/>
            <wp:effectExtent l="0" t="0" r="0" b="0"/>
            <wp:docPr id="2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0.jpeg"/>
                    <pic:cNvPicPr>
                      <a:picLocks noChangeAspect="1"/>
                    </pic:cNvPicPr>
                  </pic:nvPicPr>
                  <pic:blipFill>
                    <a:blip r:embed="rId17" cstate="print"/>
                    <a:stretch>
                      <a:fillRect/>
                    </a:stretch>
                  </pic:blipFill>
                  <pic:spPr>
                    <a:xfrm>
                      <a:off x="0" y="0"/>
                      <a:ext cx="4396987" cy="3095053"/>
                    </a:xfrm>
                    <a:prstGeom prst="rect">
                      <a:avLst/>
                    </a:prstGeom>
                  </pic:spPr>
                </pic:pic>
              </a:graphicData>
            </a:graphic>
          </wp:inline>
        </w:drawing>
      </w:r>
    </w:p>
    <w:p>
      <w:pPr>
        <w:pStyle w:val="7"/>
        <w:spacing w:before="11"/>
        <w:rPr>
          <w:b/>
          <w:sz w:val="13"/>
        </w:rPr>
      </w:pPr>
    </w:p>
    <w:p>
      <w:pPr>
        <w:pStyle w:val="7"/>
        <w:spacing w:before="72" w:line="364" w:lineRule="auto"/>
        <w:ind w:left="108" w:right="316" w:firstLine="422"/>
      </w:pPr>
      <w:r>
        <w:rPr>
          <w:spacing w:val="-8"/>
        </w:rPr>
        <w:t>注释：抬头挺胸并保持腰腹部收紧脚掌用力慢慢抬高脚后跟到达最高点，同时保持双膝伸直，然后</w:t>
      </w:r>
      <w:r>
        <w:rPr>
          <w:spacing w:val="-5"/>
        </w:rPr>
        <w:t>停顿一到两秒再缓慢下放，尽量放低脚后跟让你的小腿肌肉最大程度的伸展。</w:t>
      </w:r>
    </w:p>
    <w:p>
      <w:pPr>
        <w:pStyle w:val="6"/>
        <w:spacing w:line="268" w:lineRule="exact"/>
      </w:pPr>
      <w:r>
        <w:rPr>
          <w:rFonts w:ascii="Times New Roman" w:eastAsia="Times New Roman"/>
        </w:rPr>
        <w:t xml:space="preserve">ATY </w:t>
      </w:r>
      <w:r>
        <w:t>训练</w:t>
      </w:r>
    </w:p>
    <w:p>
      <w:pPr>
        <w:pStyle w:val="7"/>
        <w:spacing w:before="12"/>
        <w:rPr>
          <w:b/>
          <w:sz w:val="7"/>
        </w:rPr>
      </w:pPr>
      <w:r>
        <w:drawing>
          <wp:anchor distT="0" distB="0" distL="0" distR="0" simplePos="0" relativeHeight="1024" behindDoc="0" locked="0" layoutInCell="1" allowOverlap="1">
            <wp:simplePos x="0" y="0"/>
            <wp:positionH relativeFrom="page">
              <wp:posOffset>1076960</wp:posOffset>
            </wp:positionH>
            <wp:positionV relativeFrom="paragraph">
              <wp:posOffset>89535</wp:posOffset>
            </wp:positionV>
            <wp:extent cx="5678170" cy="1347470"/>
            <wp:effectExtent l="0" t="0" r="0" b="0"/>
            <wp:wrapTopAndBottom/>
            <wp:docPr id="2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1.jpeg"/>
                    <pic:cNvPicPr>
                      <a:picLocks noChangeAspect="1"/>
                    </pic:cNvPicPr>
                  </pic:nvPicPr>
                  <pic:blipFill>
                    <a:blip r:embed="rId18" cstate="print"/>
                    <a:stretch>
                      <a:fillRect/>
                    </a:stretch>
                  </pic:blipFill>
                  <pic:spPr>
                    <a:xfrm>
                      <a:off x="0" y="0"/>
                      <a:ext cx="5678381" cy="1347597"/>
                    </a:xfrm>
                    <a:prstGeom prst="rect">
                      <a:avLst/>
                    </a:prstGeom>
                  </pic:spPr>
                </pic:pic>
              </a:graphicData>
            </a:graphic>
          </wp:anchor>
        </w:drawing>
      </w:r>
    </w:p>
    <w:p>
      <w:pPr>
        <w:pStyle w:val="7"/>
        <w:spacing w:before="126" w:line="364" w:lineRule="auto"/>
        <w:ind w:left="530" w:right="3529"/>
        <w:rPr>
          <w:b/>
        </w:rPr>
      </w:pPr>
      <w:r>
        <w:t>注释：练习者趴在地上，双脚</w:t>
      </w:r>
      <w:r>
        <w:rPr>
          <w:rFonts w:ascii="Times New Roman" w:eastAsia="Times New Roman"/>
        </w:rPr>
        <w:t>,</w:t>
      </w:r>
      <w:r>
        <w:t>头</w:t>
      </w:r>
      <w:r>
        <w:rPr>
          <w:rFonts w:ascii="Times New Roman" w:eastAsia="Times New Roman"/>
        </w:rPr>
        <w:t>,</w:t>
      </w:r>
      <w:r>
        <w:t>胸部抬起，双手在体侧移动。</w:t>
      </w:r>
      <w:r>
        <w:rPr>
          <w:b/>
        </w:rPr>
        <w:t>高抬腿训练</w:t>
      </w:r>
    </w:p>
    <w:p>
      <w:pPr>
        <w:spacing w:after="0" w:line="364" w:lineRule="auto"/>
        <w:sectPr>
          <w:pgSz w:w="11910" w:h="16840"/>
          <w:pgMar w:top="1460" w:right="920" w:bottom="1220" w:left="1140" w:header="675" w:footer="1030" w:gutter="0"/>
        </w:sectPr>
      </w:pPr>
    </w:p>
    <w:p>
      <w:pPr>
        <w:pStyle w:val="7"/>
        <w:spacing w:before="78" w:line="364" w:lineRule="auto"/>
        <w:ind w:left="108" w:right="315" w:firstLine="422"/>
      </w:pPr>
      <w:r>
        <w:rPr>
          <w:spacing w:val="-8"/>
        </w:rPr>
        <w:t>注释：运动者的位置大致不发生变化的高抬腿运动。高抬腿跑：运动者在交替抬腿的同时向前</w:t>
      </w:r>
      <w:r>
        <w:t>（</w:t>
      </w:r>
      <w:r>
        <w:rPr>
          <w:spacing w:val="-13"/>
        </w:rPr>
        <w:t>快</w:t>
      </w:r>
      <w:r>
        <w:t>速）移动。</w:t>
      </w:r>
    </w:p>
    <w:p>
      <w:pPr>
        <w:pStyle w:val="6"/>
        <w:spacing w:line="268" w:lineRule="exact"/>
      </w:pPr>
      <w:r>
        <w:drawing>
          <wp:anchor distT="0" distB="0" distL="0" distR="0" simplePos="0" relativeHeight="1024" behindDoc="0" locked="0" layoutInCell="1" allowOverlap="1">
            <wp:simplePos x="0" y="0"/>
            <wp:positionH relativeFrom="page">
              <wp:posOffset>1057910</wp:posOffset>
            </wp:positionH>
            <wp:positionV relativeFrom="paragraph">
              <wp:posOffset>219710</wp:posOffset>
            </wp:positionV>
            <wp:extent cx="4835525" cy="2055495"/>
            <wp:effectExtent l="0" t="0" r="0" b="0"/>
            <wp:wrapTopAndBottom/>
            <wp:docPr id="25"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2.jpeg"/>
                    <pic:cNvPicPr>
                      <a:picLocks noChangeAspect="1"/>
                    </pic:cNvPicPr>
                  </pic:nvPicPr>
                  <pic:blipFill>
                    <a:blip r:embed="rId19" cstate="print"/>
                    <a:stretch>
                      <a:fillRect/>
                    </a:stretch>
                  </pic:blipFill>
                  <pic:spPr>
                    <a:xfrm>
                      <a:off x="0" y="0"/>
                      <a:ext cx="4835222" cy="2055495"/>
                    </a:xfrm>
                    <a:prstGeom prst="rect">
                      <a:avLst/>
                    </a:prstGeom>
                  </pic:spPr>
                </pic:pic>
              </a:graphicData>
            </a:graphic>
          </wp:anchor>
        </w:drawing>
      </w:r>
      <w:r>
        <w:t>立卧撑</w:t>
      </w:r>
    </w:p>
    <w:p>
      <w:pPr>
        <w:pStyle w:val="7"/>
        <w:spacing w:before="55" w:after="18" w:line="364" w:lineRule="auto"/>
        <w:ind w:left="530" w:right="217"/>
        <w:rPr>
          <w:b/>
        </w:rPr>
      </w:pPr>
      <w:r>
        <w:rPr>
          <w:spacing w:val="-5"/>
        </w:rPr>
        <w:t>注释：就是先做一个俯卧撑，然后收腿、站起来。重复以上动作，趴下，俯卧撑一次，再站起来。</w:t>
      </w:r>
      <w:r>
        <w:rPr>
          <w:b/>
          <w:spacing w:val="-5"/>
        </w:rPr>
        <w:t>靠墙深蹲</w:t>
      </w:r>
    </w:p>
    <w:p>
      <w:pPr>
        <w:pStyle w:val="7"/>
        <w:ind w:left="527"/>
        <w:rPr>
          <w:sz w:val="20"/>
        </w:rPr>
      </w:pPr>
      <w:r>
        <w:rPr>
          <w:sz w:val="20"/>
        </w:rPr>
        <w:drawing>
          <wp:inline distT="0" distB="0" distL="0" distR="0">
            <wp:extent cx="3556000" cy="2787015"/>
            <wp:effectExtent l="0" t="0" r="0" b="0"/>
            <wp:docPr id="27"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3.jpeg"/>
                    <pic:cNvPicPr>
                      <a:picLocks noChangeAspect="1"/>
                    </pic:cNvPicPr>
                  </pic:nvPicPr>
                  <pic:blipFill>
                    <a:blip r:embed="rId20" cstate="print"/>
                    <a:stretch>
                      <a:fillRect/>
                    </a:stretch>
                  </pic:blipFill>
                  <pic:spPr>
                    <a:xfrm>
                      <a:off x="0" y="0"/>
                      <a:ext cx="3556243" cy="2787015"/>
                    </a:xfrm>
                    <a:prstGeom prst="rect">
                      <a:avLst/>
                    </a:prstGeom>
                  </pic:spPr>
                </pic:pic>
              </a:graphicData>
            </a:graphic>
          </wp:inline>
        </w:drawing>
      </w:r>
    </w:p>
    <w:p>
      <w:pPr>
        <w:pStyle w:val="7"/>
        <w:spacing w:before="136" w:line="352" w:lineRule="auto"/>
        <w:ind w:left="108" w:right="315" w:firstLine="422"/>
        <w:jc w:val="both"/>
      </w:pPr>
      <w:r>
        <w:t>注释</w:t>
      </w:r>
      <w:r>
        <w:rPr>
          <w:spacing w:val="-24"/>
          <w:sz w:val="24"/>
        </w:rPr>
        <w:t>：</w:t>
      </w:r>
      <w:r>
        <w:rPr>
          <w:spacing w:val="-10"/>
        </w:rPr>
        <w:t>动作面向墙壁，两脚并拢，脚尖靠近墙根。两臂自然垂于体侧。屈膝下蹲时，抬头并尽量挺</w:t>
      </w:r>
      <w:r>
        <w:rPr>
          <w:spacing w:val="-5"/>
        </w:rPr>
        <w:t>胸塌腰，双膝主动向腹部靠，不得向前碰及墙面，直至全蹲</w:t>
      </w:r>
      <w:r>
        <w:rPr>
          <w:rFonts w:ascii="Times New Roman" w:eastAsia="Times New Roman"/>
        </w:rPr>
        <w:t>(</w:t>
      </w:r>
      <w:r>
        <w:rPr>
          <w:spacing w:val="-3"/>
        </w:rPr>
        <w:t>臀部靠近脚跟</w:t>
      </w:r>
      <w:r>
        <w:rPr>
          <w:rFonts w:ascii="Times New Roman" w:eastAsia="Times New Roman"/>
        </w:rPr>
        <w:t>)</w:t>
      </w:r>
      <w:r>
        <w:rPr>
          <w:spacing w:val="-4"/>
        </w:rPr>
        <w:t>为止。动作面向墙壁，两脚</w:t>
      </w:r>
      <w:r>
        <w:rPr>
          <w:spacing w:val="-6"/>
        </w:rPr>
        <w:t>并拢，脚尖靠近墙根。两臂自然垂于体侧。屈膝下蹲时，抬头并尽量挺胸塌腰，双膝主动向腹部靠，不</w:t>
      </w:r>
      <w:r>
        <w:rPr>
          <w:spacing w:val="-5"/>
        </w:rPr>
        <w:t>得向前碰及墙面，直至全蹲</w:t>
      </w:r>
      <w:r>
        <w:rPr>
          <w:rFonts w:ascii="Times New Roman" w:eastAsia="Times New Roman"/>
        </w:rPr>
        <w:t>(</w:t>
      </w:r>
      <w:r>
        <w:rPr>
          <w:spacing w:val="-2"/>
        </w:rPr>
        <w:t>臀部靠近脚跟</w:t>
      </w:r>
      <w:r>
        <w:rPr>
          <w:rFonts w:ascii="Times New Roman" w:eastAsia="Times New Roman"/>
          <w:spacing w:val="-4"/>
        </w:rPr>
        <w:t>)</w:t>
      </w:r>
      <w:r>
        <w:t>为止。</w:t>
      </w:r>
    </w:p>
    <w:p>
      <w:pPr>
        <w:pStyle w:val="6"/>
        <w:spacing w:before="10"/>
      </w:pPr>
      <w:r>
        <w:t>仰卧腹卷</w:t>
      </w:r>
    </w:p>
    <w:p>
      <w:pPr>
        <w:spacing w:after="0"/>
        <w:sectPr>
          <w:pgSz w:w="11910" w:h="16840"/>
          <w:pgMar w:top="1460" w:right="920" w:bottom="1220" w:left="1140" w:header="675" w:footer="1030" w:gutter="0"/>
        </w:sectPr>
      </w:pPr>
    </w:p>
    <w:p>
      <w:pPr>
        <w:pStyle w:val="7"/>
        <w:spacing w:before="3"/>
        <w:rPr>
          <w:b/>
          <w:sz w:val="3"/>
        </w:rPr>
      </w:pPr>
    </w:p>
    <w:p>
      <w:pPr>
        <w:pStyle w:val="7"/>
        <w:ind w:left="635"/>
        <w:rPr>
          <w:sz w:val="20"/>
        </w:rPr>
      </w:pPr>
      <w:r>
        <w:rPr>
          <w:sz w:val="20"/>
        </w:rPr>
        <w:drawing>
          <wp:inline distT="0" distB="0" distL="0" distR="0">
            <wp:extent cx="3618230" cy="2857500"/>
            <wp:effectExtent l="0" t="0" r="0" b="0"/>
            <wp:docPr id="29"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4.jpeg"/>
                    <pic:cNvPicPr>
                      <a:picLocks noChangeAspect="1"/>
                    </pic:cNvPicPr>
                  </pic:nvPicPr>
                  <pic:blipFill>
                    <a:blip r:embed="rId21" cstate="print"/>
                    <a:stretch>
                      <a:fillRect/>
                    </a:stretch>
                  </pic:blipFill>
                  <pic:spPr>
                    <a:xfrm>
                      <a:off x="0" y="0"/>
                      <a:ext cx="3618239" cy="2857500"/>
                    </a:xfrm>
                    <a:prstGeom prst="rect">
                      <a:avLst/>
                    </a:prstGeom>
                  </pic:spPr>
                </pic:pic>
              </a:graphicData>
            </a:graphic>
          </wp:inline>
        </w:drawing>
      </w:r>
    </w:p>
    <w:p>
      <w:pPr>
        <w:pStyle w:val="7"/>
        <w:spacing w:before="103" w:line="364" w:lineRule="auto"/>
        <w:ind w:left="108" w:right="314" w:firstLine="422"/>
        <w:jc w:val="both"/>
      </w:pPr>
      <w:r>
        <w:rPr>
          <w:spacing w:val="-6"/>
        </w:rPr>
        <w:t>注释：起始位置：躺在地板上，</w:t>
      </w:r>
      <w:r>
        <w:fldChar w:fldCharType="begin"/>
      </w:r>
      <w:r>
        <w:instrText xml:space="preserve"> HYPERLINK "http://www.jianshen8.com/zhuanti/beibu.html" \h </w:instrText>
      </w:r>
      <w:r>
        <w:fldChar w:fldCharType="separate"/>
      </w:r>
      <w:r>
        <w:t>背部</w:t>
      </w:r>
      <w:r>
        <w:fldChar w:fldCharType="end"/>
      </w:r>
      <w:r>
        <w:rPr>
          <w:spacing w:val="-7"/>
        </w:rPr>
        <w:t>保持平坦肩部稍微离开地面，双腿并拢膝盖弯曲小腿和地面平</w:t>
      </w:r>
      <w:r>
        <w:rPr>
          <w:spacing w:val="-8"/>
        </w:rPr>
        <w:t>行，大腿和地面垂直。双手伸直并拢放于脑后保持你的下腹部紧张不要拉动你的颈部，集中注意力在腹</w:t>
      </w:r>
      <w:r>
        <w:rPr>
          <w:spacing w:val="-5"/>
        </w:rPr>
        <w:t>部，用你的上腹部和有力的朝着你的肚脐紧缩起来，把躯干抬离地面。</w:t>
      </w:r>
    </w:p>
    <w:p>
      <w:pPr>
        <w:pStyle w:val="6"/>
        <w:spacing w:line="267" w:lineRule="exact"/>
      </w:pPr>
      <w:r>
        <w:drawing>
          <wp:anchor distT="0" distB="0" distL="0" distR="0" simplePos="0" relativeHeight="1024" behindDoc="0" locked="0" layoutInCell="1" allowOverlap="1">
            <wp:simplePos x="0" y="0"/>
            <wp:positionH relativeFrom="page">
              <wp:posOffset>1057910</wp:posOffset>
            </wp:positionH>
            <wp:positionV relativeFrom="paragraph">
              <wp:posOffset>240665</wp:posOffset>
            </wp:positionV>
            <wp:extent cx="4222750" cy="2812415"/>
            <wp:effectExtent l="0" t="0" r="0" b="0"/>
            <wp:wrapTopAndBottom/>
            <wp:docPr id="31"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5.jpeg"/>
                    <pic:cNvPicPr>
                      <a:picLocks noChangeAspect="1"/>
                    </pic:cNvPicPr>
                  </pic:nvPicPr>
                  <pic:blipFill>
                    <a:blip r:embed="rId22" cstate="print"/>
                    <a:stretch>
                      <a:fillRect/>
                    </a:stretch>
                  </pic:blipFill>
                  <pic:spPr>
                    <a:xfrm>
                      <a:off x="0" y="0"/>
                      <a:ext cx="4222643" cy="2812351"/>
                    </a:xfrm>
                    <a:prstGeom prst="rect">
                      <a:avLst/>
                    </a:prstGeom>
                  </pic:spPr>
                </pic:pic>
              </a:graphicData>
            </a:graphic>
          </wp:anchor>
        </w:drawing>
      </w:r>
      <w:r>
        <w:t>窄距俯卧撑</w:t>
      </w:r>
    </w:p>
    <w:p>
      <w:pPr>
        <w:pStyle w:val="7"/>
        <w:spacing w:before="130" w:line="364" w:lineRule="auto"/>
        <w:ind w:left="108" w:right="315" w:firstLine="422"/>
      </w:pPr>
      <w:r>
        <w:rPr>
          <w:spacing w:val="-9"/>
        </w:rPr>
        <w:t>注释：身体必须保持从肩膀到脚踝成一条直线，双臂应该放在胸部位置，两手撑地距离比肩窄，两</w:t>
      </w:r>
      <w:r>
        <w:rPr>
          <w:spacing w:val="-3"/>
        </w:rPr>
        <w:t>臂屈肘时两上臂靠近体侧内夹。</w:t>
      </w:r>
    </w:p>
    <w:p>
      <w:pPr>
        <w:pStyle w:val="7"/>
        <w:spacing w:line="364" w:lineRule="auto"/>
        <w:ind w:left="108" w:right="312" w:firstLine="422"/>
      </w:pPr>
      <w:r>
        <w:rPr>
          <w:spacing w:val="-9"/>
        </w:rPr>
        <w:t xml:space="preserve">做窄距俯卧撑时，应该用 </w:t>
      </w:r>
      <w:r>
        <w:rPr>
          <w:rFonts w:ascii="Times New Roman" w:eastAsia="Times New Roman"/>
        </w:rPr>
        <w:t xml:space="preserve">2 </w:t>
      </w:r>
      <w:r>
        <w:rPr>
          <w:spacing w:val="-26"/>
        </w:rPr>
        <w:t xml:space="preserve">到 </w:t>
      </w:r>
      <w:r>
        <w:rPr>
          <w:rFonts w:ascii="Times New Roman" w:eastAsia="Times New Roman"/>
        </w:rPr>
        <w:t xml:space="preserve">3 </w:t>
      </w:r>
      <w:r>
        <w:rPr>
          <w:spacing w:val="-8"/>
        </w:rPr>
        <w:t xml:space="preserve">秒时间来充分下降身体，最终胸部距离地面应该是 </w:t>
      </w:r>
      <w:r>
        <w:rPr>
          <w:rFonts w:ascii="Times New Roman" w:eastAsia="Times New Roman"/>
        </w:rPr>
        <w:t xml:space="preserve">2 </w:t>
      </w:r>
      <w:r>
        <w:rPr>
          <w:spacing w:val="-24"/>
        </w:rPr>
        <w:t xml:space="preserve">到 </w:t>
      </w:r>
      <w:r>
        <w:rPr>
          <w:rFonts w:ascii="Times New Roman" w:eastAsia="Times New Roman"/>
        </w:rPr>
        <w:t xml:space="preserve">3 </w:t>
      </w:r>
      <w:r>
        <w:rPr>
          <w:spacing w:val="-5"/>
        </w:rPr>
        <w:t>厘米距离</w:t>
      </w:r>
      <w:r>
        <w:rPr>
          <w:spacing w:val="-4"/>
        </w:rPr>
        <w:t>左右；然后，要马上用力撑起，回到起始位置</w:t>
      </w:r>
    </w:p>
    <w:p>
      <w:pPr>
        <w:spacing w:after="0" w:line="364" w:lineRule="auto"/>
        <w:sectPr>
          <w:pgSz w:w="11910" w:h="16840"/>
          <w:pgMar w:top="1460" w:right="920" w:bottom="1220" w:left="1140" w:header="675" w:footer="1030" w:gutter="0"/>
        </w:sectPr>
      </w:pPr>
    </w:p>
    <w:p>
      <w:pPr>
        <w:pStyle w:val="7"/>
        <w:spacing w:before="5"/>
        <w:rPr>
          <w:sz w:val="8"/>
        </w:rPr>
      </w:pPr>
    </w:p>
    <w:p>
      <w:pPr>
        <w:pStyle w:val="7"/>
        <w:ind w:left="527"/>
        <w:rPr>
          <w:sz w:val="20"/>
        </w:rPr>
      </w:pPr>
      <w:r>
        <w:rPr>
          <w:sz w:val="20"/>
        </w:rPr>
        <w:drawing>
          <wp:inline distT="0" distB="0" distL="0" distR="0">
            <wp:extent cx="4151630" cy="2152650"/>
            <wp:effectExtent l="0" t="0" r="0" b="0"/>
            <wp:docPr id="3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6.jpeg"/>
                    <pic:cNvPicPr>
                      <a:picLocks noChangeAspect="1"/>
                    </pic:cNvPicPr>
                  </pic:nvPicPr>
                  <pic:blipFill>
                    <a:blip r:embed="rId23" cstate="print"/>
                    <a:stretch>
                      <a:fillRect/>
                    </a:stretch>
                  </pic:blipFill>
                  <pic:spPr>
                    <a:xfrm>
                      <a:off x="0" y="0"/>
                      <a:ext cx="4152264" cy="2152650"/>
                    </a:xfrm>
                    <a:prstGeom prst="rect">
                      <a:avLst/>
                    </a:prstGeom>
                  </pic:spPr>
                </pic:pic>
              </a:graphicData>
            </a:graphic>
          </wp:inline>
        </w:drawing>
      </w:r>
    </w:p>
    <w:p>
      <w:pPr>
        <w:pStyle w:val="7"/>
        <w:spacing w:before="5"/>
        <w:rPr>
          <w:sz w:val="7"/>
        </w:rPr>
      </w:pPr>
    </w:p>
    <w:p>
      <w:pPr>
        <w:pStyle w:val="7"/>
        <w:spacing w:before="72" w:line="364" w:lineRule="auto"/>
        <w:ind w:left="108" w:right="211" w:firstLine="422"/>
      </w:pPr>
      <w:r>
        <w:rPr>
          <w:spacing w:val="-2"/>
        </w:rPr>
        <w:t>注释：</w:t>
      </w:r>
      <w:r>
        <w:fldChar w:fldCharType="begin"/>
      </w:r>
      <w:r>
        <w:instrText xml:space="preserve"> HYPERLINK "https://www.baidu.com/s?wd=%E5%81%A5%E6%AD%A5%E8%B5%B0&amp;amp;tn=44039180_cpr&amp;amp;fenlei=mv6quAkxTZn0IZRqIHckPjm4nH00T1YkPyf1PWIhuHnkuANbnvmk0ZwV5Hcvrjm3rH6sPfKWUMw85HfYnjn4nH6sgvPsT6KdThsqpZwYTjCEQLGCpyw9Uz4Bmy-bIi4WUvYETgN-TLwGUv3EnH61nHT1nHbkPHm1nW6kPjTYn0" \h </w:instrText>
      </w:r>
      <w:r>
        <w:fldChar w:fldCharType="separate"/>
      </w:r>
      <w:r>
        <w:rPr>
          <w:spacing w:val="-2"/>
        </w:rPr>
        <w:t>健步走</w:t>
      </w:r>
      <w:r>
        <w:rPr>
          <w:spacing w:val="-2"/>
        </w:rPr>
        <w:fldChar w:fldCharType="end"/>
      </w:r>
      <w:r>
        <w:rPr>
          <w:spacing w:val="-5"/>
        </w:rPr>
        <w:t>是在自然行走的基础上，躯干伸直，收腹、挺胸、抬头，随走步速度的加快而肘关节自然弯曲，以肩关节为轴自然前后摆臂，同时腿朝前迈，脚跟先着地，过渡到前脚掌，然后推离地面。</w:t>
      </w:r>
      <w:r>
        <w:fldChar w:fldCharType="begin"/>
      </w:r>
      <w:r>
        <w:instrText xml:space="preserve"> HYPERLINK "https://www.baidu.com/s?wd=%E5%81%A5%E6%AD%A5%E8%B5%B0&amp;amp;tn=44039180_cpr&amp;amp;fenlei=mv6quAkxTZn0IZRqIHckPjm4nH00T1YkPyf1PWIhuHnkuANbnvmk0ZwV5Hcvrjm3rH6sPfKWUMw85HfYnjn4nH6sgvPsT6KdThsqpZwYTjCEQLGCpyw9Uz4Bmy-bIi4WUvYETgN-TLwGUv3EnH61nHT1nHbkPHm1nW6kPjTYn0" \h </w:instrText>
      </w:r>
      <w:r>
        <w:fldChar w:fldCharType="separate"/>
      </w:r>
      <w:r>
        <w:rPr>
          <w:spacing w:val="-5"/>
        </w:rPr>
        <w:t>健步走</w:t>
      </w:r>
      <w:r>
        <w:rPr>
          <w:spacing w:val="-5"/>
        </w:rPr>
        <w:fldChar w:fldCharType="end"/>
      </w:r>
      <w:r>
        <w:rPr>
          <w:spacing w:val="-4"/>
        </w:rPr>
        <w:t>时，上下肢应</w:t>
      </w:r>
      <w:r>
        <w:fldChar w:fldCharType="begin"/>
      </w:r>
      <w:r>
        <w:instrText xml:space="preserve"> HYPERLINK "https://www.baidu.com/s?wd=%E5%8D%8F%E8%B0%83%E8%BF%90%E5%8A%A8&amp;amp;tn=44039180_cpr&amp;amp;fenlei=mv6quAkxTZn0IZRqIHckPjm4nH00T1YkPyf1PWIhuHnkuANbnvmk0ZwV5Hcvrjm3rH6sPfKWUMw85HfYnjn4nH6sgvPsT6KdThsqpZwYTjCEQLGCpyw9Uz4Bmy-bIi4WUvYETgN-TLwGUv3EnH61nHT1nHbkPHm1nW6kPjTYn0" \h </w:instrText>
      </w:r>
      <w:r>
        <w:fldChar w:fldCharType="separate"/>
      </w:r>
      <w:r>
        <w:rPr>
          <w:spacing w:val="-2"/>
        </w:rPr>
        <w:t>协调运动</w:t>
      </w:r>
      <w:r>
        <w:rPr>
          <w:spacing w:val="-2"/>
        </w:rPr>
        <w:fldChar w:fldCharType="end"/>
      </w:r>
      <w:r>
        <w:rPr>
          <w:spacing w:val="-4"/>
        </w:rPr>
        <w:t>，并配合深而均匀的呼吸。</w:t>
      </w:r>
    </w:p>
    <w:p>
      <w:pPr>
        <w:pStyle w:val="6"/>
        <w:spacing w:line="267" w:lineRule="exact"/>
      </w:pPr>
      <w:r>
        <w:drawing>
          <wp:anchor distT="0" distB="0" distL="0" distR="0" simplePos="0" relativeHeight="1024" behindDoc="0" locked="0" layoutInCell="1" allowOverlap="1">
            <wp:simplePos x="0" y="0"/>
            <wp:positionH relativeFrom="page">
              <wp:posOffset>1262380</wp:posOffset>
            </wp:positionH>
            <wp:positionV relativeFrom="paragraph">
              <wp:posOffset>247015</wp:posOffset>
            </wp:positionV>
            <wp:extent cx="4256405" cy="1988820"/>
            <wp:effectExtent l="0" t="0" r="0" b="0"/>
            <wp:wrapTopAndBottom/>
            <wp:docPr id="35"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7.jpeg"/>
                    <pic:cNvPicPr>
                      <a:picLocks noChangeAspect="1"/>
                    </pic:cNvPicPr>
                  </pic:nvPicPr>
                  <pic:blipFill>
                    <a:blip r:embed="rId24" cstate="print"/>
                    <a:stretch>
                      <a:fillRect/>
                    </a:stretch>
                  </pic:blipFill>
                  <pic:spPr>
                    <a:xfrm>
                      <a:off x="0" y="0"/>
                      <a:ext cx="4256532" cy="1988915"/>
                    </a:xfrm>
                    <a:prstGeom prst="rect">
                      <a:avLst/>
                    </a:prstGeom>
                  </pic:spPr>
                </pic:pic>
              </a:graphicData>
            </a:graphic>
          </wp:anchor>
        </w:drawing>
      </w:r>
      <w:r>
        <w:t>蛙跳</w:t>
      </w:r>
    </w:p>
    <w:p>
      <w:pPr>
        <w:pStyle w:val="7"/>
        <w:spacing w:before="115" w:line="364" w:lineRule="auto"/>
        <w:ind w:left="108" w:right="312" w:firstLine="422"/>
      </w:pPr>
      <w:r>
        <w:rPr>
          <w:spacing w:val="-6"/>
        </w:rPr>
        <w:t>注释：两脚站立与肩宽，摆臂、收腹、下蹲协调，重心从后脚跟过渡到前脚掌起跳，两手带起，</w:t>
      </w:r>
      <w:r>
        <w:rPr>
          <w:rFonts w:ascii="Times New Roman" w:eastAsia="Times New Roman"/>
          <w:spacing w:val="-6"/>
        </w:rPr>
        <w:t xml:space="preserve">45 </w:t>
      </w:r>
      <w:r>
        <w:rPr>
          <w:spacing w:val="-5"/>
        </w:rPr>
        <w:t>度起跳，腾空要高，然后收腹双脚前伸，手往后摆，脚后跟先着地。</w:t>
      </w:r>
    </w:p>
    <w:p>
      <w:pPr>
        <w:pStyle w:val="6"/>
        <w:spacing w:line="268" w:lineRule="exact"/>
      </w:pPr>
      <w:r>
        <w:t>平板支撑</w:t>
      </w:r>
    </w:p>
    <w:p>
      <w:pPr>
        <w:pStyle w:val="7"/>
        <w:spacing w:before="3"/>
        <w:rPr>
          <w:b/>
          <w:sz w:val="8"/>
        </w:rPr>
      </w:pPr>
      <w:r>
        <w:drawing>
          <wp:anchor distT="0" distB="0" distL="0" distR="0" simplePos="0" relativeHeight="1024" behindDoc="0" locked="0" layoutInCell="1" allowOverlap="1">
            <wp:simplePos x="0" y="0"/>
            <wp:positionH relativeFrom="page">
              <wp:posOffset>1059180</wp:posOffset>
            </wp:positionH>
            <wp:positionV relativeFrom="paragraph">
              <wp:posOffset>91440</wp:posOffset>
            </wp:positionV>
            <wp:extent cx="4283710" cy="2566670"/>
            <wp:effectExtent l="0" t="0" r="0" b="0"/>
            <wp:wrapTopAndBottom/>
            <wp:docPr id="37"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8.jpeg"/>
                    <pic:cNvPicPr>
                      <a:picLocks noChangeAspect="1"/>
                    </pic:cNvPicPr>
                  </pic:nvPicPr>
                  <pic:blipFill>
                    <a:blip r:embed="rId25" cstate="print"/>
                    <a:stretch>
                      <a:fillRect/>
                    </a:stretch>
                  </pic:blipFill>
                  <pic:spPr>
                    <a:xfrm>
                      <a:off x="0" y="0"/>
                      <a:ext cx="4283983" cy="2566987"/>
                    </a:xfrm>
                    <a:prstGeom prst="rect">
                      <a:avLst/>
                    </a:prstGeom>
                  </pic:spPr>
                </pic:pic>
              </a:graphicData>
            </a:graphic>
          </wp:anchor>
        </w:drawing>
      </w:r>
    </w:p>
    <w:p>
      <w:pPr>
        <w:spacing w:after="0"/>
        <w:rPr>
          <w:sz w:val="8"/>
        </w:rPr>
        <w:sectPr>
          <w:pgSz w:w="11910" w:h="16840"/>
          <w:pgMar w:top="1460" w:right="920" w:bottom="1220" w:left="1140" w:header="675" w:footer="1030" w:gutter="0"/>
        </w:sectPr>
      </w:pPr>
    </w:p>
    <w:p>
      <w:pPr>
        <w:pStyle w:val="7"/>
        <w:spacing w:before="78" w:line="364" w:lineRule="auto"/>
        <w:ind w:left="108" w:right="315" w:firstLine="422"/>
        <w:jc w:val="both"/>
      </w:pPr>
      <w:r>
        <w:rPr>
          <w:spacing w:val="-9"/>
        </w:rPr>
        <w:t>注释：进入俯卧姿势，用脚趾和前臂支撑你的体重。手臂成弯曲状，并置放在肩膀下。任何时候都</w:t>
      </w:r>
      <w:r>
        <w:rPr>
          <w:spacing w:val="-10"/>
        </w:rPr>
        <w:t>保持身体挺直，并尽可能最长时间保持这个位置。若要增加难度，手臂或腿可以提高。要做到：肩膀在</w:t>
      </w:r>
      <w:r>
        <w:rPr>
          <w:spacing w:val="-3"/>
        </w:rPr>
        <w:t>肘部上方，保持腹肌的持续收缩发力</w:t>
      </w:r>
      <w:r>
        <w:rPr>
          <w:spacing w:val="-5"/>
        </w:rPr>
        <w:t>（</w:t>
      </w:r>
      <w:r>
        <w:t>控制住</w:t>
      </w:r>
      <w:r>
        <w:rPr>
          <w:spacing w:val="-3"/>
        </w:rPr>
        <w:t>）</w:t>
      </w:r>
      <w:r>
        <w:rPr>
          <w:spacing w:val="-5"/>
        </w:rPr>
        <w:t>，保持臀部不高于肩部，脚之间与肩同宽。</w:t>
      </w:r>
    </w:p>
    <w:sectPr>
      <w:pgSz w:w="11910" w:h="16840"/>
      <w:pgMar w:top="1460" w:right="920" w:bottom="1220" w:left="1140" w:header="675" w:footer="103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1" o:spid="_x0000_s2051" o:spt="202" type="#_x0000_t202" style="position:absolute;left:0pt;margin-left:290.4pt;margin-top:779.4pt;height:13.7pt;width:14.6pt;mso-position-horizontal-relative:page;mso-position-vertical-relative:page;z-index:-255187968;mso-width-relative:page;mso-height-relative:page;" filled="f" stroked="f" coordsize="21600,21600">
          <v:path/>
          <v:fill on="f" focussize="0,0"/>
          <v:stroke on="f" joinstyle="miter"/>
          <v:imagedata o:title=""/>
          <o:lock v:ext="edit"/>
          <v:textbox inset="0mm,0mm,0mm,0mm">
            <w:txbxContent>
              <w:p>
                <w:pPr>
                  <w:pStyle w:val="7"/>
                  <w:spacing w:before="12"/>
                  <w:ind w:left="40"/>
                  <w:rPr>
                    <w:rFonts w:ascii="Times New Roman"/>
                  </w:rPr>
                </w:pPr>
                <w:r>
                  <w:fldChar w:fldCharType="begin"/>
                </w:r>
                <w:r>
                  <w:rPr>
                    <w:rFonts w:ascii="Times New Roman"/>
                  </w:rPr>
                  <w:instrText xml:space="preserve"> PAGE </w:instrText>
                </w:r>
                <w:r>
                  <w:fldChar w:fldCharType="separate"/>
                </w:r>
                <w:r>
                  <w:t>10</w:t>
                </w:r>
                <w:r>
                  <w:fldChar w:fldCharType="end"/>
                </w:r>
              </w:p>
            </w:txbxContent>
          </v:textbox>
        </v:shape>
      </w:pict>
    </w:r>
    <w:r>
      <w:pict>
        <v:shape id="_x0000_s2053" o:spid="_x0000_s2053" o:spt="202" type="#_x0000_t202" style="position:absolute;left:0pt;margin-left:406.2pt;margin-top:781.4pt;height:12.6pt;width:118.2pt;mso-position-horizontal-relative:page;mso-position-vertical-relative:page;z-index:-255185920;mso-width-relative:page;mso-height-relative:page;" filled="f" stroked="f" coordsize="21600,21600">
          <v:path/>
          <v:fill on="f" focussize="0,0"/>
          <v:stroke on="f" joinstyle="miter"/>
          <v:imagedata o:title=""/>
          <o:lock v:ext="edit"/>
          <v:textbox inset="0mm,0mm,0mm,0mm">
            <w:txbxContent>
              <w:p>
                <w:pPr>
                  <w:spacing w:before="0" w:line="251" w:lineRule="exact"/>
                  <w:ind w:left="20" w:right="0" w:firstLine="0"/>
                  <w:jc w:val="left"/>
                  <w:rPr>
                    <w:rFonts w:hint="eastAsia" w:ascii="黑体" w:eastAsia="黑体"/>
                    <w:b/>
                    <w:color w:val="7E7E7E"/>
                    <w:sz w:val="21"/>
                    <w:lang w:eastAsia="zh-CN"/>
                  </w:rPr>
                </w:pPr>
                <w:r>
                  <w:rPr>
                    <w:rFonts w:hint="eastAsia" w:ascii="黑体" w:eastAsia="黑体"/>
                    <w:b/>
                    <w:color w:val="7E7E7E"/>
                    <w:sz w:val="21"/>
                    <w:lang w:eastAsia="zh-CN"/>
                  </w:rPr>
                  <w:t>、</w:t>
                </w:r>
              </w:p>
              <w:p>
                <w:pPr>
                  <w:spacing w:before="0" w:line="251" w:lineRule="exact"/>
                  <w:ind w:left="20" w:right="0" w:firstLine="0"/>
                  <w:jc w:val="left"/>
                  <w:rPr>
                    <w:rFonts w:hint="eastAsia" w:ascii="黑体" w:eastAsia="黑体"/>
                    <w:b/>
                    <w:sz w:val="21"/>
                  </w:rPr>
                </w:pPr>
                <w:r>
                  <w:rPr>
                    <w:rFonts w:hint="eastAsia" w:ascii="黑体" w:eastAsia="黑体"/>
                    <w:b/>
                    <w:color w:val="7E7E7E"/>
                    <w:sz w:val="21"/>
                  </w:rPr>
                  <w:t>报名专线：400-6300-999</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6" o:spid="_x0000_s2056" o:spt="202" type="#_x0000_t202" style="position:absolute;left:0pt;margin-left:290.4pt;margin-top:779.4pt;height:13.7pt;width:14.6pt;mso-position-horizontal-relative:page;mso-position-vertical-relative:page;z-index:-255181824;mso-width-relative:page;mso-height-relative:page;" filled="f" stroked="f" coordsize="21600,21600">
          <v:path/>
          <v:fill on="f" focussize="0,0"/>
          <v:stroke on="f" joinstyle="miter"/>
          <v:imagedata o:title=""/>
          <o:lock v:ext="edit"/>
          <v:textbox inset="0mm,0mm,0mm,0mm">
            <w:txbxContent>
              <w:p>
                <w:pPr>
                  <w:pStyle w:val="7"/>
                  <w:spacing w:before="12"/>
                  <w:ind w:left="40"/>
                  <w:rPr>
                    <w:rFonts w:ascii="Times New Roman"/>
                  </w:rPr>
                </w:pPr>
                <w:r>
                  <w:fldChar w:fldCharType="begin"/>
                </w:r>
                <w:r>
                  <w:rPr>
                    <w:rFonts w:ascii="Times New Roman"/>
                  </w:rPr>
                  <w:instrText xml:space="preserve"> PAGE </w:instrText>
                </w:r>
                <w:r>
                  <w:fldChar w:fldCharType="separate"/>
                </w:r>
                <w:r>
                  <w:t>19</w:t>
                </w:r>
                <w:r>
                  <w:fldChar w:fldCharType="end"/>
                </w:r>
              </w:p>
            </w:txbxContent>
          </v:textbox>
        </v:shape>
      </w:pict>
    </w:r>
    <w:r>
      <w:pict>
        <v:shape id="_x0000_s2057" o:spid="_x0000_s2057" o:spt="202" type="#_x0000_t202" style="position:absolute;left:0pt;margin-left:64.05pt;margin-top:780.7pt;height:12.6pt;width:107.6pt;mso-position-horizontal-relative:page;mso-position-vertical-relative:page;z-index:-255180800;mso-width-relative:page;mso-height-relative:page;" filled="f" stroked="f" coordsize="21600,21600">
          <v:path/>
          <v:fill on="f" focussize="0,0"/>
          <v:stroke on="f" joinstyle="miter"/>
          <v:imagedata o:title=""/>
          <o:lock v:ext="edit"/>
          <v:textbox inset="0mm,0mm,0mm,0mm">
            <w:txbxContent>
              <w:p>
                <w:pPr>
                  <w:spacing w:before="0" w:line="251" w:lineRule="exact"/>
                  <w:ind w:left="20" w:right="0" w:firstLine="0"/>
                  <w:jc w:val="left"/>
                  <w:rPr>
                    <w:rFonts w:hint="eastAsia" w:ascii="黑体" w:eastAsia="黑体"/>
                    <w:b/>
                    <w:sz w:val="21"/>
                  </w:rPr>
                </w:pPr>
                <w:r>
                  <w:rPr>
                    <w:rFonts w:hint="eastAsia" w:ascii="黑体" w:eastAsia="黑体"/>
                    <w:b/>
                    <w:color w:val="7E7E7E"/>
                    <w:sz w:val="21"/>
                  </w:rPr>
                  <w:t>中公教育学员专用资料</w:t>
                </w:r>
              </w:p>
            </w:txbxContent>
          </v:textbox>
        </v:shape>
      </w:pict>
    </w:r>
    <w:r>
      <w:pict>
        <v:shape id="_x0000_s2058" o:spid="_x0000_s2058" o:spt="202" type="#_x0000_t202" style="position:absolute;left:0pt;margin-left:406.2pt;margin-top:781.4pt;height:12.6pt;width:118.2pt;mso-position-horizontal-relative:page;mso-position-vertical-relative:page;z-index:-255179776;mso-width-relative:page;mso-height-relative:page;" filled="f" stroked="f" coordsize="21600,21600">
          <v:path/>
          <v:fill on="f" focussize="0,0"/>
          <v:stroke on="f" joinstyle="miter"/>
          <v:imagedata o:title=""/>
          <o:lock v:ext="edit"/>
          <v:textbox inset="0mm,0mm,0mm,0mm">
            <w:txbxContent>
              <w:p>
                <w:pPr>
                  <w:spacing w:before="0" w:line="251" w:lineRule="exact"/>
                  <w:ind w:left="20" w:right="0" w:firstLine="0"/>
                  <w:jc w:val="left"/>
                  <w:rPr>
                    <w:rFonts w:hint="eastAsia" w:ascii="黑体" w:eastAsia="黑体"/>
                    <w:b/>
                    <w:sz w:val="21"/>
                  </w:rPr>
                </w:pPr>
                <w:r>
                  <w:rPr>
                    <w:rFonts w:hint="eastAsia" w:ascii="黑体" w:eastAsia="黑体"/>
                    <w:b/>
                    <w:color w:val="7E7E7E"/>
                    <w:sz w:val="21"/>
                  </w:rPr>
                  <w:t>报名专线：400-6300-999</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drawing>
        <wp:anchor distT="0" distB="0" distL="0" distR="0" simplePos="0" relativeHeight="248125440" behindDoc="1" locked="0" layoutInCell="1" allowOverlap="1">
          <wp:simplePos x="0" y="0"/>
          <wp:positionH relativeFrom="page">
            <wp:posOffset>836930</wp:posOffset>
          </wp:positionH>
          <wp:positionV relativeFrom="page">
            <wp:posOffset>427990</wp:posOffset>
          </wp:positionV>
          <wp:extent cx="1704975" cy="323850"/>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 cstate="print"/>
                  <a:stretch>
                    <a:fillRect/>
                  </a:stretch>
                </pic:blipFill>
                <pic:spPr>
                  <a:xfrm>
                    <a:off x="0" y="0"/>
                    <a:ext cx="1704975" cy="323850"/>
                  </a:xfrm>
                  <a:prstGeom prst="rect">
                    <a:avLst/>
                  </a:prstGeom>
                </pic:spPr>
              </pic:pic>
            </a:graphicData>
          </a:graphic>
        </wp:anchor>
      </w:drawing>
    </w:r>
    <w:r>
      <w:pict>
        <v:line id="_x0000_s2049" o:spid="_x0000_s2049" o:spt="20" style="position:absolute;left:0pt;margin-left:206.1pt;margin-top:57.85pt;height:0pt;width:329.35pt;mso-position-horizontal-relative:page;mso-position-vertical-relative:page;z-index:-255190016;mso-width-relative:page;mso-height-relative:page;" stroked="t" coordsize="21600,21600">
          <v:path arrowok="t"/>
          <v:fill focussize="0,0"/>
          <v:stroke weight="1pt" color="#000000"/>
          <v:imagedata o:title=""/>
          <o:lock v:ext="edit"/>
        </v:lin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drawing>
        <wp:anchor distT="0" distB="0" distL="0" distR="0" simplePos="0" relativeHeight="248131584" behindDoc="1" locked="0" layoutInCell="1" allowOverlap="1">
          <wp:simplePos x="0" y="0"/>
          <wp:positionH relativeFrom="page">
            <wp:posOffset>836930</wp:posOffset>
          </wp:positionH>
          <wp:positionV relativeFrom="page">
            <wp:posOffset>427990</wp:posOffset>
          </wp:positionV>
          <wp:extent cx="1704975" cy="323850"/>
          <wp:effectExtent l="0" t="0" r="0" b="0"/>
          <wp:wrapNone/>
          <wp:docPr id="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jpeg"/>
                  <pic:cNvPicPr>
                    <a:picLocks noChangeAspect="1"/>
                  </pic:cNvPicPr>
                </pic:nvPicPr>
                <pic:blipFill>
                  <a:blip r:embed="rId1" cstate="print"/>
                  <a:stretch>
                    <a:fillRect/>
                  </a:stretch>
                </pic:blipFill>
                <pic:spPr>
                  <a:xfrm>
                    <a:off x="0" y="0"/>
                    <a:ext cx="1704975" cy="323850"/>
                  </a:xfrm>
                  <a:prstGeom prst="rect">
                    <a:avLst/>
                  </a:prstGeom>
                </pic:spPr>
              </pic:pic>
            </a:graphicData>
          </a:graphic>
        </wp:anchor>
      </w:drawing>
    </w:r>
    <w:r>
      <w:pict>
        <v:line id="_x0000_s2054" o:spid="_x0000_s2054" o:spt="20" style="position:absolute;left:0pt;margin-left:206.1pt;margin-top:57.85pt;height:0pt;width:329.35pt;mso-position-horizontal-relative:page;mso-position-vertical-relative:page;z-index:-255183872;mso-width-relative:page;mso-height-relative:page;" stroked="t" coordsize="21600,21600">
          <v:path arrowok="t"/>
          <v:fill focussize="0,0"/>
          <v:stroke weight="1pt" color="#000000"/>
          <v:imagedata o:title=""/>
          <o:lock v:ext="edit"/>
        </v:line>
      </w:pict>
    </w:r>
    <w:r>
      <w:pict>
        <v:shape id="_x0000_s2055" o:spid="_x0000_s2055" o:spt="202" type="#_x0000_t202" style="position:absolute;left:0pt;margin-left:437.4pt;margin-top:42.7pt;height:12.6pt;width:97.1pt;mso-position-horizontal-relative:page;mso-position-vertical-relative:page;z-index:-255182848;mso-width-relative:page;mso-height-relative:page;" filled="f" stroked="f" coordsize="21600,21600">
          <v:path/>
          <v:fill on="f" focussize="0,0"/>
          <v:stroke on="f" joinstyle="miter"/>
          <v:imagedata o:title=""/>
          <o:lock v:ext="edit"/>
          <v:textbox inset="0mm,0mm,0mm,0mm">
            <w:txbxContent>
              <w:p>
                <w:pPr>
                  <w:tabs>
                    <w:tab w:val="left" w:pos="1076"/>
                  </w:tabs>
                  <w:spacing w:before="0" w:line="251" w:lineRule="exact"/>
                  <w:ind w:left="20" w:right="0" w:firstLine="0"/>
                  <w:jc w:val="left"/>
                  <w:rPr>
                    <w:rFonts w:hint="eastAsia" w:ascii="黑体" w:eastAsia="黑体"/>
                    <w:b/>
                    <w:sz w:val="21"/>
                  </w:rPr>
                </w:pPr>
                <w:r>
                  <w:rPr>
                    <w:rFonts w:hint="eastAsia" w:ascii="黑体" w:eastAsia="黑体"/>
                    <w:b/>
                    <w:color w:val="7E7E7E"/>
                    <w:sz w:val="21"/>
                  </w:rPr>
                  <w:t>学员专用</w:t>
                </w:r>
                <w:r>
                  <w:rPr>
                    <w:rFonts w:hint="eastAsia" w:ascii="黑体" w:eastAsia="黑体"/>
                    <w:b/>
                    <w:color w:val="7E7E7E"/>
                    <w:sz w:val="21"/>
                  </w:rPr>
                  <w:tab/>
                </w:r>
                <w:r>
                  <w:rPr>
                    <w:rFonts w:hint="eastAsia" w:ascii="黑体" w:eastAsia="黑体"/>
                    <w:b/>
                    <w:color w:val="7E7E7E"/>
                    <w:sz w:val="21"/>
                  </w:rPr>
                  <w:t>请勿外泄</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tentative="0">
      <w:start w:val="1"/>
      <w:numFmt w:val="decimal"/>
      <w:lvlText w:val="（%1）"/>
      <w:lvlJc w:val="left"/>
      <w:pPr>
        <w:ind w:left="108" w:hanging="530"/>
        <w:jc w:val="left"/>
      </w:pPr>
      <w:rPr>
        <w:rFonts w:hint="default" w:ascii="宋体" w:hAnsi="宋体" w:eastAsia="宋体" w:cs="宋体"/>
        <w:spacing w:val="-29"/>
        <w:w w:val="100"/>
        <w:sz w:val="19"/>
        <w:szCs w:val="19"/>
        <w:lang w:val="zh-CN" w:eastAsia="zh-CN" w:bidi="zh-CN"/>
      </w:rPr>
    </w:lvl>
    <w:lvl w:ilvl="1" w:tentative="0">
      <w:start w:val="0"/>
      <w:numFmt w:val="bullet"/>
      <w:lvlText w:val="•"/>
      <w:lvlJc w:val="left"/>
      <w:pPr>
        <w:ind w:left="1074" w:hanging="530"/>
      </w:pPr>
      <w:rPr>
        <w:rFonts w:hint="default"/>
        <w:lang w:val="zh-CN" w:eastAsia="zh-CN" w:bidi="zh-CN"/>
      </w:rPr>
    </w:lvl>
    <w:lvl w:ilvl="2" w:tentative="0">
      <w:start w:val="0"/>
      <w:numFmt w:val="bullet"/>
      <w:lvlText w:val="•"/>
      <w:lvlJc w:val="left"/>
      <w:pPr>
        <w:ind w:left="2048" w:hanging="530"/>
      </w:pPr>
      <w:rPr>
        <w:rFonts w:hint="default"/>
        <w:lang w:val="zh-CN" w:eastAsia="zh-CN" w:bidi="zh-CN"/>
      </w:rPr>
    </w:lvl>
    <w:lvl w:ilvl="3" w:tentative="0">
      <w:start w:val="0"/>
      <w:numFmt w:val="bullet"/>
      <w:lvlText w:val="•"/>
      <w:lvlJc w:val="left"/>
      <w:pPr>
        <w:ind w:left="3023" w:hanging="530"/>
      </w:pPr>
      <w:rPr>
        <w:rFonts w:hint="default"/>
        <w:lang w:val="zh-CN" w:eastAsia="zh-CN" w:bidi="zh-CN"/>
      </w:rPr>
    </w:lvl>
    <w:lvl w:ilvl="4" w:tentative="0">
      <w:start w:val="0"/>
      <w:numFmt w:val="bullet"/>
      <w:lvlText w:val="•"/>
      <w:lvlJc w:val="left"/>
      <w:pPr>
        <w:ind w:left="3997" w:hanging="530"/>
      </w:pPr>
      <w:rPr>
        <w:rFonts w:hint="default"/>
        <w:lang w:val="zh-CN" w:eastAsia="zh-CN" w:bidi="zh-CN"/>
      </w:rPr>
    </w:lvl>
    <w:lvl w:ilvl="5" w:tentative="0">
      <w:start w:val="0"/>
      <w:numFmt w:val="bullet"/>
      <w:lvlText w:val="•"/>
      <w:lvlJc w:val="left"/>
      <w:pPr>
        <w:ind w:left="4972" w:hanging="530"/>
      </w:pPr>
      <w:rPr>
        <w:rFonts w:hint="default"/>
        <w:lang w:val="zh-CN" w:eastAsia="zh-CN" w:bidi="zh-CN"/>
      </w:rPr>
    </w:lvl>
    <w:lvl w:ilvl="6" w:tentative="0">
      <w:start w:val="0"/>
      <w:numFmt w:val="bullet"/>
      <w:lvlText w:val="•"/>
      <w:lvlJc w:val="left"/>
      <w:pPr>
        <w:ind w:left="5946" w:hanging="530"/>
      </w:pPr>
      <w:rPr>
        <w:rFonts w:hint="default"/>
        <w:lang w:val="zh-CN" w:eastAsia="zh-CN" w:bidi="zh-CN"/>
      </w:rPr>
    </w:lvl>
    <w:lvl w:ilvl="7" w:tentative="0">
      <w:start w:val="0"/>
      <w:numFmt w:val="bullet"/>
      <w:lvlText w:val="•"/>
      <w:lvlJc w:val="left"/>
      <w:pPr>
        <w:ind w:left="6920" w:hanging="530"/>
      </w:pPr>
      <w:rPr>
        <w:rFonts w:hint="default"/>
        <w:lang w:val="zh-CN" w:eastAsia="zh-CN" w:bidi="zh-CN"/>
      </w:rPr>
    </w:lvl>
    <w:lvl w:ilvl="8" w:tentative="0">
      <w:start w:val="0"/>
      <w:numFmt w:val="bullet"/>
      <w:lvlText w:val="•"/>
      <w:lvlJc w:val="left"/>
      <w:pPr>
        <w:ind w:left="7895" w:hanging="530"/>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060" w:hanging="530"/>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938" w:hanging="530"/>
      </w:pPr>
      <w:rPr>
        <w:rFonts w:hint="default"/>
        <w:lang w:val="zh-CN" w:eastAsia="zh-CN" w:bidi="zh-CN"/>
      </w:rPr>
    </w:lvl>
    <w:lvl w:ilvl="2" w:tentative="0">
      <w:start w:val="0"/>
      <w:numFmt w:val="bullet"/>
      <w:lvlText w:val="•"/>
      <w:lvlJc w:val="left"/>
      <w:pPr>
        <w:ind w:left="2816" w:hanging="530"/>
      </w:pPr>
      <w:rPr>
        <w:rFonts w:hint="default"/>
        <w:lang w:val="zh-CN" w:eastAsia="zh-CN" w:bidi="zh-CN"/>
      </w:rPr>
    </w:lvl>
    <w:lvl w:ilvl="3" w:tentative="0">
      <w:start w:val="0"/>
      <w:numFmt w:val="bullet"/>
      <w:lvlText w:val="•"/>
      <w:lvlJc w:val="left"/>
      <w:pPr>
        <w:ind w:left="3695" w:hanging="530"/>
      </w:pPr>
      <w:rPr>
        <w:rFonts w:hint="default"/>
        <w:lang w:val="zh-CN" w:eastAsia="zh-CN" w:bidi="zh-CN"/>
      </w:rPr>
    </w:lvl>
    <w:lvl w:ilvl="4" w:tentative="0">
      <w:start w:val="0"/>
      <w:numFmt w:val="bullet"/>
      <w:lvlText w:val="•"/>
      <w:lvlJc w:val="left"/>
      <w:pPr>
        <w:ind w:left="4573" w:hanging="530"/>
      </w:pPr>
      <w:rPr>
        <w:rFonts w:hint="default"/>
        <w:lang w:val="zh-CN" w:eastAsia="zh-CN" w:bidi="zh-CN"/>
      </w:rPr>
    </w:lvl>
    <w:lvl w:ilvl="5" w:tentative="0">
      <w:start w:val="0"/>
      <w:numFmt w:val="bullet"/>
      <w:lvlText w:val="•"/>
      <w:lvlJc w:val="left"/>
      <w:pPr>
        <w:ind w:left="5452" w:hanging="530"/>
      </w:pPr>
      <w:rPr>
        <w:rFonts w:hint="default"/>
        <w:lang w:val="zh-CN" w:eastAsia="zh-CN" w:bidi="zh-CN"/>
      </w:rPr>
    </w:lvl>
    <w:lvl w:ilvl="6" w:tentative="0">
      <w:start w:val="0"/>
      <w:numFmt w:val="bullet"/>
      <w:lvlText w:val="•"/>
      <w:lvlJc w:val="left"/>
      <w:pPr>
        <w:ind w:left="6330" w:hanging="530"/>
      </w:pPr>
      <w:rPr>
        <w:rFonts w:hint="default"/>
        <w:lang w:val="zh-CN" w:eastAsia="zh-CN" w:bidi="zh-CN"/>
      </w:rPr>
    </w:lvl>
    <w:lvl w:ilvl="7" w:tentative="0">
      <w:start w:val="0"/>
      <w:numFmt w:val="bullet"/>
      <w:lvlText w:val="•"/>
      <w:lvlJc w:val="left"/>
      <w:pPr>
        <w:ind w:left="7208" w:hanging="530"/>
      </w:pPr>
      <w:rPr>
        <w:rFonts w:hint="default"/>
        <w:lang w:val="zh-CN" w:eastAsia="zh-CN" w:bidi="zh-CN"/>
      </w:rPr>
    </w:lvl>
    <w:lvl w:ilvl="8" w:tentative="0">
      <w:start w:val="0"/>
      <w:numFmt w:val="bullet"/>
      <w:lvlText w:val="•"/>
      <w:lvlJc w:val="left"/>
      <w:pPr>
        <w:ind w:left="8087" w:hanging="530"/>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060" w:hanging="530"/>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938" w:hanging="530"/>
      </w:pPr>
      <w:rPr>
        <w:rFonts w:hint="default"/>
        <w:lang w:val="zh-CN" w:eastAsia="zh-CN" w:bidi="zh-CN"/>
      </w:rPr>
    </w:lvl>
    <w:lvl w:ilvl="2" w:tentative="0">
      <w:start w:val="0"/>
      <w:numFmt w:val="bullet"/>
      <w:lvlText w:val="•"/>
      <w:lvlJc w:val="left"/>
      <w:pPr>
        <w:ind w:left="2816" w:hanging="530"/>
      </w:pPr>
      <w:rPr>
        <w:rFonts w:hint="default"/>
        <w:lang w:val="zh-CN" w:eastAsia="zh-CN" w:bidi="zh-CN"/>
      </w:rPr>
    </w:lvl>
    <w:lvl w:ilvl="3" w:tentative="0">
      <w:start w:val="0"/>
      <w:numFmt w:val="bullet"/>
      <w:lvlText w:val="•"/>
      <w:lvlJc w:val="left"/>
      <w:pPr>
        <w:ind w:left="3695" w:hanging="530"/>
      </w:pPr>
      <w:rPr>
        <w:rFonts w:hint="default"/>
        <w:lang w:val="zh-CN" w:eastAsia="zh-CN" w:bidi="zh-CN"/>
      </w:rPr>
    </w:lvl>
    <w:lvl w:ilvl="4" w:tentative="0">
      <w:start w:val="0"/>
      <w:numFmt w:val="bullet"/>
      <w:lvlText w:val="•"/>
      <w:lvlJc w:val="left"/>
      <w:pPr>
        <w:ind w:left="4573" w:hanging="530"/>
      </w:pPr>
      <w:rPr>
        <w:rFonts w:hint="default"/>
        <w:lang w:val="zh-CN" w:eastAsia="zh-CN" w:bidi="zh-CN"/>
      </w:rPr>
    </w:lvl>
    <w:lvl w:ilvl="5" w:tentative="0">
      <w:start w:val="0"/>
      <w:numFmt w:val="bullet"/>
      <w:lvlText w:val="•"/>
      <w:lvlJc w:val="left"/>
      <w:pPr>
        <w:ind w:left="5452" w:hanging="530"/>
      </w:pPr>
      <w:rPr>
        <w:rFonts w:hint="default"/>
        <w:lang w:val="zh-CN" w:eastAsia="zh-CN" w:bidi="zh-CN"/>
      </w:rPr>
    </w:lvl>
    <w:lvl w:ilvl="6" w:tentative="0">
      <w:start w:val="0"/>
      <w:numFmt w:val="bullet"/>
      <w:lvlText w:val="•"/>
      <w:lvlJc w:val="left"/>
      <w:pPr>
        <w:ind w:left="6330" w:hanging="530"/>
      </w:pPr>
      <w:rPr>
        <w:rFonts w:hint="default"/>
        <w:lang w:val="zh-CN" w:eastAsia="zh-CN" w:bidi="zh-CN"/>
      </w:rPr>
    </w:lvl>
    <w:lvl w:ilvl="7" w:tentative="0">
      <w:start w:val="0"/>
      <w:numFmt w:val="bullet"/>
      <w:lvlText w:val="•"/>
      <w:lvlJc w:val="left"/>
      <w:pPr>
        <w:ind w:left="7208" w:hanging="530"/>
      </w:pPr>
      <w:rPr>
        <w:rFonts w:hint="default"/>
        <w:lang w:val="zh-CN" w:eastAsia="zh-CN" w:bidi="zh-CN"/>
      </w:rPr>
    </w:lvl>
    <w:lvl w:ilvl="8" w:tentative="0">
      <w:start w:val="0"/>
      <w:numFmt w:val="bullet"/>
      <w:lvlText w:val="•"/>
      <w:lvlJc w:val="left"/>
      <w:pPr>
        <w:ind w:left="8087" w:hanging="530"/>
      </w:pPr>
      <w:rPr>
        <w:rFonts w:hint="default"/>
        <w:lang w:val="zh-CN" w:eastAsia="zh-CN" w:bidi="zh-CN"/>
      </w:rPr>
    </w:lvl>
  </w:abstractNum>
  <w:abstractNum w:abstractNumId="3">
    <w:nsid w:val="C8879AEF"/>
    <w:multiLevelType w:val="multilevel"/>
    <w:tmpl w:val="C8879AEF"/>
    <w:lvl w:ilvl="0" w:tentative="0">
      <w:start w:val="1"/>
      <w:numFmt w:val="decimal"/>
      <w:lvlText w:val="%1."/>
      <w:lvlJc w:val="left"/>
      <w:pPr>
        <w:ind w:left="690" w:hanging="160"/>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1614" w:hanging="160"/>
      </w:pPr>
      <w:rPr>
        <w:rFonts w:hint="default"/>
        <w:lang w:val="zh-CN" w:eastAsia="zh-CN" w:bidi="zh-CN"/>
      </w:rPr>
    </w:lvl>
    <w:lvl w:ilvl="2" w:tentative="0">
      <w:start w:val="0"/>
      <w:numFmt w:val="bullet"/>
      <w:lvlText w:val="•"/>
      <w:lvlJc w:val="left"/>
      <w:pPr>
        <w:ind w:left="2528" w:hanging="160"/>
      </w:pPr>
      <w:rPr>
        <w:rFonts w:hint="default"/>
        <w:lang w:val="zh-CN" w:eastAsia="zh-CN" w:bidi="zh-CN"/>
      </w:rPr>
    </w:lvl>
    <w:lvl w:ilvl="3" w:tentative="0">
      <w:start w:val="0"/>
      <w:numFmt w:val="bullet"/>
      <w:lvlText w:val="•"/>
      <w:lvlJc w:val="left"/>
      <w:pPr>
        <w:ind w:left="3443" w:hanging="160"/>
      </w:pPr>
      <w:rPr>
        <w:rFonts w:hint="default"/>
        <w:lang w:val="zh-CN" w:eastAsia="zh-CN" w:bidi="zh-CN"/>
      </w:rPr>
    </w:lvl>
    <w:lvl w:ilvl="4" w:tentative="0">
      <w:start w:val="0"/>
      <w:numFmt w:val="bullet"/>
      <w:lvlText w:val="•"/>
      <w:lvlJc w:val="left"/>
      <w:pPr>
        <w:ind w:left="4357" w:hanging="160"/>
      </w:pPr>
      <w:rPr>
        <w:rFonts w:hint="default"/>
        <w:lang w:val="zh-CN" w:eastAsia="zh-CN" w:bidi="zh-CN"/>
      </w:rPr>
    </w:lvl>
    <w:lvl w:ilvl="5" w:tentative="0">
      <w:start w:val="0"/>
      <w:numFmt w:val="bullet"/>
      <w:lvlText w:val="•"/>
      <w:lvlJc w:val="left"/>
      <w:pPr>
        <w:ind w:left="5272" w:hanging="160"/>
      </w:pPr>
      <w:rPr>
        <w:rFonts w:hint="default"/>
        <w:lang w:val="zh-CN" w:eastAsia="zh-CN" w:bidi="zh-CN"/>
      </w:rPr>
    </w:lvl>
    <w:lvl w:ilvl="6" w:tentative="0">
      <w:start w:val="0"/>
      <w:numFmt w:val="bullet"/>
      <w:lvlText w:val="•"/>
      <w:lvlJc w:val="left"/>
      <w:pPr>
        <w:ind w:left="6186" w:hanging="160"/>
      </w:pPr>
      <w:rPr>
        <w:rFonts w:hint="default"/>
        <w:lang w:val="zh-CN" w:eastAsia="zh-CN" w:bidi="zh-CN"/>
      </w:rPr>
    </w:lvl>
    <w:lvl w:ilvl="7" w:tentative="0">
      <w:start w:val="0"/>
      <w:numFmt w:val="bullet"/>
      <w:lvlText w:val="•"/>
      <w:lvlJc w:val="left"/>
      <w:pPr>
        <w:ind w:left="7100" w:hanging="160"/>
      </w:pPr>
      <w:rPr>
        <w:rFonts w:hint="default"/>
        <w:lang w:val="zh-CN" w:eastAsia="zh-CN" w:bidi="zh-CN"/>
      </w:rPr>
    </w:lvl>
    <w:lvl w:ilvl="8" w:tentative="0">
      <w:start w:val="0"/>
      <w:numFmt w:val="bullet"/>
      <w:lvlText w:val="•"/>
      <w:lvlJc w:val="left"/>
      <w:pPr>
        <w:ind w:left="8015" w:hanging="160"/>
      </w:pPr>
      <w:rPr>
        <w:rFonts w:hint="default"/>
        <w:lang w:val="zh-CN" w:eastAsia="zh-CN" w:bidi="zh-CN"/>
      </w:rPr>
    </w:lvl>
  </w:abstractNum>
  <w:abstractNum w:abstractNumId="4">
    <w:nsid w:val="CF092B84"/>
    <w:multiLevelType w:val="multilevel"/>
    <w:tmpl w:val="CF092B84"/>
    <w:lvl w:ilvl="0" w:tentative="0">
      <w:start w:val="1"/>
      <w:numFmt w:val="decimal"/>
      <w:lvlText w:val="（%1）"/>
      <w:lvlJc w:val="left"/>
      <w:pPr>
        <w:ind w:left="1060" w:hanging="530"/>
        <w:jc w:val="left"/>
      </w:pPr>
      <w:rPr>
        <w:rFonts w:hint="default" w:ascii="宋体" w:hAnsi="宋体" w:eastAsia="宋体" w:cs="宋体"/>
        <w:spacing w:val="-39"/>
        <w:w w:val="100"/>
        <w:sz w:val="19"/>
        <w:szCs w:val="19"/>
        <w:lang w:val="zh-CN" w:eastAsia="zh-CN" w:bidi="zh-CN"/>
      </w:rPr>
    </w:lvl>
    <w:lvl w:ilvl="1" w:tentative="0">
      <w:start w:val="0"/>
      <w:numFmt w:val="bullet"/>
      <w:lvlText w:val="•"/>
      <w:lvlJc w:val="left"/>
      <w:pPr>
        <w:ind w:left="1938" w:hanging="530"/>
      </w:pPr>
      <w:rPr>
        <w:rFonts w:hint="default"/>
        <w:lang w:val="zh-CN" w:eastAsia="zh-CN" w:bidi="zh-CN"/>
      </w:rPr>
    </w:lvl>
    <w:lvl w:ilvl="2" w:tentative="0">
      <w:start w:val="0"/>
      <w:numFmt w:val="bullet"/>
      <w:lvlText w:val="•"/>
      <w:lvlJc w:val="left"/>
      <w:pPr>
        <w:ind w:left="2816" w:hanging="530"/>
      </w:pPr>
      <w:rPr>
        <w:rFonts w:hint="default"/>
        <w:lang w:val="zh-CN" w:eastAsia="zh-CN" w:bidi="zh-CN"/>
      </w:rPr>
    </w:lvl>
    <w:lvl w:ilvl="3" w:tentative="0">
      <w:start w:val="0"/>
      <w:numFmt w:val="bullet"/>
      <w:lvlText w:val="•"/>
      <w:lvlJc w:val="left"/>
      <w:pPr>
        <w:ind w:left="3695" w:hanging="530"/>
      </w:pPr>
      <w:rPr>
        <w:rFonts w:hint="default"/>
        <w:lang w:val="zh-CN" w:eastAsia="zh-CN" w:bidi="zh-CN"/>
      </w:rPr>
    </w:lvl>
    <w:lvl w:ilvl="4" w:tentative="0">
      <w:start w:val="0"/>
      <w:numFmt w:val="bullet"/>
      <w:lvlText w:val="•"/>
      <w:lvlJc w:val="left"/>
      <w:pPr>
        <w:ind w:left="4573" w:hanging="530"/>
      </w:pPr>
      <w:rPr>
        <w:rFonts w:hint="default"/>
        <w:lang w:val="zh-CN" w:eastAsia="zh-CN" w:bidi="zh-CN"/>
      </w:rPr>
    </w:lvl>
    <w:lvl w:ilvl="5" w:tentative="0">
      <w:start w:val="0"/>
      <w:numFmt w:val="bullet"/>
      <w:lvlText w:val="•"/>
      <w:lvlJc w:val="left"/>
      <w:pPr>
        <w:ind w:left="5452" w:hanging="530"/>
      </w:pPr>
      <w:rPr>
        <w:rFonts w:hint="default"/>
        <w:lang w:val="zh-CN" w:eastAsia="zh-CN" w:bidi="zh-CN"/>
      </w:rPr>
    </w:lvl>
    <w:lvl w:ilvl="6" w:tentative="0">
      <w:start w:val="0"/>
      <w:numFmt w:val="bullet"/>
      <w:lvlText w:val="•"/>
      <w:lvlJc w:val="left"/>
      <w:pPr>
        <w:ind w:left="6330" w:hanging="530"/>
      </w:pPr>
      <w:rPr>
        <w:rFonts w:hint="default"/>
        <w:lang w:val="zh-CN" w:eastAsia="zh-CN" w:bidi="zh-CN"/>
      </w:rPr>
    </w:lvl>
    <w:lvl w:ilvl="7" w:tentative="0">
      <w:start w:val="0"/>
      <w:numFmt w:val="bullet"/>
      <w:lvlText w:val="•"/>
      <w:lvlJc w:val="left"/>
      <w:pPr>
        <w:ind w:left="7208" w:hanging="530"/>
      </w:pPr>
      <w:rPr>
        <w:rFonts w:hint="default"/>
        <w:lang w:val="zh-CN" w:eastAsia="zh-CN" w:bidi="zh-CN"/>
      </w:rPr>
    </w:lvl>
    <w:lvl w:ilvl="8" w:tentative="0">
      <w:start w:val="0"/>
      <w:numFmt w:val="bullet"/>
      <w:lvlText w:val="•"/>
      <w:lvlJc w:val="left"/>
      <w:pPr>
        <w:ind w:left="8087" w:hanging="530"/>
      </w:pPr>
      <w:rPr>
        <w:rFonts w:hint="default"/>
        <w:lang w:val="zh-CN" w:eastAsia="zh-CN" w:bidi="zh-CN"/>
      </w:rPr>
    </w:lvl>
  </w:abstractNum>
  <w:abstractNum w:abstractNumId="5">
    <w:nsid w:val="F4B5D9F5"/>
    <w:multiLevelType w:val="multilevel"/>
    <w:tmpl w:val="F4B5D9F5"/>
    <w:lvl w:ilvl="0" w:tentative="0">
      <w:start w:val="1"/>
      <w:numFmt w:val="decimal"/>
      <w:lvlText w:val="%1."/>
      <w:lvlJc w:val="left"/>
      <w:pPr>
        <w:ind w:left="690" w:hanging="160"/>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1614" w:hanging="160"/>
      </w:pPr>
      <w:rPr>
        <w:rFonts w:hint="default"/>
        <w:lang w:val="zh-CN" w:eastAsia="zh-CN" w:bidi="zh-CN"/>
      </w:rPr>
    </w:lvl>
    <w:lvl w:ilvl="2" w:tentative="0">
      <w:start w:val="0"/>
      <w:numFmt w:val="bullet"/>
      <w:lvlText w:val="•"/>
      <w:lvlJc w:val="left"/>
      <w:pPr>
        <w:ind w:left="2528" w:hanging="160"/>
      </w:pPr>
      <w:rPr>
        <w:rFonts w:hint="default"/>
        <w:lang w:val="zh-CN" w:eastAsia="zh-CN" w:bidi="zh-CN"/>
      </w:rPr>
    </w:lvl>
    <w:lvl w:ilvl="3" w:tentative="0">
      <w:start w:val="0"/>
      <w:numFmt w:val="bullet"/>
      <w:lvlText w:val="•"/>
      <w:lvlJc w:val="left"/>
      <w:pPr>
        <w:ind w:left="3443" w:hanging="160"/>
      </w:pPr>
      <w:rPr>
        <w:rFonts w:hint="default"/>
        <w:lang w:val="zh-CN" w:eastAsia="zh-CN" w:bidi="zh-CN"/>
      </w:rPr>
    </w:lvl>
    <w:lvl w:ilvl="4" w:tentative="0">
      <w:start w:val="0"/>
      <w:numFmt w:val="bullet"/>
      <w:lvlText w:val="•"/>
      <w:lvlJc w:val="left"/>
      <w:pPr>
        <w:ind w:left="4357" w:hanging="160"/>
      </w:pPr>
      <w:rPr>
        <w:rFonts w:hint="default"/>
        <w:lang w:val="zh-CN" w:eastAsia="zh-CN" w:bidi="zh-CN"/>
      </w:rPr>
    </w:lvl>
    <w:lvl w:ilvl="5" w:tentative="0">
      <w:start w:val="0"/>
      <w:numFmt w:val="bullet"/>
      <w:lvlText w:val="•"/>
      <w:lvlJc w:val="left"/>
      <w:pPr>
        <w:ind w:left="5272" w:hanging="160"/>
      </w:pPr>
      <w:rPr>
        <w:rFonts w:hint="default"/>
        <w:lang w:val="zh-CN" w:eastAsia="zh-CN" w:bidi="zh-CN"/>
      </w:rPr>
    </w:lvl>
    <w:lvl w:ilvl="6" w:tentative="0">
      <w:start w:val="0"/>
      <w:numFmt w:val="bullet"/>
      <w:lvlText w:val="•"/>
      <w:lvlJc w:val="left"/>
      <w:pPr>
        <w:ind w:left="6186" w:hanging="160"/>
      </w:pPr>
      <w:rPr>
        <w:rFonts w:hint="default"/>
        <w:lang w:val="zh-CN" w:eastAsia="zh-CN" w:bidi="zh-CN"/>
      </w:rPr>
    </w:lvl>
    <w:lvl w:ilvl="7" w:tentative="0">
      <w:start w:val="0"/>
      <w:numFmt w:val="bullet"/>
      <w:lvlText w:val="•"/>
      <w:lvlJc w:val="left"/>
      <w:pPr>
        <w:ind w:left="7100" w:hanging="160"/>
      </w:pPr>
      <w:rPr>
        <w:rFonts w:hint="default"/>
        <w:lang w:val="zh-CN" w:eastAsia="zh-CN" w:bidi="zh-CN"/>
      </w:rPr>
    </w:lvl>
    <w:lvl w:ilvl="8" w:tentative="0">
      <w:start w:val="0"/>
      <w:numFmt w:val="bullet"/>
      <w:lvlText w:val="•"/>
      <w:lvlJc w:val="left"/>
      <w:pPr>
        <w:ind w:left="8015" w:hanging="160"/>
      </w:pPr>
      <w:rPr>
        <w:rFonts w:hint="default"/>
        <w:lang w:val="zh-CN" w:eastAsia="zh-CN" w:bidi="zh-CN"/>
      </w:rPr>
    </w:lvl>
  </w:abstractNum>
  <w:abstractNum w:abstractNumId="6">
    <w:nsid w:val="0053208E"/>
    <w:multiLevelType w:val="multilevel"/>
    <w:tmpl w:val="0053208E"/>
    <w:lvl w:ilvl="0" w:tentative="0">
      <w:start w:val="1"/>
      <w:numFmt w:val="decimal"/>
      <w:lvlText w:val="%1."/>
      <w:lvlJc w:val="left"/>
      <w:pPr>
        <w:ind w:left="690" w:hanging="160"/>
        <w:jc w:val="left"/>
      </w:pPr>
      <w:rPr>
        <w:rFonts w:hint="default" w:ascii="Times New Roman" w:hAnsi="Times New Roman" w:eastAsia="Times New Roman" w:cs="Times New Roman"/>
        <w:b/>
        <w:bCs/>
        <w:w w:val="100"/>
        <w:sz w:val="19"/>
        <w:szCs w:val="19"/>
        <w:lang w:val="zh-CN" w:eastAsia="zh-CN" w:bidi="zh-CN"/>
      </w:rPr>
    </w:lvl>
    <w:lvl w:ilvl="1" w:tentative="0">
      <w:start w:val="0"/>
      <w:numFmt w:val="bullet"/>
      <w:lvlText w:val="•"/>
      <w:lvlJc w:val="left"/>
      <w:pPr>
        <w:ind w:left="1614" w:hanging="160"/>
      </w:pPr>
      <w:rPr>
        <w:rFonts w:hint="default"/>
        <w:lang w:val="zh-CN" w:eastAsia="zh-CN" w:bidi="zh-CN"/>
      </w:rPr>
    </w:lvl>
    <w:lvl w:ilvl="2" w:tentative="0">
      <w:start w:val="0"/>
      <w:numFmt w:val="bullet"/>
      <w:lvlText w:val="•"/>
      <w:lvlJc w:val="left"/>
      <w:pPr>
        <w:ind w:left="2528" w:hanging="160"/>
      </w:pPr>
      <w:rPr>
        <w:rFonts w:hint="default"/>
        <w:lang w:val="zh-CN" w:eastAsia="zh-CN" w:bidi="zh-CN"/>
      </w:rPr>
    </w:lvl>
    <w:lvl w:ilvl="3" w:tentative="0">
      <w:start w:val="0"/>
      <w:numFmt w:val="bullet"/>
      <w:lvlText w:val="•"/>
      <w:lvlJc w:val="left"/>
      <w:pPr>
        <w:ind w:left="3443" w:hanging="160"/>
      </w:pPr>
      <w:rPr>
        <w:rFonts w:hint="default"/>
        <w:lang w:val="zh-CN" w:eastAsia="zh-CN" w:bidi="zh-CN"/>
      </w:rPr>
    </w:lvl>
    <w:lvl w:ilvl="4" w:tentative="0">
      <w:start w:val="0"/>
      <w:numFmt w:val="bullet"/>
      <w:lvlText w:val="•"/>
      <w:lvlJc w:val="left"/>
      <w:pPr>
        <w:ind w:left="4357" w:hanging="160"/>
      </w:pPr>
      <w:rPr>
        <w:rFonts w:hint="default"/>
        <w:lang w:val="zh-CN" w:eastAsia="zh-CN" w:bidi="zh-CN"/>
      </w:rPr>
    </w:lvl>
    <w:lvl w:ilvl="5" w:tentative="0">
      <w:start w:val="0"/>
      <w:numFmt w:val="bullet"/>
      <w:lvlText w:val="•"/>
      <w:lvlJc w:val="left"/>
      <w:pPr>
        <w:ind w:left="5272" w:hanging="160"/>
      </w:pPr>
      <w:rPr>
        <w:rFonts w:hint="default"/>
        <w:lang w:val="zh-CN" w:eastAsia="zh-CN" w:bidi="zh-CN"/>
      </w:rPr>
    </w:lvl>
    <w:lvl w:ilvl="6" w:tentative="0">
      <w:start w:val="0"/>
      <w:numFmt w:val="bullet"/>
      <w:lvlText w:val="•"/>
      <w:lvlJc w:val="left"/>
      <w:pPr>
        <w:ind w:left="6186" w:hanging="160"/>
      </w:pPr>
      <w:rPr>
        <w:rFonts w:hint="default"/>
        <w:lang w:val="zh-CN" w:eastAsia="zh-CN" w:bidi="zh-CN"/>
      </w:rPr>
    </w:lvl>
    <w:lvl w:ilvl="7" w:tentative="0">
      <w:start w:val="0"/>
      <w:numFmt w:val="bullet"/>
      <w:lvlText w:val="•"/>
      <w:lvlJc w:val="left"/>
      <w:pPr>
        <w:ind w:left="7100" w:hanging="160"/>
      </w:pPr>
      <w:rPr>
        <w:rFonts w:hint="default"/>
        <w:lang w:val="zh-CN" w:eastAsia="zh-CN" w:bidi="zh-CN"/>
      </w:rPr>
    </w:lvl>
    <w:lvl w:ilvl="8" w:tentative="0">
      <w:start w:val="0"/>
      <w:numFmt w:val="bullet"/>
      <w:lvlText w:val="•"/>
      <w:lvlJc w:val="left"/>
      <w:pPr>
        <w:ind w:left="8015" w:hanging="160"/>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08" w:hanging="530"/>
        <w:jc w:val="left"/>
      </w:pPr>
      <w:rPr>
        <w:rFonts w:hint="default" w:ascii="宋体" w:hAnsi="宋体" w:eastAsia="宋体" w:cs="宋体"/>
        <w:spacing w:val="-15"/>
        <w:w w:val="100"/>
        <w:sz w:val="19"/>
        <w:szCs w:val="19"/>
        <w:lang w:val="zh-CN" w:eastAsia="zh-CN" w:bidi="zh-CN"/>
      </w:rPr>
    </w:lvl>
    <w:lvl w:ilvl="1" w:tentative="0">
      <w:start w:val="0"/>
      <w:numFmt w:val="bullet"/>
      <w:lvlText w:val="•"/>
      <w:lvlJc w:val="left"/>
      <w:pPr>
        <w:ind w:left="1074" w:hanging="530"/>
      </w:pPr>
      <w:rPr>
        <w:rFonts w:hint="default"/>
        <w:lang w:val="zh-CN" w:eastAsia="zh-CN" w:bidi="zh-CN"/>
      </w:rPr>
    </w:lvl>
    <w:lvl w:ilvl="2" w:tentative="0">
      <w:start w:val="0"/>
      <w:numFmt w:val="bullet"/>
      <w:lvlText w:val="•"/>
      <w:lvlJc w:val="left"/>
      <w:pPr>
        <w:ind w:left="2048" w:hanging="530"/>
      </w:pPr>
      <w:rPr>
        <w:rFonts w:hint="default"/>
        <w:lang w:val="zh-CN" w:eastAsia="zh-CN" w:bidi="zh-CN"/>
      </w:rPr>
    </w:lvl>
    <w:lvl w:ilvl="3" w:tentative="0">
      <w:start w:val="0"/>
      <w:numFmt w:val="bullet"/>
      <w:lvlText w:val="•"/>
      <w:lvlJc w:val="left"/>
      <w:pPr>
        <w:ind w:left="3023" w:hanging="530"/>
      </w:pPr>
      <w:rPr>
        <w:rFonts w:hint="default"/>
        <w:lang w:val="zh-CN" w:eastAsia="zh-CN" w:bidi="zh-CN"/>
      </w:rPr>
    </w:lvl>
    <w:lvl w:ilvl="4" w:tentative="0">
      <w:start w:val="0"/>
      <w:numFmt w:val="bullet"/>
      <w:lvlText w:val="•"/>
      <w:lvlJc w:val="left"/>
      <w:pPr>
        <w:ind w:left="3997" w:hanging="530"/>
      </w:pPr>
      <w:rPr>
        <w:rFonts w:hint="default"/>
        <w:lang w:val="zh-CN" w:eastAsia="zh-CN" w:bidi="zh-CN"/>
      </w:rPr>
    </w:lvl>
    <w:lvl w:ilvl="5" w:tentative="0">
      <w:start w:val="0"/>
      <w:numFmt w:val="bullet"/>
      <w:lvlText w:val="•"/>
      <w:lvlJc w:val="left"/>
      <w:pPr>
        <w:ind w:left="4972" w:hanging="530"/>
      </w:pPr>
      <w:rPr>
        <w:rFonts w:hint="default"/>
        <w:lang w:val="zh-CN" w:eastAsia="zh-CN" w:bidi="zh-CN"/>
      </w:rPr>
    </w:lvl>
    <w:lvl w:ilvl="6" w:tentative="0">
      <w:start w:val="0"/>
      <w:numFmt w:val="bullet"/>
      <w:lvlText w:val="•"/>
      <w:lvlJc w:val="left"/>
      <w:pPr>
        <w:ind w:left="5946" w:hanging="530"/>
      </w:pPr>
      <w:rPr>
        <w:rFonts w:hint="default"/>
        <w:lang w:val="zh-CN" w:eastAsia="zh-CN" w:bidi="zh-CN"/>
      </w:rPr>
    </w:lvl>
    <w:lvl w:ilvl="7" w:tentative="0">
      <w:start w:val="0"/>
      <w:numFmt w:val="bullet"/>
      <w:lvlText w:val="•"/>
      <w:lvlJc w:val="left"/>
      <w:pPr>
        <w:ind w:left="6920" w:hanging="530"/>
      </w:pPr>
      <w:rPr>
        <w:rFonts w:hint="default"/>
        <w:lang w:val="zh-CN" w:eastAsia="zh-CN" w:bidi="zh-CN"/>
      </w:rPr>
    </w:lvl>
    <w:lvl w:ilvl="8" w:tentative="0">
      <w:start w:val="0"/>
      <w:numFmt w:val="bullet"/>
      <w:lvlText w:val="•"/>
      <w:lvlJc w:val="left"/>
      <w:pPr>
        <w:ind w:left="7895" w:hanging="530"/>
      </w:pPr>
      <w:rPr>
        <w:rFonts w:hint="default"/>
        <w:lang w:val="zh-CN" w:eastAsia="zh-CN" w:bidi="zh-CN"/>
      </w:rPr>
    </w:lvl>
  </w:abstractNum>
  <w:abstractNum w:abstractNumId="8">
    <w:nsid w:val="03D62ECE"/>
    <w:multiLevelType w:val="multilevel"/>
    <w:tmpl w:val="03D62ECE"/>
    <w:lvl w:ilvl="0" w:tentative="0">
      <w:start w:val="1"/>
      <w:numFmt w:val="decimal"/>
      <w:lvlText w:val="（%1）"/>
      <w:lvlJc w:val="left"/>
      <w:pPr>
        <w:ind w:left="108" w:hanging="530"/>
        <w:jc w:val="left"/>
      </w:pPr>
      <w:rPr>
        <w:rFonts w:hint="default" w:ascii="宋体" w:hAnsi="宋体" w:eastAsia="宋体" w:cs="宋体"/>
        <w:spacing w:val="-13"/>
        <w:w w:val="100"/>
        <w:sz w:val="19"/>
        <w:szCs w:val="19"/>
        <w:lang w:val="zh-CN" w:eastAsia="zh-CN" w:bidi="zh-CN"/>
      </w:rPr>
    </w:lvl>
    <w:lvl w:ilvl="1" w:tentative="0">
      <w:start w:val="0"/>
      <w:numFmt w:val="bullet"/>
      <w:lvlText w:val="•"/>
      <w:lvlJc w:val="left"/>
      <w:pPr>
        <w:ind w:left="1074" w:hanging="530"/>
      </w:pPr>
      <w:rPr>
        <w:rFonts w:hint="default"/>
        <w:lang w:val="zh-CN" w:eastAsia="zh-CN" w:bidi="zh-CN"/>
      </w:rPr>
    </w:lvl>
    <w:lvl w:ilvl="2" w:tentative="0">
      <w:start w:val="0"/>
      <w:numFmt w:val="bullet"/>
      <w:lvlText w:val="•"/>
      <w:lvlJc w:val="left"/>
      <w:pPr>
        <w:ind w:left="2048" w:hanging="530"/>
      </w:pPr>
      <w:rPr>
        <w:rFonts w:hint="default"/>
        <w:lang w:val="zh-CN" w:eastAsia="zh-CN" w:bidi="zh-CN"/>
      </w:rPr>
    </w:lvl>
    <w:lvl w:ilvl="3" w:tentative="0">
      <w:start w:val="0"/>
      <w:numFmt w:val="bullet"/>
      <w:lvlText w:val="•"/>
      <w:lvlJc w:val="left"/>
      <w:pPr>
        <w:ind w:left="3023" w:hanging="530"/>
      </w:pPr>
      <w:rPr>
        <w:rFonts w:hint="default"/>
        <w:lang w:val="zh-CN" w:eastAsia="zh-CN" w:bidi="zh-CN"/>
      </w:rPr>
    </w:lvl>
    <w:lvl w:ilvl="4" w:tentative="0">
      <w:start w:val="0"/>
      <w:numFmt w:val="bullet"/>
      <w:lvlText w:val="•"/>
      <w:lvlJc w:val="left"/>
      <w:pPr>
        <w:ind w:left="3997" w:hanging="530"/>
      </w:pPr>
      <w:rPr>
        <w:rFonts w:hint="default"/>
        <w:lang w:val="zh-CN" w:eastAsia="zh-CN" w:bidi="zh-CN"/>
      </w:rPr>
    </w:lvl>
    <w:lvl w:ilvl="5" w:tentative="0">
      <w:start w:val="0"/>
      <w:numFmt w:val="bullet"/>
      <w:lvlText w:val="•"/>
      <w:lvlJc w:val="left"/>
      <w:pPr>
        <w:ind w:left="4972" w:hanging="530"/>
      </w:pPr>
      <w:rPr>
        <w:rFonts w:hint="default"/>
        <w:lang w:val="zh-CN" w:eastAsia="zh-CN" w:bidi="zh-CN"/>
      </w:rPr>
    </w:lvl>
    <w:lvl w:ilvl="6" w:tentative="0">
      <w:start w:val="0"/>
      <w:numFmt w:val="bullet"/>
      <w:lvlText w:val="•"/>
      <w:lvlJc w:val="left"/>
      <w:pPr>
        <w:ind w:left="5946" w:hanging="530"/>
      </w:pPr>
      <w:rPr>
        <w:rFonts w:hint="default"/>
        <w:lang w:val="zh-CN" w:eastAsia="zh-CN" w:bidi="zh-CN"/>
      </w:rPr>
    </w:lvl>
    <w:lvl w:ilvl="7" w:tentative="0">
      <w:start w:val="0"/>
      <w:numFmt w:val="bullet"/>
      <w:lvlText w:val="•"/>
      <w:lvlJc w:val="left"/>
      <w:pPr>
        <w:ind w:left="6920" w:hanging="530"/>
      </w:pPr>
      <w:rPr>
        <w:rFonts w:hint="default"/>
        <w:lang w:val="zh-CN" w:eastAsia="zh-CN" w:bidi="zh-CN"/>
      </w:rPr>
    </w:lvl>
    <w:lvl w:ilvl="8" w:tentative="0">
      <w:start w:val="0"/>
      <w:numFmt w:val="bullet"/>
      <w:lvlText w:val="•"/>
      <w:lvlJc w:val="left"/>
      <w:pPr>
        <w:ind w:left="7895" w:hanging="530"/>
      </w:pPr>
      <w:rPr>
        <w:rFonts w:hint="default"/>
        <w:lang w:val="zh-CN" w:eastAsia="zh-CN" w:bidi="zh-CN"/>
      </w:rPr>
    </w:lvl>
  </w:abstractNum>
  <w:abstractNum w:abstractNumId="9">
    <w:nsid w:val="2470EC97"/>
    <w:multiLevelType w:val="multilevel"/>
    <w:tmpl w:val="2470EC97"/>
    <w:lvl w:ilvl="0" w:tentative="0">
      <w:start w:val="1"/>
      <w:numFmt w:val="decimal"/>
      <w:lvlText w:val="%1."/>
      <w:lvlJc w:val="left"/>
      <w:pPr>
        <w:ind w:left="108" w:hanging="160"/>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1074" w:hanging="160"/>
      </w:pPr>
      <w:rPr>
        <w:rFonts w:hint="default"/>
        <w:lang w:val="zh-CN" w:eastAsia="zh-CN" w:bidi="zh-CN"/>
      </w:rPr>
    </w:lvl>
    <w:lvl w:ilvl="2" w:tentative="0">
      <w:start w:val="0"/>
      <w:numFmt w:val="bullet"/>
      <w:lvlText w:val="•"/>
      <w:lvlJc w:val="left"/>
      <w:pPr>
        <w:ind w:left="2048" w:hanging="160"/>
      </w:pPr>
      <w:rPr>
        <w:rFonts w:hint="default"/>
        <w:lang w:val="zh-CN" w:eastAsia="zh-CN" w:bidi="zh-CN"/>
      </w:rPr>
    </w:lvl>
    <w:lvl w:ilvl="3" w:tentative="0">
      <w:start w:val="0"/>
      <w:numFmt w:val="bullet"/>
      <w:lvlText w:val="•"/>
      <w:lvlJc w:val="left"/>
      <w:pPr>
        <w:ind w:left="3023" w:hanging="160"/>
      </w:pPr>
      <w:rPr>
        <w:rFonts w:hint="default"/>
        <w:lang w:val="zh-CN" w:eastAsia="zh-CN" w:bidi="zh-CN"/>
      </w:rPr>
    </w:lvl>
    <w:lvl w:ilvl="4" w:tentative="0">
      <w:start w:val="0"/>
      <w:numFmt w:val="bullet"/>
      <w:lvlText w:val="•"/>
      <w:lvlJc w:val="left"/>
      <w:pPr>
        <w:ind w:left="3997" w:hanging="160"/>
      </w:pPr>
      <w:rPr>
        <w:rFonts w:hint="default"/>
        <w:lang w:val="zh-CN" w:eastAsia="zh-CN" w:bidi="zh-CN"/>
      </w:rPr>
    </w:lvl>
    <w:lvl w:ilvl="5" w:tentative="0">
      <w:start w:val="0"/>
      <w:numFmt w:val="bullet"/>
      <w:lvlText w:val="•"/>
      <w:lvlJc w:val="left"/>
      <w:pPr>
        <w:ind w:left="4972" w:hanging="160"/>
      </w:pPr>
      <w:rPr>
        <w:rFonts w:hint="default"/>
        <w:lang w:val="zh-CN" w:eastAsia="zh-CN" w:bidi="zh-CN"/>
      </w:rPr>
    </w:lvl>
    <w:lvl w:ilvl="6" w:tentative="0">
      <w:start w:val="0"/>
      <w:numFmt w:val="bullet"/>
      <w:lvlText w:val="•"/>
      <w:lvlJc w:val="left"/>
      <w:pPr>
        <w:ind w:left="5946" w:hanging="160"/>
      </w:pPr>
      <w:rPr>
        <w:rFonts w:hint="default"/>
        <w:lang w:val="zh-CN" w:eastAsia="zh-CN" w:bidi="zh-CN"/>
      </w:rPr>
    </w:lvl>
    <w:lvl w:ilvl="7" w:tentative="0">
      <w:start w:val="0"/>
      <w:numFmt w:val="bullet"/>
      <w:lvlText w:val="•"/>
      <w:lvlJc w:val="left"/>
      <w:pPr>
        <w:ind w:left="6920" w:hanging="160"/>
      </w:pPr>
      <w:rPr>
        <w:rFonts w:hint="default"/>
        <w:lang w:val="zh-CN" w:eastAsia="zh-CN" w:bidi="zh-CN"/>
      </w:rPr>
    </w:lvl>
    <w:lvl w:ilvl="8" w:tentative="0">
      <w:start w:val="0"/>
      <w:numFmt w:val="bullet"/>
      <w:lvlText w:val="•"/>
      <w:lvlJc w:val="left"/>
      <w:pPr>
        <w:ind w:left="7895" w:hanging="160"/>
      </w:pPr>
      <w:rPr>
        <w:rFonts w:hint="default"/>
        <w:lang w:val="zh-CN" w:eastAsia="zh-CN" w:bidi="zh-CN"/>
      </w:rPr>
    </w:lvl>
  </w:abstractNum>
  <w:abstractNum w:abstractNumId="10">
    <w:nsid w:val="25B654F3"/>
    <w:multiLevelType w:val="multilevel"/>
    <w:tmpl w:val="25B654F3"/>
    <w:lvl w:ilvl="0" w:tentative="0">
      <w:start w:val="1"/>
      <w:numFmt w:val="decimal"/>
      <w:lvlText w:val="%1."/>
      <w:lvlJc w:val="left"/>
      <w:pPr>
        <w:ind w:left="108" w:hanging="160"/>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1074" w:hanging="160"/>
      </w:pPr>
      <w:rPr>
        <w:rFonts w:hint="default"/>
        <w:lang w:val="zh-CN" w:eastAsia="zh-CN" w:bidi="zh-CN"/>
      </w:rPr>
    </w:lvl>
    <w:lvl w:ilvl="2" w:tentative="0">
      <w:start w:val="0"/>
      <w:numFmt w:val="bullet"/>
      <w:lvlText w:val="•"/>
      <w:lvlJc w:val="left"/>
      <w:pPr>
        <w:ind w:left="2048" w:hanging="160"/>
      </w:pPr>
      <w:rPr>
        <w:rFonts w:hint="default"/>
        <w:lang w:val="zh-CN" w:eastAsia="zh-CN" w:bidi="zh-CN"/>
      </w:rPr>
    </w:lvl>
    <w:lvl w:ilvl="3" w:tentative="0">
      <w:start w:val="0"/>
      <w:numFmt w:val="bullet"/>
      <w:lvlText w:val="•"/>
      <w:lvlJc w:val="left"/>
      <w:pPr>
        <w:ind w:left="3023" w:hanging="160"/>
      </w:pPr>
      <w:rPr>
        <w:rFonts w:hint="default"/>
        <w:lang w:val="zh-CN" w:eastAsia="zh-CN" w:bidi="zh-CN"/>
      </w:rPr>
    </w:lvl>
    <w:lvl w:ilvl="4" w:tentative="0">
      <w:start w:val="0"/>
      <w:numFmt w:val="bullet"/>
      <w:lvlText w:val="•"/>
      <w:lvlJc w:val="left"/>
      <w:pPr>
        <w:ind w:left="3997" w:hanging="160"/>
      </w:pPr>
      <w:rPr>
        <w:rFonts w:hint="default"/>
        <w:lang w:val="zh-CN" w:eastAsia="zh-CN" w:bidi="zh-CN"/>
      </w:rPr>
    </w:lvl>
    <w:lvl w:ilvl="5" w:tentative="0">
      <w:start w:val="0"/>
      <w:numFmt w:val="bullet"/>
      <w:lvlText w:val="•"/>
      <w:lvlJc w:val="left"/>
      <w:pPr>
        <w:ind w:left="4972" w:hanging="160"/>
      </w:pPr>
      <w:rPr>
        <w:rFonts w:hint="default"/>
        <w:lang w:val="zh-CN" w:eastAsia="zh-CN" w:bidi="zh-CN"/>
      </w:rPr>
    </w:lvl>
    <w:lvl w:ilvl="6" w:tentative="0">
      <w:start w:val="0"/>
      <w:numFmt w:val="bullet"/>
      <w:lvlText w:val="•"/>
      <w:lvlJc w:val="left"/>
      <w:pPr>
        <w:ind w:left="5946" w:hanging="160"/>
      </w:pPr>
      <w:rPr>
        <w:rFonts w:hint="default"/>
        <w:lang w:val="zh-CN" w:eastAsia="zh-CN" w:bidi="zh-CN"/>
      </w:rPr>
    </w:lvl>
    <w:lvl w:ilvl="7" w:tentative="0">
      <w:start w:val="0"/>
      <w:numFmt w:val="bullet"/>
      <w:lvlText w:val="•"/>
      <w:lvlJc w:val="left"/>
      <w:pPr>
        <w:ind w:left="6920" w:hanging="160"/>
      </w:pPr>
      <w:rPr>
        <w:rFonts w:hint="default"/>
        <w:lang w:val="zh-CN" w:eastAsia="zh-CN" w:bidi="zh-CN"/>
      </w:rPr>
    </w:lvl>
    <w:lvl w:ilvl="8" w:tentative="0">
      <w:start w:val="0"/>
      <w:numFmt w:val="bullet"/>
      <w:lvlText w:val="•"/>
      <w:lvlJc w:val="left"/>
      <w:pPr>
        <w:ind w:left="7895" w:hanging="160"/>
      </w:pPr>
      <w:rPr>
        <w:rFonts w:hint="default"/>
        <w:lang w:val="zh-CN" w:eastAsia="zh-CN" w:bidi="zh-CN"/>
      </w:rPr>
    </w:lvl>
  </w:abstractNum>
  <w:abstractNum w:abstractNumId="11">
    <w:nsid w:val="2A8F537B"/>
    <w:multiLevelType w:val="multilevel"/>
    <w:tmpl w:val="2A8F537B"/>
    <w:lvl w:ilvl="0" w:tentative="0">
      <w:start w:val="1"/>
      <w:numFmt w:val="decimal"/>
      <w:lvlText w:val="（%1）"/>
      <w:lvlJc w:val="left"/>
      <w:pPr>
        <w:ind w:left="1060" w:hanging="530"/>
        <w:jc w:val="left"/>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1938" w:hanging="530"/>
      </w:pPr>
      <w:rPr>
        <w:rFonts w:hint="default"/>
        <w:lang w:val="zh-CN" w:eastAsia="zh-CN" w:bidi="zh-CN"/>
      </w:rPr>
    </w:lvl>
    <w:lvl w:ilvl="2" w:tentative="0">
      <w:start w:val="0"/>
      <w:numFmt w:val="bullet"/>
      <w:lvlText w:val="•"/>
      <w:lvlJc w:val="left"/>
      <w:pPr>
        <w:ind w:left="2816" w:hanging="530"/>
      </w:pPr>
      <w:rPr>
        <w:rFonts w:hint="default"/>
        <w:lang w:val="zh-CN" w:eastAsia="zh-CN" w:bidi="zh-CN"/>
      </w:rPr>
    </w:lvl>
    <w:lvl w:ilvl="3" w:tentative="0">
      <w:start w:val="0"/>
      <w:numFmt w:val="bullet"/>
      <w:lvlText w:val="•"/>
      <w:lvlJc w:val="left"/>
      <w:pPr>
        <w:ind w:left="3695" w:hanging="530"/>
      </w:pPr>
      <w:rPr>
        <w:rFonts w:hint="default"/>
        <w:lang w:val="zh-CN" w:eastAsia="zh-CN" w:bidi="zh-CN"/>
      </w:rPr>
    </w:lvl>
    <w:lvl w:ilvl="4" w:tentative="0">
      <w:start w:val="0"/>
      <w:numFmt w:val="bullet"/>
      <w:lvlText w:val="•"/>
      <w:lvlJc w:val="left"/>
      <w:pPr>
        <w:ind w:left="4573" w:hanging="530"/>
      </w:pPr>
      <w:rPr>
        <w:rFonts w:hint="default"/>
        <w:lang w:val="zh-CN" w:eastAsia="zh-CN" w:bidi="zh-CN"/>
      </w:rPr>
    </w:lvl>
    <w:lvl w:ilvl="5" w:tentative="0">
      <w:start w:val="0"/>
      <w:numFmt w:val="bullet"/>
      <w:lvlText w:val="•"/>
      <w:lvlJc w:val="left"/>
      <w:pPr>
        <w:ind w:left="5452" w:hanging="530"/>
      </w:pPr>
      <w:rPr>
        <w:rFonts w:hint="default"/>
        <w:lang w:val="zh-CN" w:eastAsia="zh-CN" w:bidi="zh-CN"/>
      </w:rPr>
    </w:lvl>
    <w:lvl w:ilvl="6" w:tentative="0">
      <w:start w:val="0"/>
      <w:numFmt w:val="bullet"/>
      <w:lvlText w:val="•"/>
      <w:lvlJc w:val="left"/>
      <w:pPr>
        <w:ind w:left="6330" w:hanging="530"/>
      </w:pPr>
      <w:rPr>
        <w:rFonts w:hint="default"/>
        <w:lang w:val="zh-CN" w:eastAsia="zh-CN" w:bidi="zh-CN"/>
      </w:rPr>
    </w:lvl>
    <w:lvl w:ilvl="7" w:tentative="0">
      <w:start w:val="0"/>
      <w:numFmt w:val="bullet"/>
      <w:lvlText w:val="•"/>
      <w:lvlJc w:val="left"/>
      <w:pPr>
        <w:ind w:left="7208" w:hanging="530"/>
      </w:pPr>
      <w:rPr>
        <w:rFonts w:hint="default"/>
        <w:lang w:val="zh-CN" w:eastAsia="zh-CN" w:bidi="zh-CN"/>
      </w:rPr>
    </w:lvl>
    <w:lvl w:ilvl="8" w:tentative="0">
      <w:start w:val="0"/>
      <w:numFmt w:val="bullet"/>
      <w:lvlText w:val="•"/>
      <w:lvlJc w:val="left"/>
      <w:pPr>
        <w:ind w:left="8087" w:hanging="530"/>
      </w:pPr>
      <w:rPr>
        <w:rFonts w:hint="default"/>
        <w:lang w:val="zh-CN" w:eastAsia="zh-CN" w:bidi="zh-CN"/>
      </w:rPr>
    </w:lvl>
  </w:abstractNum>
  <w:abstractNum w:abstractNumId="12">
    <w:nsid w:val="4D4DC07F"/>
    <w:multiLevelType w:val="multilevel"/>
    <w:tmpl w:val="4D4DC07F"/>
    <w:lvl w:ilvl="0" w:tentative="0">
      <w:start w:val="1"/>
      <w:numFmt w:val="decimal"/>
      <w:lvlText w:val="（%1）"/>
      <w:lvlJc w:val="left"/>
      <w:pPr>
        <w:ind w:left="108" w:hanging="530"/>
        <w:jc w:val="left"/>
      </w:pPr>
      <w:rPr>
        <w:rFonts w:hint="default" w:ascii="宋体" w:hAnsi="宋体" w:eastAsia="宋体" w:cs="宋体"/>
        <w:spacing w:val="-13"/>
        <w:w w:val="100"/>
        <w:sz w:val="19"/>
        <w:szCs w:val="19"/>
        <w:lang w:val="zh-CN" w:eastAsia="zh-CN" w:bidi="zh-CN"/>
      </w:rPr>
    </w:lvl>
    <w:lvl w:ilvl="1" w:tentative="0">
      <w:start w:val="0"/>
      <w:numFmt w:val="bullet"/>
      <w:lvlText w:val="•"/>
      <w:lvlJc w:val="left"/>
      <w:pPr>
        <w:ind w:left="1074" w:hanging="530"/>
      </w:pPr>
      <w:rPr>
        <w:rFonts w:hint="default"/>
        <w:lang w:val="zh-CN" w:eastAsia="zh-CN" w:bidi="zh-CN"/>
      </w:rPr>
    </w:lvl>
    <w:lvl w:ilvl="2" w:tentative="0">
      <w:start w:val="0"/>
      <w:numFmt w:val="bullet"/>
      <w:lvlText w:val="•"/>
      <w:lvlJc w:val="left"/>
      <w:pPr>
        <w:ind w:left="2048" w:hanging="530"/>
      </w:pPr>
      <w:rPr>
        <w:rFonts w:hint="default"/>
        <w:lang w:val="zh-CN" w:eastAsia="zh-CN" w:bidi="zh-CN"/>
      </w:rPr>
    </w:lvl>
    <w:lvl w:ilvl="3" w:tentative="0">
      <w:start w:val="0"/>
      <w:numFmt w:val="bullet"/>
      <w:lvlText w:val="•"/>
      <w:lvlJc w:val="left"/>
      <w:pPr>
        <w:ind w:left="3023" w:hanging="530"/>
      </w:pPr>
      <w:rPr>
        <w:rFonts w:hint="default"/>
        <w:lang w:val="zh-CN" w:eastAsia="zh-CN" w:bidi="zh-CN"/>
      </w:rPr>
    </w:lvl>
    <w:lvl w:ilvl="4" w:tentative="0">
      <w:start w:val="0"/>
      <w:numFmt w:val="bullet"/>
      <w:lvlText w:val="•"/>
      <w:lvlJc w:val="left"/>
      <w:pPr>
        <w:ind w:left="3997" w:hanging="530"/>
      </w:pPr>
      <w:rPr>
        <w:rFonts w:hint="default"/>
        <w:lang w:val="zh-CN" w:eastAsia="zh-CN" w:bidi="zh-CN"/>
      </w:rPr>
    </w:lvl>
    <w:lvl w:ilvl="5" w:tentative="0">
      <w:start w:val="0"/>
      <w:numFmt w:val="bullet"/>
      <w:lvlText w:val="•"/>
      <w:lvlJc w:val="left"/>
      <w:pPr>
        <w:ind w:left="4972" w:hanging="530"/>
      </w:pPr>
      <w:rPr>
        <w:rFonts w:hint="default"/>
        <w:lang w:val="zh-CN" w:eastAsia="zh-CN" w:bidi="zh-CN"/>
      </w:rPr>
    </w:lvl>
    <w:lvl w:ilvl="6" w:tentative="0">
      <w:start w:val="0"/>
      <w:numFmt w:val="bullet"/>
      <w:lvlText w:val="•"/>
      <w:lvlJc w:val="left"/>
      <w:pPr>
        <w:ind w:left="5946" w:hanging="530"/>
      </w:pPr>
      <w:rPr>
        <w:rFonts w:hint="default"/>
        <w:lang w:val="zh-CN" w:eastAsia="zh-CN" w:bidi="zh-CN"/>
      </w:rPr>
    </w:lvl>
    <w:lvl w:ilvl="7" w:tentative="0">
      <w:start w:val="0"/>
      <w:numFmt w:val="bullet"/>
      <w:lvlText w:val="•"/>
      <w:lvlJc w:val="left"/>
      <w:pPr>
        <w:ind w:left="6920" w:hanging="530"/>
      </w:pPr>
      <w:rPr>
        <w:rFonts w:hint="default"/>
        <w:lang w:val="zh-CN" w:eastAsia="zh-CN" w:bidi="zh-CN"/>
      </w:rPr>
    </w:lvl>
    <w:lvl w:ilvl="8" w:tentative="0">
      <w:start w:val="0"/>
      <w:numFmt w:val="bullet"/>
      <w:lvlText w:val="•"/>
      <w:lvlJc w:val="left"/>
      <w:pPr>
        <w:ind w:left="7895" w:hanging="530"/>
      </w:pPr>
      <w:rPr>
        <w:rFonts w:hint="default"/>
        <w:lang w:val="zh-CN" w:eastAsia="zh-CN" w:bidi="zh-CN"/>
      </w:rPr>
    </w:lvl>
  </w:abstractNum>
  <w:abstractNum w:abstractNumId="13">
    <w:nsid w:val="59ADCABA"/>
    <w:multiLevelType w:val="multilevel"/>
    <w:tmpl w:val="59ADCABA"/>
    <w:lvl w:ilvl="0" w:tentative="0">
      <w:start w:val="2"/>
      <w:numFmt w:val="decimal"/>
      <w:lvlText w:val="%1."/>
      <w:lvlJc w:val="left"/>
      <w:pPr>
        <w:ind w:left="690" w:hanging="160"/>
        <w:jc w:val="left"/>
      </w:pPr>
      <w:rPr>
        <w:rFonts w:hint="default" w:ascii="Times New Roman" w:hAnsi="Times New Roman" w:eastAsia="Times New Roman" w:cs="Times New Roman"/>
        <w:b/>
        <w:bCs/>
        <w:w w:val="100"/>
        <w:sz w:val="19"/>
        <w:szCs w:val="19"/>
        <w:lang w:val="zh-CN" w:eastAsia="zh-CN" w:bidi="zh-CN"/>
      </w:rPr>
    </w:lvl>
    <w:lvl w:ilvl="1" w:tentative="0">
      <w:start w:val="0"/>
      <w:numFmt w:val="bullet"/>
      <w:lvlText w:val="•"/>
      <w:lvlJc w:val="left"/>
      <w:pPr>
        <w:ind w:left="1614" w:hanging="160"/>
      </w:pPr>
      <w:rPr>
        <w:rFonts w:hint="default"/>
        <w:lang w:val="zh-CN" w:eastAsia="zh-CN" w:bidi="zh-CN"/>
      </w:rPr>
    </w:lvl>
    <w:lvl w:ilvl="2" w:tentative="0">
      <w:start w:val="0"/>
      <w:numFmt w:val="bullet"/>
      <w:lvlText w:val="•"/>
      <w:lvlJc w:val="left"/>
      <w:pPr>
        <w:ind w:left="2528" w:hanging="160"/>
      </w:pPr>
      <w:rPr>
        <w:rFonts w:hint="default"/>
        <w:lang w:val="zh-CN" w:eastAsia="zh-CN" w:bidi="zh-CN"/>
      </w:rPr>
    </w:lvl>
    <w:lvl w:ilvl="3" w:tentative="0">
      <w:start w:val="0"/>
      <w:numFmt w:val="bullet"/>
      <w:lvlText w:val="•"/>
      <w:lvlJc w:val="left"/>
      <w:pPr>
        <w:ind w:left="3443" w:hanging="160"/>
      </w:pPr>
      <w:rPr>
        <w:rFonts w:hint="default"/>
        <w:lang w:val="zh-CN" w:eastAsia="zh-CN" w:bidi="zh-CN"/>
      </w:rPr>
    </w:lvl>
    <w:lvl w:ilvl="4" w:tentative="0">
      <w:start w:val="0"/>
      <w:numFmt w:val="bullet"/>
      <w:lvlText w:val="•"/>
      <w:lvlJc w:val="left"/>
      <w:pPr>
        <w:ind w:left="4357" w:hanging="160"/>
      </w:pPr>
      <w:rPr>
        <w:rFonts w:hint="default"/>
        <w:lang w:val="zh-CN" w:eastAsia="zh-CN" w:bidi="zh-CN"/>
      </w:rPr>
    </w:lvl>
    <w:lvl w:ilvl="5" w:tentative="0">
      <w:start w:val="0"/>
      <w:numFmt w:val="bullet"/>
      <w:lvlText w:val="•"/>
      <w:lvlJc w:val="left"/>
      <w:pPr>
        <w:ind w:left="5272" w:hanging="160"/>
      </w:pPr>
      <w:rPr>
        <w:rFonts w:hint="default"/>
        <w:lang w:val="zh-CN" w:eastAsia="zh-CN" w:bidi="zh-CN"/>
      </w:rPr>
    </w:lvl>
    <w:lvl w:ilvl="6" w:tentative="0">
      <w:start w:val="0"/>
      <w:numFmt w:val="bullet"/>
      <w:lvlText w:val="•"/>
      <w:lvlJc w:val="left"/>
      <w:pPr>
        <w:ind w:left="6186" w:hanging="160"/>
      </w:pPr>
      <w:rPr>
        <w:rFonts w:hint="default"/>
        <w:lang w:val="zh-CN" w:eastAsia="zh-CN" w:bidi="zh-CN"/>
      </w:rPr>
    </w:lvl>
    <w:lvl w:ilvl="7" w:tentative="0">
      <w:start w:val="0"/>
      <w:numFmt w:val="bullet"/>
      <w:lvlText w:val="•"/>
      <w:lvlJc w:val="left"/>
      <w:pPr>
        <w:ind w:left="7100" w:hanging="160"/>
      </w:pPr>
      <w:rPr>
        <w:rFonts w:hint="default"/>
        <w:lang w:val="zh-CN" w:eastAsia="zh-CN" w:bidi="zh-CN"/>
      </w:rPr>
    </w:lvl>
    <w:lvl w:ilvl="8" w:tentative="0">
      <w:start w:val="0"/>
      <w:numFmt w:val="bullet"/>
      <w:lvlText w:val="•"/>
      <w:lvlJc w:val="left"/>
      <w:pPr>
        <w:ind w:left="8015" w:hanging="160"/>
      </w:pPr>
      <w:rPr>
        <w:rFonts w:hint="default"/>
        <w:lang w:val="zh-CN" w:eastAsia="zh-CN" w:bidi="zh-CN"/>
      </w:rPr>
    </w:lvl>
  </w:abstractNum>
  <w:abstractNum w:abstractNumId="14">
    <w:nsid w:val="5A241D34"/>
    <w:multiLevelType w:val="multilevel"/>
    <w:tmpl w:val="5A241D34"/>
    <w:lvl w:ilvl="0" w:tentative="0">
      <w:start w:val="1"/>
      <w:numFmt w:val="decimal"/>
      <w:lvlText w:val="%1."/>
      <w:lvlJc w:val="left"/>
      <w:pPr>
        <w:ind w:left="108" w:hanging="160"/>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1074" w:hanging="160"/>
      </w:pPr>
      <w:rPr>
        <w:rFonts w:hint="default"/>
        <w:lang w:val="zh-CN" w:eastAsia="zh-CN" w:bidi="zh-CN"/>
      </w:rPr>
    </w:lvl>
    <w:lvl w:ilvl="2" w:tentative="0">
      <w:start w:val="0"/>
      <w:numFmt w:val="bullet"/>
      <w:lvlText w:val="•"/>
      <w:lvlJc w:val="left"/>
      <w:pPr>
        <w:ind w:left="2048" w:hanging="160"/>
      </w:pPr>
      <w:rPr>
        <w:rFonts w:hint="default"/>
        <w:lang w:val="zh-CN" w:eastAsia="zh-CN" w:bidi="zh-CN"/>
      </w:rPr>
    </w:lvl>
    <w:lvl w:ilvl="3" w:tentative="0">
      <w:start w:val="0"/>
      <w:numFmt w:val="bullet"/>
      <w:lvlText w:val="•"/>
      <w:lvlJc w:val="left"/>
      <w:pPr>
        <w:ind w:left="3023" w:hanging="160"/>
      </w:pPr>
      <w:rPr>
        <w:rFonts w:hint="default"/>
        <w:lang w:val="zh-CN" w:eastAsia="zh-CN" w:bidi="zh-CN"/>
      </w:rPr>
    </w:lvl>
    <w:lvl w:ilvl="4" w:tentative="0">
      <w:start w:val="0"/>
      <w:numFmt w:val="bullet"/>
      <w:lvlText w:val="•"/>
      <w:lvlJc w:val="left"/>
      <w:pPr>
        <w:ind w:left="3997" w:hanging="160"/>
      </w:pPr>
      <w:rPr>
        <w:rFonts w:hint="default"/>
        <w:lang w:val="zh-CN" w:eastAsia="zh-CN" w:bidi="zh-CN"/>
      </w:rPr>
    </w:lvl>
    <w:lvl w:ilvl="5" w:tentative="0">
      <w:start w:val="0"/>
      <w:numFmt w:val="bullet"/>
      <w:lvlText w:val="•"/>
      <w:lvlJc w:val="left"/>
      <w:pPr>
        <w:ind w:left="4972" w:hanging="160"/>
      </w:pPr>
      <w:rPr>
        <w:rFonts w:hint="default"/>
        <w:lang w:val="zh-CN" w:eastAsia="zh-CN" w:bidi="zh-CN"/>
      </w:rPr>
    </w:lvl>
    <w:lvl w:ilvl="6" w:tentative="0">
      <w:start w:val="0"/>
      <w:numFmt w:val="bullet"/>
      <w:lvlText w:val="•"/>
      <w:lvlJc w:val="left"/>
      <w:pPr>
        <w:ind w:left="5946" w:hanging="160"/>
      </w:pPr>
      <w:rPr>
        <w:rFonts w:hint="default"/>
        <w:lang w:val="zh-CN" w:eastAsia="zh-CN" w:bidi="zh-CN"/>
      </w:rPr>
    </w:lvl>
    <w:lvl w:ilvl="7" w:tentative="0">
      <w:start w:val="0"/>
      <w:numFmt w:val="bullet"/>
      <w:lvlText w:val="•"/>
      <w:lvlJc w:val="left"/>
      <w:pPr>
        <w:ind w:left="6920" w:hanging="160"/>
      </w:pPr>
      <w:rPr>
        <w:rFonts w:hint="default"/>
        <w:lang w:val="zh-CN" w:eastAsia="zh-CN" w:bidi="zh-CN"/>
      </w:rPr>
    </w:lvl>
    <w:lvl w:ilvl="8" w:tentative="0">
      <w:start w:val="0"/>
      <w:numFmt w:val="bullet"/>
      <w:lvlText w:val="•"/>
      <w:lvlJc w:val="left"/>
      <w:pPr>
        <w:ind w:left="7895" w:hanging="160"/>
      </w:pPr>
      <w:rPr>
        <w:rFonts w:hint="default"/>
        <w:lang w:val="zh-CN" w:eastAsia="zh-CN" w:bidi="zh-CN"/>
      </w:rPr>
    </w:lvl>
  </w:abstractNum>
  <w:abstractNum w:abstractNumId="15">
    <w:nsid w:val="72183CF9"/>
    <w:multiLevelType w:val="multilevel"/>
    <w:tmpl w:val="72183CF9"/>
    <w:lvl w:ilvl="0" w:tentative="0">
      <w:start w:val="1"/>
      <w:numFmt w:val="decimal"/>
      <w:lvlText w:val="（%1）"/>
      <w:lvlJc w:val="left"/>
      <w:pPr>
        <w:ind w:left="108" w:hanging="530"/>
        <w:jc w:val="left"/>
      </w:pPr>
      <w:rPr>
        <w:rFonts w:hint="default" w:ascii="宋体" w:hAnsi="宋体" w:eastAsia="宋体" w:cs="宋体"/>
        <w:spacing w:val="-77"/>
        <w:w w:val="100"/>
        <w:sz w:val="19"/>
        <w:szCs w:val="19"/>
        <w:lang w:val="zh-CN" w:eastAsia="zh-CN" w:bidi="zh-CN"/>
      </w:rPr>
    </w:lvl>
    <w:lvl w:ilvl="1" w:tentative="0">
      <w:start w:val="0"/>
      <w:numFmt w:val="bullet"/>
      <w:lvlText w:val="•"/>
      <w:lvlJc w:val="left"/>
      <w:pPr>
        <w:ind w:left="1074" w:hanging="530"/>
      </w:pPr>
      <w:rPr>
        <w:rFonts w:hint="default"/>
        <w:lang w:val="zh-CN" w:eastAsia="zh-CN" w:bidi="zh-CN"/>
      </w:rPr>
    </w:lvl>
    <w:lvl w:ilvl="2" w:tentative="0">
      <w:start w:val="0"/>
      <w:numFmt w:val="bullet"/>
      <w:lvlText w:val="•"/>
      <w:lvlJc w:val="left"/>
      <w:pPr>
        <w:ind w:left="2048" w:hanging="530"/>
      </w:pPr>
      <w:rPr>
        <w:rFonts w:hint="default"/>
        <w:lang w:val="zh-CN" w:eastAsia="zh-CN" w:bidi="zh-CN"/>
      </w:rPr>
    </w:lvl>
    <w:lvl w:ilvl="3" w:tentative="0">
      <w:start w:val="0"/>
      <w:numFmt w:val="bullet"/>
      <w:lvlText w:val="•"/>
      <w:lvlJc w:val="left"/>
      <w:pPr>
        <w:ind w:left="3023" w:hanging="530"/>
      </w:pPr>
      <w:rPr>
        <w:rFonts w:hint="default"/>
        <w:lang w:val="zh-CN" w:eastAsia="zh-CN" w:bidi="zh-CN"/>
      </w:rPr>
    </w:lvl>
    <w:lvl w:ilvl="4" w:tentative="0">
      <w:start w:val="0"/>
      <w:numFmt w:val="bullet"/>
      <w:lvlText w:val="•"/>
      <w:lvlJc w:val="left"/>
      <w:pPr>
        <w:ind w:left="3997" w:hanging="530"/>
      </w:pPr>
      <w:rPr>
        <w:rFonts w:hint="default"/>
        <w:lang w:val="zh-CN" w:eastAsia="zh-CN" w:bidi="zh-CN"/>
      </w:rPr>
    </w:lvl>
    <w:lvl w:ilvl="5" w:tentative="0">
      <w:start w:val="0"/>
      <w:numFmt w:val="bullet"/>
      <w:lvlText w:val="•"/>
      <w:lvlJc w:val="left"/>
      <w:pPr>
        <w:ind w:left="4972" w:hanging="530"/>
      </w:pPr>
      <w:rPr>
        <w:rFonts w:hint="default"/>
        <w:lang w:val="zh-CN" w:eastAsia="zh-CN" w:bidi="zh-CN"/>
      </w:rPr>
    </w:lvl>
    <w:lvl w:ilvl="6" w:tentative="0">
      <w:start w:val="0"/>
      <w:numFmt w:val="bullet"/>
      <w:lvlText w:val="•"/>
      <w:lvlJc w:val="left"/>
      <w:pPr>
        <w:ind w:left="5946" w:hanging="530"/>
      </w:pPr>
      <w:rPr>
        <w:rFonts w:hint="default"/>
        <w:lang w:val="zh-CN" w:eastAsia="zh-CN" w:bidi="zh-CN"/>
      </w:rPr>
    </w:lvl>
    <w:lvl w:ilvl="7" w:tentative="0">
      <w:start w:val="0"/>
      <w:numFmt w:val="bullet"/>
      <w:lvlText w:val="•"/>
      <w:lvlJc w:val="left"/>
      <w:pPr>
        <w:ind w:left="6920" w:hanging="530"/>
      </w:pPr>
      <w:rPr>
        <w:rFonts w:hint="default"/>
        <w:lang w:val="zh-CN" w:eastAsia="zh-CN" w:bidi="zh-CN"/>
      </w:rPr>
    </w:lvl>
    <w:lvl w:ilvl="8" w:tentative="0">
      <w:start w:val="0"/>
      <w:numFmt w:val="bullet"/>
      <w:lvlText w:val="•"/>
      <w:lvlJc w:val="left"/>
      <w:pPr>
        <w:ind w:left="7895" w:hanging="530"/>
      </w:pPr>
      <w:rPr>
        <w:rFonts w:hint="default"/>
        <w:lang w:val="zh-CN" w:eastAsia="zh-CN" w:bidi="zh-CN"/>
      </w:rPr>
    </w:lvl>
  </w:abstractNum>
  <w:num w:numId="1">
    <w:abstractNumId w:val="6"/>
  </w:num>
  <w:num w:numId="2">
    <w:abstractNumId w:val="4"/>
  </w:num>
  <w:num w:numId="3">
    <w:abstractNumId w:val="13"/>
  </w:num>
  <w:num w:numId="4">
    <w:abstractNumId w:val="2"/>
  </w:num>
  <w:num w:numId="5">
    <w:abstractNumId w:val="1"/>
  </w:num>
  <w:num w:numId="6">
    <w:abstractNumId w:val="8"/>
  </w:num>
  <w:num w:numId="7">
    <w:abstractNumId w:val="10"/>
  </w:num>
  <w:num w:numId="8">
    <w:abstractNumId w:val="15"/>
  </w:num>
  <w:num w:numId="9">
    <w:abstractNumId w:val="7"/>
  </w:num>
  <w:num w:numId="10">
    <w:abstractNumId w:val="0"/>
  </w:num>
  <w:num w:numId="11">
    <w:abstractNumId w:val="11"/>
  </w:num>
  <w:num w:numId="12">
    <w:abstractNumId w:val="14"/>
  </w:num>
  <w:num w:numId="13">
    <w:abstractNumId w:val="3"/>
  </w:num>
  <w:num w:numId="14">
    <w:abstractNumId w:val="12"/>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1B9F6277"/>
    <w:rsid w:val="6A4E70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299"/>
      <w:ind w:right="209"/>
      <w:jc w:val="center"/>
      <w:outlineLvl w:val="1"/>
    </w:pPr>
    <w:rPr>
      <w:rFonts w:ascii="黑体" w:hAnsi="黑体" w:eastAsia="黑体" w:cs="黑体"/>
      <w:sz w:val="44"/>
      <w:szCs w:val="44"/>
      <w:lang w:val="zh-CN" w:eastAsia="zh-CN" w:bidi="zh-CN"/>
    </w:rPr>
  </w:style>
  <w:style w:type="paragraph" w:styleId="3">
    <w:name w:val="heading 2"/>
    <w:basedOn w:val="1"/>
    <w:next w:val="1"/>
    <w:qFormat/>
    <w:uiPriority w:val="1"/>
    <w:pPr>
      <w:spacing w:before="1"/>
      <w:ind w:left="108"/>
      <w:outlineLvl w:val="2"/>
    </w:pPr>
    <w:rPr>
      <w:rFonts w:ascii="黑体" w:hAnsi="黑体" w:eastAsia="黑体" w:cs="黑体"/>
      <w:b/>
      <w:bCs/>
      <w:sz w:val="28"/>
      <w:szCs w:val="28"/>
      <w:lang w:val="zh-CN" w:eastAsia="zh-CN" w:bidi="zh-CN"/>
    </w:rPr>
  </w:style>
  <w:style w:type="paragraph" w:styleId="4">
    <w:name w:val="heading 3"/>
    <w:basedOn w:val="1"/>
    <w:next w:val="1"/>
    <w:qFormat/>
    <w:uiPriority w:val="1"/>
    <w:pPr>
      <w:ind w:left="108"/>
      <w:outlineLvl w:val="3"/>
    </w:pPr>
    <w:rPr>
      <w:rFonts w:ascii="黑体" w:hAnsi="黑体" w:eastAsia="黑体" w:cs="黑体"/>
      <w:b/>
      <w:bCs/>
      <w:sz w:val="24"/>
      <w:szCs w:val="24"/>
      <w:lang w:val="zh-CN" w:eastAsia="zh-CN" w:bidi="zh-CN"/>
    </w:rPr>
  </w:style>
  <w:style w:type="paragraph" w:styleId="5">
    <w:name w:val="heading 4"/>
    <w:basedOn w:val="1"/>
    <w:next w:val="1"/>
    <w:qFormat/>
    <w:uiPriority w:val="1"/>
    <w:pPr>
      <w:spacing w:before="80"/>
      <w:ind w:left="588"/>
      <w:outlineLvl w:val="4"/>
    </w:pPr>
    <w:rPr>
      <w:rFonts w:ascii="黑体" w:hAnsi="黑体" w:eastAsia="黑体" w:cs="黑体"/>
      <w:sz w:val="24"/>
      <w:szCs w:val="24"/>
      <w:lang w:val="zh-CN" w:eastAsia="zh-CN" w:bidi="zh-CN"/>
    </w:rPr>
  </w:style>
  <w:style w:type="paragraph" w:styleId="6">
    <w:name w:val="heading 5"/>
    <w:basedOn w:val="1"/>
    <w:next w:val="1"/>
    <w:qFormat/>
    <w:uiPriority w:val="1"/>
    <w:pPr>
      <w:ind w:left="530"/>
      <w:outlineLvl w:val="5"/>
    </w:pPr>
    <w:rPr>
      <w:rFonts w:ascii="宋体" w:hAnsi="宋体" w:eastAsia="宋体" w:cs="宋体"/>
      <w:b/>
      <w:bCs/>
      <w:sz w:val="21"/>
      <w:szCs w:val="21"/>
      <w:lang w:val="zh-CN" w:eastAsia="zh-CN" w:bidi="zh-CN"/>
    </w:rPr>
  </w:style>
  <w:style w:type="character" w:default="1" w:styleId="13">
    <w:name w:val="Default Paragraph Font"/>
    <w:semiHidden/>
    <w:unhideWhenUsed/>
    <w:uiPriority w:val="1"/>
  </w:style>
  <w:style w:type="table" w:default="1" w:styleId="12">
    <w:name w:val="Normal Table"/>
    <w:semiHidden/>
    <w:uiPriority w:val="0"/>
    <w:tblPr>
      <w:tblCellMar>
        <w:top w:w="0" w:type="dxa"/>
        <w:left w:w="108" w:type="dxa"/>
        <w:bottom w:w="0" w:type="dxa"/>
        <w:right w:w="108" w:type="dxa"/>
      </w:tblCellMar>
    </w:tblPr>
  </w:style>
  <w:style w:type="paragraph" w:styleId="7">
    <w:name w:val="Body Text"/>
    <w:basedOn w:val="1"/>
    <w:qFormat/>
    <w:uiPriority w:val="1"/>
    <w:rPr>
      <w:rFonts w:ascii="宋体" w:hAnsi="宋体" w:eastAsia="宋体" w:cs="宋体"/>
      <w:sz w:val="21"/>
      <w:szCs w:val="21"/>
      <w:lang w:val="zh-CN" w:eastAsia="zh-CN" w:bidi="zh-CN"/>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1"/>
    <w:pPr>
      <w:spacing w:before="199"/>
      <w:ind w:right="121"/>
      <w:jc w:val="center"/>
    </w:pPr>
    <w:rPr>
      <w:rFonts w:ascii="黑体" w:hAnsi="黑体" w:eastAsia="黑体" w:cs="黑体"/>
      <w:b/>
      <w:bCs/>
      <w:sz w:val="28"/>
      <w:szCs w:val="28"/>
      <w:lang w:val="zh-CN" w:eastAsia="zh-CN" w:bidi="zh-CN"/>
    </w:rPr>
  </w:style>
  <w:style w:type="paragraph" w:styleId="11">
    <w:name w:val="toc 2"/>
    <w:basedOn w:val="1"/>
    <w:next w:val="1"/>
    <w:qFormat/>
    <w:uiPriority w:val="1"/>
    <w:pPr>
      <w:spacing w:before="294"/>
      <w:ind w:left="737"/>
    </w:pPr>
    <w:rPr>
      <w:rFonts w:ascii="宋体" w:hAnsi="宋体" w:eastAsia="宋体" w:cs="宋体"/>
      <w:sz w:val="28"/>
      <w:szCs w:val="28"/>
      <w:lang w:val="zh-CN" w:eastAsia="zh-CN" w:bidi="zh-CN"/>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108" w:firstLine="422"/>
    </w:pPr>
    <w:rPr>
      <w:rFonts w:ascii="宋体" w:hAnsi="宋体" w:eastAsia="宋体" w:cs="宋体"/>
      <w:lang w:val="zh-CN" w:eastAsia="zh-CN" w:bidi="zh-CN"/>
    </w:rPr>
  </w:style>
  <w:style w:type="paragraph" w:customStyle="1" w:styleId="16">
    <w:name w:val="Table Paragraph"/>
    <w:basedOn w:val="1"/>
    <w:qFormat/>
    <w:uiPriority w:val="1"/>
    <w:pPr>
      <w:spacing w:before="198"/>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8.jpeg"/><Relationship Id="rId24" Type="http://schemas.openxmlformats.org/officeDocument/2006/relationships/image" Target="media/image17.jpeg"/><Relationship Id="rId23" Type="http://schemas.openxmlformats.org/officeDocument/2006/relationships/image" Target="media/image16.jpeg"/><Relationship Id="rId22" Type="http://schemas.openxmlformats.org/officeDocument/2006/relationships/image" Target="media/image15.jpeg"/><Relationship Id="rId21" Type="http://schemas.openxmlformats.org/officeDocument/2006/relationships/image" Target="media/image14.jpe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jpe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053"/>
    <customShpInfo spid="_x0000_s2054"/>
    <customShpInfo spid="_x0000_s2055"/>
    <customShpInfo spid="_x0000_s2056"/>
    <customShpInfo spid="_x0000_s2057"/>
    <customShpInfo spid="_x0000_s2058"/>
    <customShpInfo spid="_x0000_s1026"/>
    <customShpInfo spid="_x0000_s1027"/>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029"/>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2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2020-04-10T06:24:00Z</dcterms:created>
  <dc:creator>user</dc:creator>
  <cp:lastModifiedBy>阿承</cp:lastModifiedBy>
  <dcterms:modified xsi:type="dcterms:W3CDTF">2020-04-10T06:26:28Z</dcterms:modified>
  <dc:title>user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2017-09-11T00:00:00Z</vt:filetime>
  </property>
  <property fmtid="{D5CDD505-2E9C-101B-9397-08002B2CF9AE}" pid="3" name="Creator">
    <vt:lpwstr>Microsoft® Office Word 2007</vt:lpwstr>
  </property>
  <property fmtid="{D5CDD505-2E9C-101B-9397-08002B2CF9AE}" pid="4" name="LastSaved">
    <vt:filetime>2020-04-10T00:00:00Z</vt:filetime>
  </property>
  <property fmtid="{D5CDD505-2E9C-101B-9397-08002B2CF9AE}" pid="5" name="KSOProductBuildVer">
    <vt:lpwstr>2052-11.1.0.9584</vt:lpwstr>
  </property>
</Properties>
</file>